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2AEA95" w14:textId="5F5F64CB" w:rsidR="00DF7C2E" w:rsidRPr="00626AD6" w:rsidRDefault="00DF7C2E" w:rsidP="00DF7C2E">
      <w:pPr>
        <w:pStyle w:val="Titlu4"/>
        <w:tabs>
          <w:tab w:val="right" w:pos="9759"/>
        </w:tabs>
        <w:ind w:left="1985" w:firstLine="283"/>
        <w:jc w:val="both"/>
        <w:rPr>
          <w:rFonts w:ascii="Arial" w:hAnsi="Arial" w:cs="Arial"/>
          <w:bCs w:val="0"/>
          <w:color w:val="538135"/>
          <w:spacing w:val="-10"/>
          <w:lang w:val="es-ES"/>
        </w:rPr>
      </w:pPr>
      <w:r>
        <w:rPr>
          <w:noProof/>
        </w:rPr>
        <w:drawing>
          <wp:anchor distT="0" distB="0" distL="114300" distR="114300" simplePos="0" relativeHeight="251660288" behindDoc="1" locked="0" layoutInCell="1" allowOverlap="1" wp14:anchorId="6D6C6851" wp14:editId="51DB2676">
            <wp:simplePos x="0" y="0"/>
            <wp:positionH relativeFrom="column">
              <wp:posOffset>70485</wp:posOffset>
            </wp:positionH>
            <wp:positionV relativeFrom="paragraph">
              <wp:posOffset>-131445</wp:posOffset>
            </wp:positionV>
            <wp:extent cx="1188720" cy="118872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88720" cy="11887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26AD6">
        <w:rPr>
          <w:rFonts w:ascii="Arial" w:hAnsi="Arial" w:cs="Arial"/>
          <w:bCs w:val="0"/>
          <w:color w:val="538135"/>
          <w:spacing w:val="-10"/>
          <w:lang w:val="es-ES"/>
        </w:rPr>
        <w:t>REGIA NAȚIONALĂ A PĂDURILOR – ROMSILVA</w:t>
      </w:r>
      <w:r w:rsidRPr="00626AD6">
        <w:rPr>
          <w:rFonts w:ascii="Arial" w:hAnsi="Arial" w:cs="Arial"/>
          <w:bCs w:val="0"/>
          <w:color w:val="538135"/>
          <w:spacing w:val="-10"/>
          <w:lang w:val="es-ES"/>
        </w:rPr>
        <w:tab/>
      </w:r>
    </w:p>
    <w:p w14:paraId="047638AA" w14:textId="77777777" w:rsidR="00DF7C2E" w:rsidRPr="00626AD6" w:rsidRDefault="00DF7C2E" w:rsidP="00DF7C2E">
      <w:pPr>
        <w:pStyle w:val="Titlu4"/>
        <w:ind w:left="2268"/>
        <w:jc w:val="both"/>
        <w:rPr>
          <w:rFonts w:ascii="Arial" w:hAnsi="Arial" w:cs="Arial"/>
          <w:bCs w:val="0"/>
          <w:color w:val="008000"/>
          <w:spacing w:val="-10"/>
          <w:lang w:val="es-ES"/>
        </w:rPr>
      </w:pPr>
      <w:r w:rsidRPr="00626AD6">
        <w:rPr>
          <w:rFonts w:ascii="Arial" w:hAnsi="Arial" w:cs="Arial"/>
          <w:bCs w:val="0"/>
          <w:color w:val="538135"/>
          <w:spacing w:val="-10"/>
          <w:lang w:val="es-ES"/>
        </w:rPr>
        <w:t>DIRECȚIA SILVICĂ GIURGIU</w:t>
      </w:r>
    </w:p>
    <w:p w14:paraId="46687FC4" w14:textId="77777777" w:rsidR="00DF7C2E" w:rsidRPr="002A4246" w:rsidRDefault="00DF7C2E" w:rsidP="00DF7C2E">
      <w:pPr>
        <w:tabs>
          <w:tab w:val="left" w:pos="2376"/>
          <w:tab w:val="left" w:pos="8784"/>
        </w:tabs>
        <w:jc w:val="both"/>
        <w:rPr>
          <w:rFonts w:ascii="Arial" w:hAnsi="Arial" w:cs="Arial"/>
          <w:iCs/>
          <w:color w:val="385623"/>
          <w:sz w:val="18"/>
          <w:szCs w:val="20"/>
        </w:rPr>
      </w:pPr>
      <w:r w:rsidRPr="00685DA1">
        <w:rPr>
          <w:rFonts w:ascii="Arial" w:hAnsi="Arial" w:cs="Arial"/>
        </w:rPr>
        <w:t xml:space="preserve">                                  </w:t>
      </w:r>
      <w:r w:rsidRPr="002A4246">
        <w:rPr>
          <w:rFonts w:ascii="Arial" w:hAnsi="Arial" w:cs="Arial"/>
          <w:iCs/>
          <w:color w:val="385623"/>
          <w:sz w:val="18"/>
          <w:szCs w:val="20"/>
        </w:rPr>
        <w:t>Str. 1 Decembrie 1918, Nr. 12, Giurgiu Jud Giurgiu; Cod poştal 080193</w:t>
      </w:r>
      <w:r w:rsidRPr="002A4246">
        <w:rPr>
          <w:rFonts w:ascii="Arial" w:hAnsi="Arial" w:cs="Arial"/>
          <w:iCs/>
          <w:color w:val="385623"/>
          <w:sz w:val="18"/>
          <w:szCs w:val="20"/>
        </w:rPr>
        <w:tab/>
      </w:r>
    </w:p>
    <w:p w14:paraId="31FA49E9" w14:textId="77777777" w:rsidR="00DF7C2E" w:rsidRPr="002A4246" w:rsidRDefault="00DF7C2E" w:rsidP="00DF7C2E">
      <w:pPr>
        <w:tabs>
          <w:tab w:val="left" w:pos="8268"/>
        </w:tabs>
        <w:spacing w:before="120" w:line="140" w:lineRule="exact"/>
        <w:ind w:left="2268"/>
        <w:jc w:val="both"/>
        <w:rPr>
          <w:rFonts w:ascii="Arial" w:hAnsi="Arial" w:cs="Arial"/>
          <w:iCs/>
          <w:color w:val="385623"/>
          <w:sz w:val="18"/>
          <w:szCs w:val="20"/>
        </w:rPr>
      </w:pPr>
      <w:r w:rsidRPr="002A4246">
        <w:rPr>
          <w:rFonts w:ascii="Arial" w:hAnsi="Arial" w:cs="Arial"/>
          <w:iCs/>
          <w:color w:val="385623"/>
          <w:sz w:val="18"/>
          <w:szCs w:val="20"/>
        </w:rPr>
        <w:t>ONRC: J40/450/1991; CUI:RO1590120</w:t>
      </w:r>
      <w:r w:rsidRPr="002A4246">
        <w:rPr>
          <w:rFonts w:ascii="Arial" w:hAnsi="Arial" w:cs="Arial"/>
          <w:iCs/>
          <w:color w:val="385623"/>
          <w:sz w:val="18"/>
          <w:szCs w:val="20"/>
        </w:rPr>
        <w:tab/>
      </w:r>
    </w:p>
    <w:p w14:paraId="69F242F6" w14:textId="77777777" w:rsidR="00DF7C2E" w:rsidRPr="002A4246" w:rsidRDefault="00DF7C2E" w:rsidP="00DF7C2E">
      <w:pPr>
        <w:tabs>
          <w:tab w:val="right" w:pos="9759"/>
        </w:tabs>
        <w:spacing w:line="180" w:lineRule="exact"/>
        <w:ind w:left="2268"/>
        <w:jc w:val="both"/>
        <w:rPr>
          <w:rFonts w:ascii="Arial" w:hAnsi="Arial" w:cs="Arial"/>
          <w:iCs/>
          <w:color w:val="385623"/>
          <w:sz w:val="18"/>
          <w:szCs w:val="20"/>
        </w:rPr>
      </w:pPr>
      <w:r w:rsidRPr="002A4246">
        <w:rPr>
          <w:rFonts w:ascii="Arial" w:hAnsi="Arial" w:cs="Arial"/>
          <w:iCs/>
          <w:color w:val="385623"/>
          <w:sz w:val="18"/>
          <w:szCs w:val="20"/>
        </w:rPr>
        <w:t>Telefon: 0246/218.238 Fax: 0246/218.292</w:t>
      </w:r>
      <w:r w:rsidRPr="002A4246">
        <w:rPr>
          <w:rFonts w:ascii="Arial" w:hAnsi="Arial" w:cs="Arial"/>
          <w:iCs/>
          <w:color w:val="385623"/>
          <w:sz w:val="18"/>
          <w:szCs w:val="20"/>
        </w:rPr>
        <w:tab/>
      </w:r>
    </w:p>
    <w:p w14:paraId="0DFFD6F9" w14:textId="77777777" w:rsidR="00DF7C2E" w:rsidRPr="002A4246" w:rsidRDefault="00DF7C2E" w:rsidP="00DF7C2E">
      <w:pPr>
        <w:spacing w:line="180" w:lineRule="exact"/>
        <w:ind w:left="2268"/>
        <w:jc w:val="both"/>
        <w:rPr>
          <w:rStyle w:val="Hyperlink"/>
          <w:rFonts w:ascii="Arial" w:hAnsi="Arial" w:cs="Arial"/>
          <w:iCs/>
          <w:color w:val="538135"/>
          <w:sz w:val="18"/>
          <w:szCs w:val="20"/>
          <w:u w:val="none"/>
        </w:rPr>
      </w:pPr>
      <w:r w:rsidRPr="002A4246">
        <w:rPr>
          <w:rFonts w:ascii="Arial" w:hAnsi="Arial" w:cs="Arial"/>
          <w:iCs/>
          <w:color w:val="385623"/>
          <w:sz w:val="18"/>
          <w:szCs w:val="20"/>
        </w:rPr>
        <w:t xml:space="preserve">E-mail: </w:t>
      </w:r>
      <w:hyperlink r:id="rId8" w:history="1">
        <w:r w:rsidRPr="006B4E59">
          <w:rPr>
            <w:rStyle w:val="Hyperlink"/>
            <w:rFonts w:ascii="Arial" w:hAnsi="Arial" w:cs="Arial"/>
            <w:iCs/>
            <w:sz w:val="18"/>
            <w:szCs w:val="20"/>
          </w:rPr>
          <w:t>office@giurgiu.rosilva.ro</w:t>
        </w:r>
      </w:hyperlink>
      <w:r w:rsidRPr="002A4246">
        <w:rPr>
          <w:rFonts w:ascii="Arial" w:hAnsi="Arial" w:cs="Arial"/>
          <w:iCs/>
          <w:color w:val="385623"/>
          <w:sz w:val="18"/>
          <w:szCs w:val="20"/>
        </w:rPr>
        <w:t xml:space="preserve">; Pagina web: </w:t>
      </w:r>
      <w:hyperlink r:id="rId9" w:history="1">
        <w:r w:rsidRPr="002A4246">
          <w:rPr>
            <w:rStyle w:val="Hyperlink"/>
            <w:rFonts w:ascii="Arial" w:hAnsi="Arial" w:cs="Arial"/>
            <w:iCs/>
            <w:color w:val="385623"/>
            <w:sz w:val="18"/>
            <w:szCs w:val="20"/>
            <w:u w:val="none"/>
          </w:rPr>
          <w:t>www.rosilva.ro</w:t>
        </w:r>
      </w:hyperlink>
    </w:p>
    <w:p w14:paraId="2AE6CEBF" w14:textId="2D98E6A8" w:rsidR="00DF7C2E" w:rsidRDefault="00DF7C2E" w:rsidP="00DF7C2E">
      <w:pPr>
        <w:spacing w:line="180" w:lineRule="exact"/>
        <w:ind w:left="2268"/>
        <w:jc w:val="both"/>
      </w:pPr>
      <w:r>
        <w:rPr>
          <w:noProof/>
        </w:rPr>
        <mc:AlternateContent>
          <mc:Choice Requires="wps">
            <w:drawing>
              <wp:anchor distT="4294967295" distB="4294967295" distL="114300" distR="114300" simplePos="0" relativeHeight="251659264" behindDoc="0" locked="0" layoutInCell="1" allowOverlap="1" wp14:anchorId="72EADCF0" wp14:editId="174783D3">
                <wp:simplePos x="0" y="0"/>
                <wp:positionH relativeFrom="column">
                  <wp:posOffset>-95250</wp:posOffset>
                </wp:positionH>
                <wp:positionV relativeFrom="paragraph">
                  <wp:posOffset>179069</wp:posOffset>
                </wp:positionV>
                <wp:extent cx="6203950" cy="0"/>
                <wp:effectExtent l="0" t="0" r="0" b="0"/>
                <wp:wrapNone/>
                <wp:docPr id="4" name="Conector drept cu săgeată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3950" cy="0"/>
                        </a:xfrm>
                        <a:prstGeom prst="straightConnector1">
                          <a:avLst/>
                        </a:prstGeom>
                        <a:noFill/>
                        <a:ln w="25400">
                          <a:solidFill>
                            <a:srgbClr val="008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26DEECC" id="_x0000_t32" coordsize="21600,21600" o:spt="32" o:oned="t" path="m,l21600,21600e" filled="f">
                <v:path arrowok="t" fillok="f" o:connecttype="none"/>
                <o:lock v:ext="edit" shapetype="t"/>
              </v:shapetype>
              <v:shape id="Conector drept cu săgeată 4" o:spid="_x0000_s1026" type="#_x0000_t32" style="position:absolute;margin-left:-7.5pt;margin-top:14.1pt;width:488.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" strokecolor="green" strokeweight="2pt"/>
            </w:pict>
          </mc:Fallback>
        </mc:AlternateContent>
      </w:r>
      <w:r>
        <w:tab/>
      </w:r>
    </w:p>
    <w:p w14:paraId="160EE704" w14:textId="77777777" w:rsidR="00DF7C2E" w:rsidRDefault="00DF7C2E" w:rsidP="005A71DE"/>
    <w:p w14:paraId="06420B06" w14:textId="77777777" w:rsidR="00B35C12" w:rsidRDefault="00B35C12" w:rsidP="00BB297D">
      <w:pPr>
        <w:pStyle w:val="Bodytext50"/>
        <w:shd w:val="clear" w:color="auto" w:fill="auto"/>
        <w:spacing w:before="0" w:after="0" w:line="240" w:lineRule="auto"/>
        <w:jc w:val="both"/>
        <w:rPr>
          <w:rStyle w:val="Bodytext5"/>
          <w:rFonts w:ascii="Times New Roman" w:hAnsi="Times New Roman" w:cs="Times New Roman"/>
          <w:bCs/>
          <w:iCs/>
          <w:color w:val="000000"/>
          <w:sz w:val="10"/>
          <w:szCs w:val="10"/>
        </w:rPr>
      </w:pPr>
    </w:p>
    <w:p w14:paraId="74536EB0" w14:textId="77777777" w:rsidR="00B35C12" w:rsidRPr="00B35C12" w:rsidRDefault="00B35C12" w:rsidP="00B35C12">
      <w:pPr>
        <w:keepNext/>
        <w:widowControl/>
        <w:spacing w:line="360" w:lineRule="auto"/>
        <w:outlineLvl w:val="0"/>
        <w:rPr>
          <w:rFonts w:ascii="Bookman Old Style" w:eastAsia="Times New Roman" w:hAnsi="Bookman Old Style"/>
          <w:color w:val="auto"/>
          <w:sz w:val="20"/>
          <w:szCs w:val="20"/>
          <w:u w:val="single"/>
          <w:lang w:val="en-US"/>
        </w:rPr>
      </w:pPr>
      <w:r w:rsidRPr="00B35C12">
        <w:rPr>
          <w:rFonts w:ascii="Bookman Old Style" w:eastAsia="Times New Roman" w:hAnsi="Bookman Old Style"/>
          <w:color w:val="auto"/>
          <w:sz w:val="20"/>
          <w:szCs w:val="20"/>
          <w:u w:val="single"/>
          <w:lang w:val="en-US"/>
        </w:rPr>
        <w:t>.............................................</w:t>
      </w:r>
    </w:p>
    <w:p w14:paraId="3FCA4CC6" w14:textId="77777777" w:rsidR="00B35C12" w:rsidRPr="00B35C12" w:rsidRDefault="00B35C12" w:rsidP="00B35C12">
      <w:pPr>
        <w:widowControl/>
        <w:rPr>
          <w:rFonts w:ascii="Bookman Old Style" w:eastAsia="Times New Roman" w:hAnsi="Bookman Old Style"/>
          <w:i/>
          <w:color w:val="auto"/>
          <w:sz w:val="20"/>
          <w:lang w:eastAsia="ro-RO"/>
        </w:rPr>
      </w:pPr>
      <w:r w:rsidRPr="00B35C12">
        <w:rPr>
          <w:rFonts w:ascii="Bookman Old Style" w:eastAsia="Times New Roman" w:hAnsi="Bookman Old Style"/>
          <w:i/>
          <w:color w:val="auto"/>
          <w:sz w:val="20"/>
          <w:lang w:eastAsia="ro-RO"/>
        </w:rPr>
        <w:t>(denumirea/numele ofertant)</w:t>
      </w:r>
    </w:p>
    <w:p w14:paraId="4EF02511" w14:textId="77777777" w:rsidR="00B35C12" w:rsidRPr="00B35C12" w:rsidRDefault="00B35C12" w:rsidP="00B35C12">
      <w:pPr>
        <w:widowControl/>
        <w:jc w:val="center"/>
        <w:rPr>
          <w:rFonts w:ascii="Bookman Old Style" w:eastAsia="Times New Roman" w:hAnsi="Bookman Old Style"/>
          <w:b/>
          <w:color w:val="auto"/>
          <w:sz w:val="20"/>
          <w:lang w:eastAsia="ro-RO"/>
        </w:rPr>
      </w:pPr>
    </w:p>
    <w:p w14:paraId="6DCACE8C" w14:textId="77777777" w:rsidR="00B35C12" w:rsidRPr="00B35C12" w:rsidRDefault="00B35C12" w:rsidP="00B35C12">
      <w:pPr>
        <w:widowControl/>
        <w:jc w:val="center"/>
        <w:rPr>
          <w:rFonts w:ascii="Bookman Old Style" w:eastAsia="Times New Roman" w:hAnsi="Bookman Old Style"/>
          <w:b/>
          <w:color w:val="auto"/>
          <w:sz w:val="20"/>
          <w:lang w:eastAsia="ro-RO"/>
        </w:rPr>
      </w:pPr>
      <w:r w:rsidRPr="00B35C12">
        <w:rPr>
          <w:rFonts w:ascii="Bookman Old Style" w:eastAsia="Times New Roman" w:hAnsi="Bookman Old Style"/>
          <w:b/>
          <w:color w:val="auto"/>
          <w:sz w:val="20"/>
          <w:lang w:eastAsia="ro-RO"/>
        </w:rPr>
        <w:t>PROPUNERE TEHNICĂ</w:t>
      </w:r>
    </w:p>
    <w:p w14:paraId="1862B4BE" w14:textId="77777777" w:rsidR="00B35C12" w:rsidRPr="00B35C12" w:rsidRDefault="00B35C12" w:rsidP="00B35C12">
      <w:pPr>
        <w:widowControl/>
        <w:jc w:val="center"/>
        <w:rPr>
          <w:rFonts w:ascii="Bookman Old Style" w:eastAsia="Times New Roman" w:hAnsi="Bookman Old Style"/>
          <w:b/>
          <w:color w:val="auto"/>
          <w:sz w:val="20"/>
          <w:lang w:eastAsia="ro-RO"/>
        </w:rPr>
      </w:pPr>
    </w:p>
    <w:p w14:paraId="1DBC9572" w14:textId="77777777" w:rsidR="00B35C12" w:rsidRPr="00B35C12" w:rsidRDefault="00B35C12" w:rsidP="00B35C12">
      <w:pPr>
        <w:widowControl/>
        <w:ind w:left="1440" w:hanging="1440"/>
        <w:jc w:val="center"/>
        <w:rPr>
          <w:rFonts w:ascii="Bookman Old Style" w:eastAsia="Times New Roman" w:hAnsi="Bookman Old Style"/>
          <w:color w:val="auto"/>
          <w:sz w:val="20"/>
          <w:lang w:eastAsia="ro-RO"/>
        </w:rPr>
      </w:pPr>
      <w:r w:rsidRPr="00B35C12">
        <w:rPr>
          <w:rFonts w:ascii="Bookman Old Style" w:eastAsia="Times New Roman" w:hAnsi="Bookman Old Style"/>
          <w:color w:val="auto"/>
          <w:sz w:val="20"/>
          <w:lang w:eastAsia="ro-RO"/>
        </w:rPr>
        <w:t>Către,</w:t>
      </w:r>
    </w:p>
    <w:p w14:paraId="66BE07A2" w14:textId="77777777" w:rsidR="00B35C12" w:rsidRPr="00B35C12" w:rsidRDefault="00B35C12" w:rsidP="00B35C12">
      <w:pPr>
        <w:widowControl/>
        <w:ind w:left="1440" w:hanging="1440"/>
        <w:jc w:val="center"/>
        <w:rPr>
          <w:rFonts w:ascii="Bookman Old Style" w:eastAsia="Times New Roman" w:hAnsi="Bookman Old Style"/>
          <w:color w:val="auto"/>
          <w:sz w:val="20"/>
          <w:lang w:eastAsia="ro-RO"/>
        </w:rPr>
      </w:pPr>
      <w:r w:rsidRPr="00B35C12">
        <w:rPr>
          <w:rFonts w:ascii="Bookman Old Style" w:eastAsia="Times New Roman" w:hAnsi="Bookman Old Style"/>
          <w:color w:val="auto"/>
          <w:sz w:val="20"/>
          <w:lang w:eastAsia="ro-RO"/>
        </w:rPr>
        <w:t>DIRECTIA SILVICA GIURGIU</w:t>
      </w:r>
    </w:p>
    <w:p w14:paraId="2337CE29" w14:textId="77777777" w:rsidR="00B35C12" w:rsidRPr="00B35C12" w:rsidRDefault="00B35C12" w:rsidP="00B35C12">
      <w:pPr>
        <w:widowControl/>
        <w:jc w:val="center"/>
        <w:rPr>
          <w:rFonts w:ascii="Bookman Old Style" w:eastAsia="Times New Roman" w:hAnsi="Bookman Old Style"/>
          <w:i/>
          <w:color w:val="auto"/>
          <w:sz w:val="20"/>
          <w:lang w:eastAsia="ro-RO"/>
        </w:rPr>
      </w:pPr>
      <w:r w:rsidRPr="00B35C12">
        <w:rPr>
          <w:rFonts w:ascii="Bookman Old Style" w:eastAsia="Times New Roman" w:hAnsi="Bookman Old Style"/>
          <w:i/>
          <w:color w:val="auto"/>
          <w:sz w:val="20"/>
          <w:lang w:eastAsia="ro-RO"/>
        </w:rPr>
        <w:t>(STR. 1 DECEMBRIE 1918, NR. 12, GIURGIU)</w:t>
      </w:r>
    </w:p>
    <w:p w14:paraId="2EECBB7C" w14:textId="77777777" w:rsidR="00B35C12" w:rsidRPr="00B35C12" w:rsidRDefault="00B35C12" w:rsidP="00B35C12">
      <w:pPr>
        <w:widowControl/>
        <w:rPr>
          <w:rFonts w:ascii="Bookman Old Style" w:eastAsia="Times New Roman" w:hAnsi="Bookman Old Style"/>
          <w:color w:val="auto"/>
          <w:sz w:val="20"/>
          <w:lang w:eastAsia="x-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4931"/>
        <w:gridCol w:w="3914"/>
      </w:tblGrid>
      <w:tr w:rsidR="00B35C12" w:rsidRPr="00B35C12" w14:paraId="150A1CD5" w14:textId="77777777" w:rsidTr="00B22B0F">
        <w:trPr>
          <w:trHeight w:val="562"/>
        </w:trPr>
        <w:tc>
          <w:tcPr>
            <w:tcW w:w="959" w:type="dxa"/>
            <w:vAlign w:val="center"/>
          </w:tcPr>
          <w:p w14:paraId="4AE14D8D" w14:textId="77777777" w:rsidR="00B35C12" w:rsidRPr="00B35C12" w:rsidRDefault="00B35C12" w:rsidP="00B35C12">
            <w:pPr>
              <w:widowControl/>
              <w:jc w:val="center"/>
              <w:rPr>
                <w:rFonts w:ascii="Bookman Old Style" w:eastAsia="Times New Roman" w:hAnsi="Bookman Old Style"/>
                <w:color w:val="auto"/>
                <w:sz w:val="20"/>
                <w:lang w:eastAsia="x-none"/>
              </w:rPr>
            </w:pPr>
            <w:r w:rsidRPr="00B35C12">
              <w:rPr>
                <w:rFonts w:ascii="Bookman Old Style" w:eastAsia="Times New Roman" w:hAnsi="Bookman Old Style"/>
                <w:color w:val="auto"/>
                <w:sz w:val="20"/>
                <w:lang w:eastAsia="x-none"/>
              </w:rPr>
              <w:t>Nr. crt</w:t>
            </w:r>
          </w:p>
        </w:tc>
        <w:tc>
          <w:tcPr>
            <w:tcW w:w="4961" w:type="dxa"/>
            <w:vAlign w:val="center"/>
          </w:tcPr>
          <w:p w14:paraId="4068FB54" w14:textId="77777777" w:rsidR="00B35C12" w:rsidRPr="00B35C12" w:rsidRDefault="00B35C12" w:rsidP="00B35C12">
            <w:pPr>
              <w:widowControl/>
              <w:jc w:val="center"/>
              <w:rPr>
                <w:rFonts w:ascii="Bookman Old Style" w:eastAsia="Times New Roman" w:hAnsi="Bookman Old Style"/>
                <w:color w:val="auto"/>
                <w:sz w:val="20"/>
                <w:lang w:eastAsia="x-none"/>
              </w:rPr>
            </w:pPr>
            <w:r w:rsidRPr="00B35C12">
              <w:rPr>
                <w:rFonts w:ascii="Bookman Old Style" w:eastAsia="Times New Roman" w:hAnsi="Bookman Old Style"/>
                <w:color w:val="auto"/>
                <w:sz w:val="20"/>
                <w:lang w:eastAsia="x-none"/>
              </w:rPr>
              <w:t>Specificaţia din caietul de sarcini</w:t>
            </w:r>
          </w:p>
        </w:tc>
        <w:tc>
          <w:tcPr>
            <w:tcW w:w="3935" w:type="dxa"/>
            <w:vAlign w:val="center"/>
          </w:tcPr>
          <w:p w14:paraId="167EAEF1" w14:textId="77777777" w:rsidR="00B35C12" w:rsidRPr="00B35C12" w:rsidRDefault="00B35C12" w:rsidP="00B35C12">
            <w:pPr>
              <w:widowControl/>
              <w:jc w:val="center"/>
              <w:rPr>
                <w:rFonts w:ascii="Bookman Old Style" w:eastAsia="Times New Roman" w:hAnsi="Bookman Old Style"/>
                <w:color w:val="auto"/>
                <w:sz w:val="20"/>
                <w:lang w:eastAsia="x-none"/>
              </w:rPr>
            </w:pPr>
            <w:r w:rsidRPr="00B35C12">
              <w:rPr>
                <w:rFonts w:ascii="Bookman Old Style" w:eastAsia="Times New Roman" w:hAnsi="Bookman Old Style"/>
                <w:color w:val="auto"/>
                <w:sz w:val="20"/>
                <w:lang w:eastAsia="x-none"/>
              </w:rPr>
              <w:t>Propunerea ofertantului</w:t>
            </w:r>
          </w:p>
        </w:tc>
      </w:tr>
      <w:tr w:rsidR="00B35C12" w:rsidRPr="00B35C12" w14:paraId="6B8CACDD" w14:textId="77777777" w:rsidTr="00B22B0F">
        <w:tc>
          <w:tcPr>
            <w:tcW w:w="959" w:type="dxa"/>
          </w:tcPr>
          <w:p w14:paraId="4000E395" w14:textId="77777777" w:rsidR="00B35C12" w:rsidRPr="00B35C12" w:rsidRDefault="00B35C12" w:rsidP="00B35C12">
            <w:pPr>
              <w:widowControl/>
              <w:rPr>
                <w:rFonts w:ascii="Bookman Old Style" w:eastAsia="Times New Roman" w:hAnsi="Bookman Old Style"/>
                <w:color w:val="auto"/>
                <w:sz w:val="20"/>
                <w:lang w:eastAsia="x-none"/>
              </w:rPr>
            </w:pPr>
          </w:p>
        </w:tc>
        <w:tc>
          <w:tcPr>
            <w:tcW w:w="4961" w:type="dxa"/>
          </w:tcPr>
          <w:p w14:paraId="7D279A8D" w14:textId="77777777" w:rsidR="00B35C12" w:rsidRPr="00B35C12" w:rsidRDefault="00B35C12" w:rsidP="00B35C12">
            <w:pPr>
              <w:widowControl/>
              <w:rPr>
                <w:rFonts w:ascii="Bookman Old Style" w:eastAsia="Times New Roman" w:hAnsi="Bookman Old Style"/>
                <w:color w:val="auto"/>
                <w:sz w:val="20"/>
                <w:lang w:eastAsia="x-none"/>
              </w:rPr>
            </w:pPr>
          </w:p>
        </w:tc>
        <w:tc>
          <w:tcPr>
            <w:tcW w:w="3935" w:type="dxa"/>
          </w:tcPr>
          <w:p w14:paraId="736101BD" w14:textId="77777777" w:rsidR="00B35C12" w:rsidRPr="00B35C12" w:rsidRDefault="00B35C12" w:rsidP="00B35C12">
            <w:pPr>
              <w:widowControl/>
              <w:rPr>
                <w:rFonts w:ascii="Bookman Old Style" w:eastAsia="Times New Roman" w:hAnsi="Bookman Old Style"/>
                <w:color w:val="auto"/>
                <w:sz w:val="20"/>
                <w:lang w:eastAsia="x-none"/>
              </w:rPr>
            </w:pPr>
          </w:p>
        </w:tc>
      </w:tr>
      <w:tr w:rsidR="00B35C12" w:rsidRPr="00B35C12" w14:paraId="1382E09C" w14:textId="77777777" w:rsidTr="00B22B0F">
        <w:tc>
          <w:tcPr>
            <w:tcW w:w="959" w:type="dxa"/>
          </w:tcPr>
          <w:p w14:paraId="0ED08835" w14:textId="77777777" w:rsidR="00B35C12" w:rsidRPr="00B35C12" w:rsidRDefault="00B35C12" w:rsidP="00B35C12">
            <w:pPr>
              <w:widowControl/>
              <w:rPr>
                <w:rFonts w:ascii="Bookman Old Style" w:eastAsia="Times New Roman" w:hAnsi="Bookman Old Style"/>
                <w:color w:val="auto"/>
                <w:sz w:val="20"/>
                <w:lang w:eastAsia="x-none"/>
              </w:rPr>
            </w:pPr>
          </w:p>
        </w:tc>
        <w:tc>
          <w:tcPr>
            <w:tcW w:w="4961" w:type="dxa"/>
          </w:tcPr>
          <w:p w14:paraId="71061EB6" w14:textId="77777777" w:rsidR="00B35C12" w:rsidRPr="00B35C12" w:rsidRDefault="00B35C12" w:rsidP="00B35C12">
            <w:pPr>
              <w:widowControl/>
              <w:rPr>
                <w:rFonts w:ascii="Bookman Old Style" w:eastAsia="Times New Roman" w:hAnsi="Bookman Old Style"/>
                <w:color w:val="auto"/>
                <w:sz w:val="20"/>
                <w:lang w:eastAsia="x-none"/>
              </w:rPr>
            </w:pPr>
          </w:p>
        </w:tc>
        <w:tc>
          <w:tcPr>
            <w:tcW w:w="3935" w:type="dxa"/>
          </w:tcPr>
          <w:p w14:paraId="12D51492" w14:textId="77777777" w:rsidR="00B35C12" w:rsidRPr="00B35C12" w:rsidRDefault="00B35C12" w:rsidP="00B35C12">
            <w:pPr>
              <w:widowControl/>
              <w:rPr>
                <w:rFonts w:ascii="Bookman Old Style" w:eastAsia="Times New Roman" w:hAnsi="Bookman Old Style"/>
                <w:color w:val="auto"/>
                <w:sz w:val="20"/>
                <w:lang w:eastAsia="x-none"/>
              </w:rPr>
            </w:pPr>
          </w:p>
        </w:tc>
      </w:tr>
      <w:tr w:rsidR="00B35C12" w:rsidRPr="00B35C12" w14:paraId="319F0A51" w14:textId="77777777" w:rsidTr="00B22B0F">
        <w:tc>
          <w:tcPr>
            <w:tcW w:w="959" w:type="dxa"/>
          </w:tcPr>
          <w:p w14:paraId="1EEF83A9" w14:textId="77777777" w:rsidR="00B35C12" w:rsidRPr="00B35C12" w:rsidRDefault="00B35C12" w:rsidP="00B35C12">
            <w:pPr>
              <w:widowControl/>
              <w:rPr>
                <w:rFonts w:ascii="Bookman Old Style" w:eastAsia="Times New Roman" w:hAnsi="Bookman Old Style"/>
                <w:color w:val="auto"/>
                <w:sz w:val="20"/>
                <w:lang w:eastAsia="x-none"/>
              </w:rPr>
            </w:pPr>
          </w:p>
        </w:tc>
        <w:tc>
          <w:tcPr>
            <w:tcW w:w="4961" w:type="dxa"/>
          </w:tcPr>
          <w:p w14:paraId="659AACB4" w14:textId="77777777" w:rsidR="00B35C12" w:rsidRPr="00B35C12" w:rsidRDefault="00B35C12" w:rsidP="00B35C12">
            <w:pPr>
              <w:widowControl/>
              <w:rPr>
                <w:rFonts w:ascii="Bookman Old Style" w:eastAsia="Times New Roman" w:hAnsi="Bookman Old Style"/>
                <w:color w:val="auto"/>
                <w:sz w:val="20"/>
                <w:lang w:eastAsia="x-none"/>
              </w:rPr>
            </w:pPr>
          </w:p>
        </w:tc>
        <w:tc>
          <w:tcPr>
            <w:tcW w:w="3935" w:type="dxa"/>
          </w:tcPr>
          <w:p w14:paraId="79E06C13" w14:textId="77777777" w:rsidR="00B35C12" w:rsidRPr="00B35C12" w:rsidRDefault="00B35C12" w:rsidP="00B35C12">
            <w:pPr>
              <w:widowControl/>
              <w:rPr>
                <w:rFonts w:ascii="Bookman Old Style" w:eastAsia="Times New Roman" w:hAnsi="Bookman Old Style"/>
                <w:color w:val="auto"/>
                <w:sz w:val="20"/>
                <w:lang w:eastAsia="x-none"/>
              </w:rPr>
            </w:pPr>
          </w:p>
        </w:tc>
      </w:tr>
      <w:tr w:rsidR="00B35C12" w:rsidRPr="00B35C12" w14:paraId="266591E3" w14:textId="77777777" w:rsidTr="00B22B0F">
        <w:tc>
          <w:tcPr>
            <w:tcW w:w="959" w:type="dxa"/>
          </w:tcPr>
          <w:p w14:paraId="3D5B912E" w14:textId="77777777" w:rsidR="00B35C12" w:rsidRPr="00B35C12" w:rsidRDefault="00B35C12" w:rsidP="00B35C12">
            <w:pPr>
              <w:widowControl/>
              <w:rPr>
                <w:rFonts w:ascii="Bookman Old Style" w:eastAsia="Times New Roman" w:hAnsi="Bookman Old Style"/>
                <w:color w:val="auto"/>
                <w:sz w:val="20"/>
                <w:lang w:eastAsia="x-none"/>
              </w:rPr>
            </w:pPr>
          </w:p>
        </w:tc>
        <w:tc>
          <w:tcPr>
            <w:tcW w:w="4961" w:type="dxa"/>
          </w:tcPr>
          <w:p w14:paraId="7CDD5DAF" w14:textId="77777777" w:rsidR="00B35C12" w:rsidRPr="00B35C12" w:rsidRDefault="00B35C12" w:rsidP="00B35C12">
            <w:pPr>
              <w:widowControl/>
              <w:rPr>
                <w:rFonts w:ascii="Bookman Old Style" w:eastAsia="Times New Roman" w:hAnsi="Bookman Old Style"/>
                <w:color w:val="auto"/>
                <w:sz w:val="20"/>
                <w:lang w:eastAsia="x-none"/>
              </w:rPr>
            </w:pPr>
          </w:p>
        </w:tc>
        <w:tc>
          <w:tcPr>
            <w:tcW w:w="3935" w:type="dxa"/>
          </w:tcPr>
          <w:p w14:paraId="536009D2" w14:textId="77777777" w:rsidR="00B35C12" w:rsidRPr="00B35C12" w:rsidRDefault="00B35C12" w:rsidP="00B35C12">
            <w:pPr>
              <w:widowControl/>
              <w:rPr>
                <w:rFonts w:ascii="Bookman Old Style" w:eastAsia="Times New Roman" w:hAnsi="Bookman Old Style"/>
                <w:color w:val="auto"/>
                <w:sz w:val="20"/>
                <w:lang w:eastAsia="x-none"/>
              </w:rPr>
            </w:pPr>
          </w:p>
        </w:tc>
      </w:tr>
      <w:tr w:rsidR="00B35C12" w:rsidRPr="00B35C12" w14:paraId="15B813D0" w14:textId="77777777" w:rsidTr="00B22B0F">
        <w:tc>
          <w:tcPr>
            <w:tcW w:w="959" w:type="dxa"/>
          </w:tcPr>
          <w:p w14:paraId="219A67B7" w14:textId="77777777" w:rsidR="00B35C12" w:rsidRPr="00B35C12" w:rsidRDefault="00B35C12" w:rsidP="00B35C12">
            <w:pPr>
              <w:widowControl/>
              <w:rPr>
                <w:rFonts w:ascii="Bookman Old Style" w:eastAsia="Times New Roman" w:hAnsi="Bookman Old Style"/>
                <w:color w:val="auto"/>
                <w:sz w:val="20"/>
                <w:lang w:eastAsia="x-none"/>
              </w:rPr>
            </w:pPr>
          </w:p>
        </w:tc>
        <w:tc>
          <w:tcPr>
            <w:tcW w:w="4961" w:type="dxa"/>
          </w:tcPr>
          <w:p w14:paraId="3B899E70" w14:textId="77777777" w:rsidR="00B35C12" w:rsidRPr="00B35C12" w:rsidRDefault="00B35C12" w:rsidP="00B35C12">
            <w:pPr>
              <w:widowControl/>
              <w:rPr>
                <w:rFonts w:ascii="Bookman Old Style" w:eastAsia="Times New Roman" w:hAnsi="Bookman Old Style"/>
                <w:color w:val="auto"/>
                <w:sz w:val="20"/>
                <w:lang w:eastAsia="x-none"/>
              </w:rPr>
            </w:pPr>
          </w:p>
        </w:tc>
        <w:tc>
          <w:tcPr>
            <w:tcW w:w="3935" w:type="dxa"/>
          </w:tcPr>
          <w:p w14:paraId="2990090D" w14:textId="77777777" w:rsidR="00B35C12" w:rsidRPr="00B35C12" w:rsidRDefault="00B35C12" w:rsidP="00B35C12">
            <w:pPr>
              <w:widowControl/>
              <w:rPr>
                <w:rFonts w:ascii="Bookman Old Style" w:eastAsia="Times New Roman" w:hAnsi="Bookman Old Style"/>
                <w:color w:val="auto"/>
                <w:sz w:val="20"/>
                <w:lang w:eastAsia="x-none"/>
              </w:rPr>
            </w:pPr>
          </w:p>
        </w:tc>
      </w:tr>
    </w:tbl>
    <w:p w14:paraId="51DCCF1B" w14:textId="77777777" w:rsidR="00B35C12" w:rsidRPr="00B35C12" w:rsidRDefault="00B35C12" w:rsidP="00B35C12">
      <w:pPr>
        <w:widowControl/>
        <w:jc w:val="center"/>
        <w:rPr>
          <w:rFonts w:ascii="Bookman Old Style" w:eastAsia="Times New Roman" w:hAnsi="Bookman Old Style"/>
          <w:color w:val="auto"/>
          <w:sz w:val="20"/>
          <w:lang w:eastAsia="x-none"/>
        </w:rPr>
      </w:pPr>
    </w:p>
    <w:p w14:paraId="1F020FA9" w14:textId="77777777" w:rsidR="00B35C12" w:rsidRPr="00B35C12" w:rsidRDefault="00B35C12" w:rsidP="00B35C12">
      <w:pPr>
        <w:widowControl/>
        <w:ind w:firstLine="720"/>
        <w:rPr>
          <w:rFonts w:ascii="Bookman Old Style" w:eastAsia="Times New Roman" w:hAnsi="Bookman Old Style"/>
          <w:color w:val="auto"/>
          <w:sz w:val="20"/>
          <w:lang w:eastAsia="ro-RO"/>
        </w:rPr>
      </w:pPr>
      <w:r w:rsidRPr="00B35C12">
        <w:rPr>
          <w:rFonts w:ascii="Bookman Old Style" w:eastAsia="Times New Roman" w:hAnsi="Bookman Old Style"/>
          <w:color w:val="auto"/>
          <w:sz w:val="20"/>
          <w:lang w:eastAsia="ro-RO"/>
        </w:rPr>
        <w:t>Data _____/_____/_____</w:t>
      </w:r>
    </w:p>
    <w:p w14:paraId="2D1F797F" w14:textId="77777777" w:rsidR="00B35C12" w:rsidRPr="00B35C12" w:rsidRDefault="00B35C12" w:rsidP="00B35C12">
      <w:pPr>
        <w:widowControl/>
        <w:rPr>
          <w:rFonts w:ascii="Bookman Old Style" w:eastAsia="Times New Roman" w:hAnsi="Bookman Old Style"/>
          <w:color w:val="auto"/>
          <w:sz w:val="20"/>
          <w:lang w:eastAsia="ro-RO"/>
        </w:rPr>
      </w:pPr>
    </w:p>
    <w:p w14:paraId="2B84D255" w14:textId="77777777" w:rsidR="00B35C12" w:rsidRPr="00B35C12" w:rsidRDefault="00B35C12" w:rsidP="00B35C12">
      <w:pPr>
        <w:widowControl/>
        <w:rPr>
          <w:rFonts w:ascii="Bookman Old Style" w:eastAsia="Times New Roman" w:hAnsi="Bookman Old Style"/>
          <w:i/>
          <w:color w:val="auto"/>
          <w:sz w:val="20"/>
          <w:lang w:eastAsia="ro-RO"/>
        </w:rPr>
      </w:pPr>
      <w:r w:rsidRPr="00B35C12">
        <w:rPr>
          <w:rFonts w:ascii="Bookman Old Style" w:eastAsia="Times New Roman" w:hAnsi="Bookman Old Style"/>
          <w:color w:val="auto"/>
          <w:sz w:val="20"/>
          <w:lang w:eastAsia="ro-RO"/>
        </w:rPr>
        <w:t xml:space="preserve">în calitate de ............................................ legal autorizat să semnez oferta pentru şi în numele ....................................... </w:t>
      </w:r>
      <w:r w:rsidRPr="00B35C12">
        <w:rPr>
          <w:rFonts w:ascii="Bookman Old Style" w:eastAsia="Times New Roman" w:hAnsi="Bookman Old Style"/>
          <w:i/>
          <w:color w:val="auto"/>
          <w:sz w:val="20"/>
          <w:lang w:eastAsia="ro-RO"/>
        </w:rPr>
        <w:t>(denumirea/numele operatorului economic)</w:t>
      </w:r>
    </w:p>
    <w:p w14:paraId="2185CE83" w14:textId="77777777" w:rsidR="00B35C12" w:rsidRPr="00B35C12" w:rsidRDefault="00B35C12" w:rsidP="00B35C12">
      <w:pPr>
        <w:widowControl/>
        <w:autoSpaceDE w:val="0"/>
        <w:autoSpaceDN w:val="0"/>
        <w:adjustRightInd w:val="0"/>
        <w:rPr>
          <w:rFonts w:ascii="Bookman Old Style" w:eastAsia="Times New Roman" w:hAnsi="Bookman Old Style"/>
          <w:b/>
          <w:bCs/>
          <w:color w:val="auto"/>
          <w:sz w:val="20"/>
          <w:lang w:eastAsia="ro-RO"/>
        </w:rPr>
      </w:pPr>
    </w:p>
    <w:p w14:paraId="255043F2" w14:textId="77777777" w:rsidR="00B35C12" w:rsidRPr="00B35C12" w:rsidRDefault="00B35C12" w:rsidP="00B35C12">
      <w:pPr>
        <w:widowControl/>
        <w:autoSpaceDE w:val="0"/>
        <w:autoSpaceDN w:val="0"/>
        <w:adjustRightInd w:val="0"/>
        <w:rPr>
          <w:rFonts w:ascii="Bookman Old Style" w:eastAsia="Times New Roman" w:hAnsi="Bookman Old Style"/>
          <w:b/>
          <w:bCs/>
          <w:color w:val="auto"/>
          <w:sz w:val="20"/>
          <w:lang w:eastAsia="ro-RO"/>
        </w:rPr>
      </w:pPr>
    </w:p>
    <w:p w14:paraId="134B51EA" w14:textId="77777777" w:rsidR="00B35C12" w:rsidRPr="00B35C12" w:rsidRDefault="00B35C12" w:rsidP="00B35C12">
      <w:pPr>
        <w:widowControl/>
        <w:autoSpaceDE w:val="0"/>
        <w:autoSpaceDN w:val="0"/>
        <w:adjustRightInd w:val="0"/>
        <w:rPr>
          <w:rFonts w:ascii="Bookman Old Style" w:eastAsia="Times New Roman" w:hAnsi="Bookman Old Style"/>
          <w:b/>
          <w:bCs/>
          <w:color w:val="auto"/>
          <w:sz w:val="20"/>
          <w:lang w:eastAsia="ro-RO"/>
        </w:rPr>
      </w:pPr>
    </w:p>
    <w:p w14:paraId="4B923DEC" w14:textId="77777777" w:rsidR="00B35C12" w:rsidRPr="00B35C12" w:rsidRDefault="00B35C12" w:rsidP="00B35C12">
      <w:pPr>
        <w:widowControl/>
        <w:autoSpaceDE w:val="0"/>
        <w:autoSpaceDN w:val="0"/>
        <w:adjustRightInd w:val="0"/>
        <w:rPr>
          <w:rFonts w:ascii="Bookman Old Style" w:eastAsia="Times New Roman" w:hAnsi="Bookman Old Style"/>
          <w:b/>
          <w:bCs/>
          <w:color w:val="auto"/>
          <w:sz w:val="20"/>
          <w:lang w:eastAsia="ro-RO"/>
        </w:rPr>
      </w:pPr>
    </w:p>
    <w:p w14:paraId="445E5E40" w14:textId="77777777" w:rsidR="00B35C12" w:rsidRPr="00B35C12" w:rsidRDefault="00B35C12" w:rsidP="00B35C12">
      <w:pPr>
        <w:widowControl/>
        <w:autoSpaceDE w:val="0"/>
        <w:autoSpaceDN w:val="0"/>
        <w:adjustRightInd w:val="0"/>
        <w:rPr>
          <w:rFonts w:ascii="Bookman Old Style" w:eastAsia="Times New Roman" w:hAnsi="Bookman Old Style"/>
          <w:b/>
          <w:bCs/>
          <w:color w:val="auto"/>
          <w:sz w:val="20"/>
          <w:lang w:eastAsia="ro-RO"/>
        </w:rPr>
      </w:pPr>
    </w:p>
    <w:p w14:paraId="73529D15" w14:textId="77777777" w:rsidR="00B35C12" w:rsidRPr="00B35C12" w:rsidRDefault="00B35C12" w:rsidP="00B35C12">
      <w:pPr>
        <w:widowControl/>
        <w:autoSpaceDE w:val="0"/>
        <w:autoSpaceDN w:val="0"/>
        <w:adjustRightInd w:val="0"/>
        <w:rPr>
          <w:rFonts w:ascii="Bookman Old Style" w:eastAsia="Times New Roman" w:hAnsi="Bookman Old Style"/>
          <w:b/>
          <w:bCs/>
          <w:color w:val="auto"/>
          <w:sz w:val="20"/>
          <w:lang w:eastAsia="ro-RO"/>
        </w:rPr>
      </w:pPr>
    </w:p>
    <w:p w14:paraId="436114AE" w14:textId="77777777" w:rsidR="00B35C12" w:rsidRPr="00B35C12" w:rsidRDefault="00B35C12" w:rsidP="00B35C12">
      <w:pPr>
        <w:widowControl/>
        <w:autoSpaceDE w:val="0"/>
        <w:autoSpaceDN w:val="0"/>
        <w:adjustRightInd w:val="0"/>
        <w:rPr>
          <w:rFonts w:ascii="Bookman Old Style" w:eastAsia="Times New Roman" w:hAnsi="Bookman Old Style"/>
          <w:b/>
          <w:bCs/>
          <w:color w:val="auto"/>
          <w:sz w:val="20"/>
          <w:lang w:eastAsia="ro-RO"/>
        </w:rPr>
      </w:pPr>
    </w:p>
    <w:p w14:paraId="7E634055" w14:textId="77777777" w:rsidR="00B35C12" w:rsidRPr="00B35C12" w:rsidRDefault="00B35C12" w:rsidP="00B35C12">
      <w:pPr>
        <w:widowControl/>
        <w:autoSpaceDE w:val="0"/>
        <w:autoSpaceDN w:val="0"/>
        <w:adjustRightInd w:val="0"/>
        <w:rPr>
          <w:rFonts w:ascii="Bookman Old Style" w:eastAsia="Times New Roman" w:hAnsi="Bookman Old Style"/>
          <w:b/>
          <w:bCs/>
          <w:color w:val="auto"/>
          <w:sz w:val="20"/>
          <w:lang w:eastAsia="ro-RO"/>
        </w:rPr>
      </w:pPr>
    </w:p>
    <w:p w14:paraId="40A7F703" w14:textId="77777777" w:rsidR="00B35C12" w:rsidRPr="00B35C12" w:rsidRDefault="00B35C12" w:rsidP="00B35C12">
      <w:pPr>
        <w:widowControl/>
        <w:autoSpaceDE w:val="0"/>
        <w:autoSpaceDN w:val="0"/>
        <w:adjustRightInd w:val="0"/>
        <w:rPr>
          <w:rFonts w:ascii="Bookman Old Style" w:eastAsia="Times New Roman" w:hAnsi="Bookman Old Style"/>
          <w:b/>
          <w:bCs/>
          <w:color w:val="auto"/>
          <w:sz w:val="20"/>
          <w:lang w:eastAsia="ro-RO"/>
        </w:rPr>
      </w:pPr>
    </w:p>
    <w:p w14:paraId="06BC0AEE" w14:textId="77777777" w:rsidR="00B35C12" w:rsidRPr="00B35C12" w:rsidRDefault="00B35C12" w:rsidP="00B35C12">
      <w:pPr>
        <w:widowControl/>
        <w:autoSpaceDE w:val="0"/>
        <w:autoSpaceDN w:val="0"/>
        <w:adjustRightInd w:val="0"/>
        <w:rPr>
          <w:rFonts w:ascii="Bookman Old Style" w:eastAsia="Times New Roman" w:hAnsi="Bookman Old Style"/>
          <w:b/>
          <w:bCs/>
          <w:color w:val="auto"/>
          <w:sz w:val="20"/>
          <w:lang w:eastAsia="ro-RO"/>
        </w:rPr>
      </w:pPr>
    </w:p>
    <w:p w14:paraId="76FC01F5" w14:textId="77777777" w:rsidR="00B35C12" w:rsidRPr="00B35C12" w:rsidRDefault="00B35C12" w:rsidP="00B35C12">
      <w:pPr>
        <w:widowControl/>
        <w:autoSpaceDE w:val="0"/>
        <w:autoSpaceDN w:val="0"/>
        <w:adjustRightInd w:val="0"/>
        <w:rPr>
          <w:rFonts w:ascii="Bookman Old Style" w:eastAsia="Times New Roman" w:hAnsi="Bookman Old Style"/>
          <w:b/>
          <w:bCs/>
          <w:color w:val="auto"/>
          <w:sz w:val="20"/>
          <w:lang w:eastAsia="ro-RO"/>
        </w:rPr>
      </w:pPr>
    </w:p>
    <w:p w14:paraId="3CE4085E" w14:textId="77777777" w:rsidR="00B35C12" w:rsidRPr="00B35C12" w:rsidRDefault="00B35C12" w:rsidP="00B35C12">
      <w:pPr>
        <w:widowControl/>
        <w:autoSpaceDE w:val="0"/>
        <w:autoSpaceDN w:val="0"/>
        <w:adjustRightInd w:val="0"/>
        <w:rPr>
          <w:rFonts w:ascii="Bookman Old Style" w:eastAsia="Times New Roman" w:hAnsi="Bookman Old Style"/>
          <w:b/>
          <w:bCs/>
          <w:color w:val="auto"/>
          <w:sz w:val="20"/>
          <w:lang w:eastAsia="ro-RO"/>
        </w:rPr>
      </w:pPr>
    </w:p>
    <w:p w14:paraId="1321DB70" w14:textId="77777777" w:rsidR="00B35C12" w:rsidRPr="00B35C12" w:rsidRDefault="00B35C12" w:rsidP="00B35C12">
      <w:pPr>
        <w:widowControl/>
        <w:autoSpaceDE w:val="0"/>
        <w:autoSpaceDN w:val="0"/>
        <w:adjustRightInd w:val="0"/>
        <w:rPr>
          <w:rFonts w:ascii="Bookman Old Style" w:eastAsia="Times New Roman" w:hAnsi="Bookman Old Style"/>
          <w:b/>
          <w:bCs/>
          <w:color w:val="auto"/>
          <w:sz w:val="20"/>
          <w:lang w:eastAsia="ro-RO"/>
        </w:rPr>
      </w:pPr>
    </w:p>
    <w:p w14:paraId="14EC10A3" w14:textId="77777777" w:rsidR="00B35C12" w:rsidRPr="00B35C12" w:rsidRDefault="00B35C12" w:rsidP="00B35C12">
      <w:pPr>
        <w:widowControl/>
        <w:autoSpaceDE w:val="0"/>
        <w:autoSpaceDN w:val="0"/>
        <w:adjustRightInd w:val="0"/>
        <w:rPr>
          <w:rFonts w:ascii="Bookman Old Style" w:eastAsia="Times New Roman" w:hAnsi="Bookman Old Style"/>
          <w:b/>
          <w:bCs/>
          <w:color w:val="auto"/>
          <w:sz w:val="20"/>
          <w:lang w:eastAsia="ro-RO"/>
        </w:rPr>
      </w:pPr>
    </w:p>
    <w:p w14:paraId="3F46F27D" w14:textId="77777777" w:rsidR="00B35C12" w:rsidRPr="00B35C12" w:rsidRDefault="00B35C12" w:rsidP="00B35C12">
      <w:pPr>
        <w:widowControl/>
        <w:autoSpaceDE w:val="0"/>
        <w:autoSpaceDN w:val="0"/>
        <w:adjustRightInd w:val="0"/>
        <w:rPr>
          <w:rFonts w:ascii="Bookman Old Style" w:eastAsia="Times New Roman" w:hAnsi="Bookman Old Style"/>
          <w:b/>
          <w:bCs/>
          <w:color w:val="auto"/>
          <w:sz w:val="20"/>
          <w:lang w:eastAsia="ro-RO"/>
        </w:rPr>
      </w:pPr>
    </w:p>
    <w:p w14:paraId="1FD184DF" w14:textId="77777777" w:rsidR="00B35C12" w:rsidRPr="00B35C12" w:rsidRDefault="00B35C12" w:rsidP="00B35C12">
      <w:pPr>
        <w:widowControl/>
        <w:autoSpaceDE w:val="0"/>
        <w:autoSpaceDN w:val="0"/>
        <w:adjustRightInd w:val="0"/>
        <w:rPr>
          <w:rFonts w:ascii="Bookman Old Style" w:eastAsia="Times New Roman" w:hAnsi="Bookman Old Style"/>
          <w:b/>
          <w:bCs/>
          <w:color w:val="auto"/>
          <w:sz w:val="20"/>
          <w:lang w:eastAsia="ro-RO"/>
        </w:rPr>
      </w:pPr>
    </w:p>
    <w:p w14:paraId="43E32239" w14:textId="77777777" w:rsidR="00B35C12" w:rsidRPr="00B35C12" w:rsidRDefault="00B35C12" w:rsidP="00B35C12">
      <w:pPr>
        <w:widowControl/>
        <w:autoSpaceDE w:val="0"/>
        <w:autoSpaceDN w:val="0"/>
        <w:adjustRightInd w:val="0"/>
        <w:rPr>
          <w:rFonts w:ascii="Bookman Old Style" w:eastAsia="Times New Roman" w:hAnsi="Bookman Old Style"/>
          <w:b/>
          <w:bCs/>
          <w:color w:val="auto"/>
          <w:sz w:val="20"/>
          <w:lang w:eastAsia="ro-RO"/>
        </w:rPr>
      </w:pPr>
    </w:p>
    <w:p w14:paraId="7BA4BBEC" w14:textId="77777777" w:rsidR="00B35C12" w:rsidRPr="00B35C12" w:rsidRDefault="00B35C12" w:rsidP="00B35C12">
      <w:pPr>
        <w:widowControl/>
        <w:autoSpaceDE w:val="0"/>
        <w:autoSpaceDN w:val="0"/>
        <w:adjustRightInd w:val="0"/>
        <w:rPr>
          <w:rFonts w:ascii="Bookman Old Style" w:eastAsia="Times New Roman" w:hAnsi="Bookman Old Style"/>
          <w:b/>
          <w:bCs/>
          <w:color w:val="auto"/>
          <w:sz w:val="20"/>
          <w:lang w:eastAsia="ro-RO"/>
        </w:rPr>
      </w:pPr>
    </w:p>
    <w:p w14:paraId="79CA370E" w14:textId="77777777" w:rsidR="00B35C12" w:rsidRPr="00B35C12" w:rsidRDefault="00B35C12" w:rsidP="00B35C12">
      <w:pPr>
        <w:widowControl/>
        <w:autoSpaceDE w:val="0"/>
        <w:autoSpaceDN w:val="0"/>
        <w:adjustRightInd w:val="0"/>
        <w:rPr>
          <w:rFonts w:ascii="Bookman Old Style" w:eastAsia="Times New Roman" w:hAnsi="Bookman Old Style"/>
          <w:b/>
          <w:bCs/>
          <w:color w:val="auto"/>
          <w:sz w:val="20"/>
          <w:lang w:eastAsia="ro-RO"/>
        </w:rPr>
      </w:pPr>
    </w:p>
    <w:p w14:paraId="5DAF0AB2" w14:textId="77777777" w:rsidR="00B35C12" w:rsidRPr="00B35C12" w:rsidRDefault="00B35C12" w:rsidP="00B35C12">
      <w:pPr>
        <w:widowControl/>
        <w:autoSpaceDE w:val="0"/>
        <w:autoSpaceDN w:val="0"/>
        <w:adjustRightInd w:val="0"/>
        <w:rPr>
          <w:rFonts w:ascii="Bookman Old Style" w:eastAsia="Times New Roman" w:hAnsi="Bookman Old Style"/>
          <w:b/>
          <w:bCs/>
          <w:color w:val="auto"/>
          <w:sz w:val="20"/>
          <w:lang w:eastAsia="ro-RO"/>
        </w:rPr>
      </w:pPr>
    </w:p>
    <w:p w14:paraId="1F3A3D30" w14:textId="77777777" w:rsidR="00B35C12" w:rsidRPr="00B35C12" w:rsidRDefault="00B35C12" w:rsidP="00B35C12">
      <w:pPr>
        <w:widowControl/>
        <w:autoSpaceDE w:val="0"/>
        <w:autoSpaceDN w:val="0"/>
        <w:adjustRightInd w:val="0"/>
        <w:rPr>
          <w:rFonts w:ascii="Arial Narrow" w:eastAsia="Times New Roman" w:hAnsi="Arial Narrow"/>
          <w:b/>
          <w:bCs/>
          <w:color w:val="auto"/>
          <w:sz w:val="20"/>
          <w:lang w:eastAsia="ro-RO"/>
        </w:rPr>
      </w:pPr>
    </w:p>
    <w:p w14:paraId="184A0AD8" w14:textId="77777777" w:rsidR="00B35C12" w:rsidRPr="00B35C12" w:rsidRDefault="00B35C12" w:rsidP="00B35C12">
      <w:pPr>
        <w:widowControl/>
        <w:autoSpaceDE w:val="0"/>
        <w:autoSpaceDN w:val="0"/>
        <w:adjustRightInd w:val="0"/>
        <w:rPr>
          <w:rFonts w:ascii="Arial Narrow" w:eastAsia="Times New Roman" w:hAnsi="Arial Narrow"/>
          <w:b/>
          <w:bCs/>
          <w:color w:val="auto"/>
          <w:sz w:val="20"/>
          <w:lang w:eastAsia="ro-RO"/>
        </w:rPr>
      </w:pPr>
    </w:p>
    <w:p w14:paraId="6B8EC0FB" w14:textId="77777777" w:rsidR="00B35C12" w:rsidRPr="00B35C12" w:rsidRDefault="00B35C12" w:rsidP="00B35C12">
      <w:pPr>
        <w:widowControl/>
        <w:autoSpaceDE w:val="0"/>
        <w:autoSpaceDN w:val="0"/>
        <w:adjustRightInd w:val="0"/>
        <w:rPr>
          <w:rFonts w:ascii="Arial Narrow" w:eastAsia="Times New Roman" w:hAnsi="Arial Narrow"/>
          <w:b/>
          <w:bCs/>
          <w:color w:val="auto"/>
          <w:sz w:val="20"/>
          <w:lang w:eastAsia="ro-RO"/>
        </w:rPr>
      </w:pPr>
    </w:p>
    <w:p w14:paraId="5E8E4615" w14:textId="77777777" w:rsidR="00B35C12" w:rsidRPr="00B35C12" w:rsidRDefault="00B35C12" w:rsidP="00B35C12">
      <w:pPr>
        <w:widowControl/>
        <w:autoSpaceDE w:val="0"/>
        <w:autoSpaceDN w:val="0"/>
        <w:adjustRightInd w:val="0"/>
        <w:rPr>
          <w:rFonts w:ascii="Arial Narrow" w:eastAsia="Times New Roman" w:hAnsi="Arial Narrow"/>
          <w:b/>
          <w:bCs/>
          <w:color w:val="auto"/>
          <w:sz w:val="20"/>
          <w:lang w:eastAsia="ro-RO"/>
        </w:rPr>
      </w:pPr>
    </w:p>
    <w:p w14:paraId="132378DC" w14:textId="77777777" w:rsidR="00B35C12" w:rsidRPr="00B35C12" w:rsidRDefault="00B35C12" w:rsidP="00B35C12">
      <w:pPr>
        <w:widowControl/>
        <w:autoSpaceDE w:val="0"/>
        <w:autoSpaceDN w:val="0"/>
        <w:adjustRightInd w:val="0"/>
        <w:rPr>
          <w:rFonts w:ascii="Arial Narrow" w:eastAsia="Times New Roman" w:hAnsi="Arial Narrow"/>
          <w:b/>
          <w:bCs/>
          <w:color w:val="auto"/>
          <w:sz w:val="20"/>
          <w:lang w:eastAsia="ro-RO"/>
        </w:rPr>
      </w:pPr>
    </w:p>
    <w:p w14:paraId="52E0529B" w14:textId="77777777" w:rsidR="00B35C12" w:rsidRPr="00B35C12" w:rsidRDefault="00B35C12" w:rsidP="00B35C12">
      <w:pPr>
        <w:widowControl/>
        <w:autoSpaceDE w:val="0"/>
        <w:autoSpaceDN w:val="0"/>
        <w:adjustRightInd w:val="0"/>
        <w:rPr>
          <w:rFonts w:ascii="Arial Narrow" w:eastAsia="Times New Roman" w:hAnsi="Arial Narrow"/>
          <w:b/>
          <w:bCs/>
          <w:color w:val="auto"/>
          <w:sz w:val="20"/>
          <w:lang w:eastAsia="ro-RO"/>
        </w:rPr>
      </w:pPr>
    </w:p>
    <w:p w14:paraId="02CDF77A" w14:textId="77777777" w:rsidR="00B35C12" w:rsidRPr="00B35C12" w:rsidRDefault="00B35C12" w:rsidP="00B35C12">
      <w:pPr>
        <w:widowControl/>
        <w:autoSpaceDE w:val="0"/>
        <w:autoSpaceDN w:val="0"/>
        <w:adjustRightInd w:val="0"/>
        <w:rPr>
          <w:rFonts w:ascii="Arial Narrow" w:eastAsia="Times New Roman" w:hAnsi="Arial Narrow"/>
          <w:b/>
          <w:bCs/>
          <w:color w:val="auto"/>
          <w:sz w:val="20"/>
          <w:lang w:eastAsia="ro-RO"/>
        </w:rPr>
      </w:pPr>
    </w:p>
    <w:p w14:paraId="329BBDC4" w14:textId="77777777" w:rsidR="00B35C12" w:rsidRPr="00B35C12" w:rsidRDefault="00B35C12" w:rsidP="00B35C12">
      <w:pPr>
        <w:widowControl/>
        <w:autoSpaceDE w:val="0"/>
        <w:autoSpaceDN w:val="0"/>
        <w:adjustRightInd w:val="0"/>
        <w:rPr>
          <w:rFonts w:ascii="Arial Narrow" w:eastAsia="Times New Roman" w:hAnsi="Arial Narrow"/>
          <w:b/>
          <w:bCs/>
          <w:color w:val="auto"/>
          <w:sz w:val="20"/>
          <w:lang w:eastAsia="ro-RO"/>
        </w:rPr>
      </w:pPr>
    </w:p>
    <w:p w14:paraId="1BCBD5C2" w14:textId="77777777" w:rsidR="00B35C12" w:rsidRPr="00B35C12" w:rsidRDefault="00B35C12" w:rsidP="00B35C12">
      <w:pPr>
        <w:widowControl/>
        <w:autoSpaceDE w:val="0"/>
        <w:autoSpaceDN w:val="0"/>
        <w:adjustRightInd w:val="0"/>
        <w:rPr>
          <w:rFonts w:ascii="Arial Narrow" w:eastAsia="Times New Roman" w:hAnsi="Arial Narrow"/>
          <w:b/>
          <w:bCs/>
          <w:color w:val="auto"/>
          <w:sz w:val="20"/>
          <w:lang w:eastAsia="ro-RO"/>
        </w:rPr>
      </w:pPr>
    </w:p>
    <w:p w14:paraId="75D43DE1" w14:textId="77777777" w:rsidR="00B35C12" w:rsidRPr="00B35C12" w:rsidRDefault="00B35C12" w:rsidP="00B35C12">
      <w:pPr>
        <w:widowControl/>
        <w:autoSpaceDE w:val="0"/>
        <w:autoSpaceDN w:val="0"/>
        <w:adjustRightInd w:val="0"/>
        <w:rPr>
          <w:rFonts w:ascii="Arial Narrow" w:eastAsia="Times New Roman" w:hAnsi="Arial Narrow"/>
          <w:b/>
          <w:bCs/>
          <w:color w:val="auto"/>
          <w:sz w:val="20"/>
          <w:lang w:eastAsia="ro-RO"/>
        </w:rPr>
      </w:pPr>
    </w:p>
    <w:p w14:paraId="464D9F61" w14:textId="77777777" w:rsidR="00B35C12" w:rsidRPr="00B35C12" w:rsidRDefault="00B35C12" w:rsidP="00B35C12">
      <w:pPr>
        <w:widowControl/>
        <w:suppressAutoHyphens/>
        <w:jc w:val="both"/>
        <w:rPr>
          <w:rFonts w:ascii="Bookman Old Style" w:eastAsia="Times New Roman" w:hAnsi="Bookman Old Style"/>
          <w:color w:val="auto"/>
          <w:sz w:val="20"/>
          <w:szCs w:val="20"/>
          <w:lang w:eastAsia="ar-SA"/>
        </w:rPr>
      </w:pPr>
      <w:r w:rsidRPr="00B35C12">
        <w:rPr>
          <w:rFonts w:ascii="Bookman Old Style" w:eastAsia="Times New Roman" w:hAnsi="Bookman Old Style"/>
          <w:color w:val="auto"/>
          <w:sz w:val="20"/>
          <w:szCs w:val="20"/>
          <w:lang w:eastAsia="ar-SA"/>
        </w:rPr>
        <w:lastRenderedPageBreak/>
        <w:t>.............................................</w:t>
      </w:r>
    </w:p>
    <w:p w14:paraId="2AE823FB" w14:textId="77777777" w:rsidR="00B35C12" w:rsidRPr="00B35C12" w:rsidRDefault="00B35C12" w:rsidP="00B35C12">
      <w:pPr>
        <w:widowControl/>
        <w:suppressAutoHyphens/>
        <w:jc w:val="both"/>
        <w:rPr>
          <w:rFonts w:ascii="Bookman Old Style" w:eastAsia="Times New Roman" w:hAnsi="Bookman Old Style"/>
          <w:color w:val="auto"/>
          <w:sz w:val="20"/>
          <w:szCs w:val="20"/>
          <w:lang w:eastAsia="ar-SA"/>
        </w:rPr>
      </w:pPr>
      <w:r w:rsidRPr="00B35C12">
        <w:rPr>
          <w:rFonts w:ascii="Bookman Old Style" w:eastAsia="Times New Roman" w:hAnsi="Bookman Old Style"/>
          <w:i/>
          <w:color w:val="auto"/>
          <w:sz w:val="20"/>
          <w:szCs w:val="20"/>
          <w:lang w:eastAsia="ar-SA"/>
        </w:rPr>
        <w:t>(denumirea/numele ofertant)</w:t>
      </w:r>
    </w:p>
    <w:p w14:paraId="26B9228F" w14:textId="77777777" w:rsidR="00B35C12" w:rsidRPr="00B35C12" w:rsidRDefault="00B35C12" w:rsidP="00B35C12">
      <w:pPr>
        <w:widowControl/>
        <w:suppressAutoHyphens/>
        <w:jc w:val="center"/>
        <w:rPr>
          <w:rFonts w:ascii="Bookman Old Style" w:eastAsia="Times New Roman" w:hAnsi="Bookman Old Style"/>
          <w:b/>
          <w:color w:val="auto"/>
          <w:sz w:val="20"/>
          <w:szCs w:val="20"/>
          <w:lang w:eastAsia="ar-SA"/>
        </w:rPr>
      </w:pPr>
      <w:r w:rsidRPr="00B35C12">
        <w:rPr>
          <w:rFonts w:ascii="Bookman Old Style" w:eastAsia="Times New Roman" w:hAnsi="Bookman Old Style"/>
          <w:b/>
          <w:color w:val="auto"/>
          <w:sz w:val="20"/>
          <w:szCs w:val="20"/>
          <w:lang w:eastAsia="ar-SA"/>
        </w:rPr>
        <w:t>FORMULAR DE OFERTĂ</w:t>
      </w:r>
    </w:p>
    <w:p w14:paraId="276FA1A4" w14:textId="77777777" w:rsidR="00B35C12" w:rsidRPr="00B35C12" w:rsidRDefault="00B35C12" w:rsidP="00B35C12">
      <w:pPr>
        <w:widowControl/>
        <w:suppressAutoHyphens/>
        <w:jc w:val="center"/>
        <w:rPr>
          <w:rFonts w:ascii="Bookman Old Style" w:eastAsia="Times New Roman" w:hAnsi="Bookman Old Style"/>
          <w:color w:val="auto"/>
          <w:sz w:val="20"/>
          <w:szCs w:val="20"/>
          <w:lang w:eastAsia="ar-SA"/>
        </w:rPr>
      </w:pPr>
    </w:p>
    <w:p w14:paraId="0098D451" w14:textId="77777777" w:rsidR="00B35C12" w:rsidRPr="00B35C12" w:rsidRDefault="00B35C12" w:rsidP="00B35C12">
      <w:pPr>
        <w:widowControl/>
        <w:suppressAutoHyphens/>
        <w:jc w:val="center"/>
        <w:rPr>
          <w:rFonts w:ascii="Bookman Old Style" w:eastAsia="Times New Roman" w:hAnsi="Bookman Old Style"/>
          <w:b/>
          <w:color w:val="auto"/>
          <w:sz w:val="20"/>
          <w:szCs w:val="20"/>
          <w:lang w:eastAsia="ar-SA"/>
        </w:rPr>
      </w:pPr>
      <w:r w:rsidRPr="00B35C12">
        <w:rPr>
          <w:rFonts w:ascii="Bookman Old Style" w:eastAsia="Times New Roman" w:hAnsi="Bookman Old Style"/>
          <w:b/>
          <w:color w:val="auto"/>
          <w:sz w:val="20"/>
          <w:szCs w:val="20"/>
          <w:lang w:eastAsia="ar-SA"/>
        </w:rPr>
        <w:t>Către</w:t>
      </w:r>
    </w:p>
    <w:p w14:paraId="0215E2B3" w14:textId="77777777" w:rsidR="00B35C12" w:rsidRPr="00B35C12" w:rsidRDefault="00B35C12" w:rsidP="00B35C12">
      <w:pPr>
        <w:widowControl/>
        <w:suppressAutoHyphens/>
        <w:jc w:val="center"/>
        <w:rPr>
          <w:rFonts w:ascii="Bookman Old Style" w:eastAsia="Times New Roman" w:hAnsi="Bookman Old Style"/>
          <w:b/>
          <w:color w:val="auto"/>
          <w:sz w:val="20"/>
          <w:szCs w:val="20"/>
          <w:lang w:eastAsia="ar-SA"/>
        </w:rPr>
      </w:pPr>
      <w:r w:rsidRPr="00B35C12">
        <w:rPr>
          <w:rFonts w:ascii="Bookman Old Style" w:eastAsia="Times New Roman" w:hAnsi="Bookman Old Style"/>
          <w:b/>
          <w:color w:val="auto"/>
          <w:sz w:val="20"/>
          <w:szCs w:val="20"/>
          <w:lang w:eastAsia="ar-SA"/>
        </w:rPr>
        <w:t>DIRECTIA SILVICA GIURGIU</w:t>
      </w:r>
    </w:p>
    <w:p w14:paraId="1CA69425" w14:textId="77777777" w:rsidR="00B35C12" w:rsidRPr="00B35C12" w:rsidRDefault="00B35C12" w:rsidP="00B35C12">
      <w:pPr>
        <w:widowControl/>
        <w:suppressAutoHyphens/>
        <w:jc w:val="center"/>
        <w:rPr>
          <w:rFonts w:ascii="Bookman Old Style" w:eastAsia="Times New Roman" w:hAnsi="Bookman Old Style"/>
          <w:b/>
          <w:i/>
          <w:color w:val="auto"/>
          <w:sz w:val="20"/>
          <w:szCs w:val="20"/>
          <w:lang w:eastAsia="ar-SA"/>
        </w:rPr>
      </w:pPr>
      <w:r w:rsidRPr="00B35C12">
        <w:rPr>
          <w:rFonts w:ascii="Bookman Old Style" w:eastAsia="Times New Roman" w:hAnsi="Bookman Old Style"/>
          <w:b/>
          <w:i/>
          <w:color w:val="auto"/>
          <w:sz w:val="20"/>
          <w:szCs w:val="20"/>
          <w:lang w:eastAsia="ar-SA"/>
        </w:rPr>
        <w:t>(STR. 1 DECEMBRIE 1918, NR. 12, GIURGIU)</w:t>
      </w:r>
    </w:p>
    <w:p w14:paraId="3D8E0760" w14:textId="77777777" w:rsidR="00B35C12" w:rsidRPr="00B35C12" w:rsidRDefault="00B35C12" w:rsidP="00B35C12">
      <w:pPr>
        <w:widowControl/>
        <w:suppressAutoHyphens/>
        <w:jc w:val="center"/>
        <w:rPr>
          <w:rFonts w:ascii="Bookman Old Style" w:eastAsia="Times New Roman" w:hAnsi="Bookman Old Style"/>
          <w:b/>
          <w:i/>
          <w:color w:val="auto"/>
          <w:sz w:val="20"/>
          <w:szCs w:val="20"/>
          <w:lang w:eastAsia="ar-SA"/>
        </w:rPr>
      </w:pPr>
    </w:p>
    <w:p w14:paraId="0CBDB459" w14:textId="77777777" w:rsidR="00B35C12" w:rsidRPr="00B35C12" w:rsidRDefault="00B35C12" w:rsidP="00B35C12">
      <w:pPr>
        <w:widowControl/>
        <w:rPr>
          <w:rFonts w:ascii="Bookman Old Style" w:eastAsia="Times New Roman" w:hAnsi="Bookman Old Style"/>
          <w:color w:val="auto"/>
          <w:sz w:val="20"/>
          <w:lang w:eastAsia="ro-RO"/>
        </w:rPr>
      </w:pPr>
    </w:p>
    <w:p w14:paraId="64BC7A9E" w14:textId="77777777" w:rsidR="00B35C12" w:rsidRPr="00B35C12" w:rsidRDefault="00B35C12" w:rsidP="00B35C12">
      <w:pPr>
        <w:widowControl/>
        <w:rPr>
          <w:rFonts w:ascii="Bookman Old Style" w:eastAsia="Times New Roman" w:hAnsi="Bookman Old Style"/>
          <w:color w:val="auto"/>
          <w:sz w:val="20"/>
          <w:lang w:eastAsia="ro-RO"/>
        </w:rPr>
      </w:pPr>
      <w:r w:rsidRPr="00B35C12">
        <w:rPr>
          <w:rFonts w:ascii="Bookman Old Style" w:eastAsia="Times New Roman" w:hAnsi="Bookman Old Style"/>
          <w:color w:val="auto"/>
          <w:sz w:val="20"/>
          <w:lang w:eastAsia="ro-RO"/>
        </w:rPr>
        <w:t>1. Examinând documentaţia de atribuire, subsemnaţii, reprezentanţi ai ofertantului ..................................................................................... (denumirea/numele ofertantului) ne oferim ca, în conformitate cu prevederile şi cerinţele cuprinse în documentaţia mai sus menţionată, să prestam:…………………...(denumirea serviciilor) pentru suma de</w:t>
      </w:r>
      <w:r w:rsidRPr="00B35C12">
        <w:rPr>
          <w:rFonts w:ascii="Bookman Old Style" w:eastAsia="Times New Roman" w:hAnsi="Bookman Old Style"/>
          <w:i/>
          <w:color w:val="auto"/>
          <w:sz w:val="20"/>
          <w:lang w:eastAsia="ro-RO"/>
        </w:rPr>
        <w:t xml:space="preserve"> </w:t>
      </w:r>
      <w:r w:rsidRPr="00B35C12">
        <w:rPr>
          <w:rFonts w:ascii="Bookman Old Style" w:eastAsia="Times New Roman" w:hAnsi="Bookman Old Style"/>
          <w:color w:val="auto"/>
          <w:sz w:val="20"/>
          <w:lang w:eastAsia="ro-RO"/>
        </w:rPr>
        <w:t>.................................................... lei platibilă după recepţia serviciilor,</w:t>
      </w:r>
      <w:r w:rsidRPr="00B35C12">
        <w:rPr>
          <w:rFonts w:ascii="Bookman Old Style" w:eastAsia="Times New Roman" w:hAnsi="Bookman Old Style"/>
          <w:i/>
          <w:color w:val="auto"/>
          <w:sz w:val="20"/>
          <w:lang w:eastAsia="ro-RO"/>
        </w:rPr>
        <w:t xml:space="preserve"> </w:t>
      </w:r>
      <w:r w:rsidRPr="00B35C12">
        <w:rPr>
          <w:rFonts w:ascii="Bookman Old Style" w:eastAsia="Times New Roman" w:hAnsi="Bookman Old Style"/>
          <w:color w:val="auto"/>
          <w:sz w:val="20"/>
          <w:lang w:eastAsia="ro-RO"/>
        </w:rPr>
        <w:t>(suma în litere şi în cifre, precum şi moneda ofertei), la care se adaugă TVA în valoare de ....................................................... lei (suma în litere şi în cifre, precum şi moneda)</w:t>
      </w:r>
    </w:p>
    <w:p w14:paraId="2DB8F9C2" w14:textId="77777777" w:rsidR="00B35C12" w:rsidRPr="00B35C12" w:rsidRDefault="00B35C12" w:rsidP="00B35C12">
      <w:pPr>
        <w:widowControl/>
        <w:rPr>
          <w:rFonts w:ascii="Bookman Old Style" w:eastAsia="Times New Roman" w:hAnsi="Bookman Old Style"/>
          <w:color w:val="auto"/>
          <w:sz w:val="20"/>
          <w:lang w:eastAsia="ro-RO"/>
        </w:rPr>
      </w:pPr>
      <w:r w:rsidRPr="00B35C12">
        <w:rPr>
          <w:rFonts w:ascii="Bookman Old Style" w:eastAsia="Times New Roman" w:hAnsi="Bookman Old Style"/>
          <w:color w:val="auto"/>
          <w:sz w:val="20"/>
          <w:lang w:eastAsia="ro-RO"/>
        </w:rPr>
        <w:t>2. Ne angajăm ca, în cazul în care oferta noastră este stabilită câştigătoare, să prestam serviciile în graficul de timp anexat.</w:t>
      </w:r>
    </w:p>
    <w:p w14:paraId="2C5252B5" w14:textId="77777777" w:rsidR="00B35C12" w:rsidRPr="00B35C12" w:rsidRDefault="00B35C12" w:rsidP="00B35C12">
      <w:pPr>
        <w:widowControl/>
        <w:rPr>
          <w:rFonts w:ascii="Bookman Old Style" w:eastAsia="Times New Roman" w:hAnsi="Bookman Old Style"/>
          <w:color w:val="auto"/>
          <w:sz w:val="20"/>
          <w:lang w:eastAsia="ro-RO"/>
        </w:rPr>
      </w:pPr>
      <w:r w:rsidRPr="00B35C12">
        <w:rPr>
          <w:rFonts w:ascii="Bookman Old Style" w:eastAsia="Times New Roman" w:hAnsi="Bookman Old Style"/>
          <w:color w:val="auto"/>
          <w:sz w:val="20"/>
          <w:lang w:eastAsia="ro-RO"/>
        </w:rPr>
        <w:t>3. Ne angajăm să menţinem această ofertă valabilă pentru o durată de ........................ zile, (durata în litere şi cifre) respectiv până la data de ............................... (ziua/luna/anul) şi ea va rămâne obligatorie pentru noi, şi poate fi acceptată oricând înainte de expirarea perioadei de valabilitate.</w:t>
      </w:r>
    </w:p>
    <w:p w14:paraId="6D3BAB50" w14:textId="77777777" w:rsidR="00B35C12" w:rsidRPr="00B35C12" w:rsidRDefault="00B35C12" w:rsidP="00B35C12">
      <w:pPr>
        <w:widowControl/>
        <w:rPr>
          <w:rFonts w:ascii="Bookman Old Style" w:eastAsia="Times New Roman" w:hAnsi="Bookman Old Style"/>
          <w:color w:val="auto"/>
          <w:sz w:val="20"/>
          <w:lang w:eastAsia="ro-RO"/>
        </w:rPr>
      </w:pPr>
      <w:r w:rsidRPr="00B35C12">
        <w:rPr>
          <w:rFonts w:ascii="Bookman Old Style" w:eastAsia="Times New Roman" w:hAnsi="Bookman Old Style"/>
          <w:color w:val="auto"/>
          <w:sz w:val="20"/>
          <w:lang w:eastAsia="ro-RO"/>
        </w:rPr>
        <w:t>4. Am înţeles şi consimţim că, în cazul în care oferta noastră este stabilită ca fiind câştigătoare, să constituim garanţia de bună execuţie în conformitate cu prevederile din documentaţia de atribuire.</w:t>
      </w:r>
    </w:p>
    <w:p w14:paraId="252819CB" w14:textId="77777777" w:rsidR="00B35C12" w:rsidRPr="00B35C12" w:rsidRDefault="00B35C12" w:rsidP="00B35C12">
      <w:pPr>
        <w:widowControl/>
        <w:rPr>
          <w:rFonts w:ascii="Bookman Old Style" w:eastAsia="Times New Roman" w:hAnsi="Bookman Old Style"/>
          <w:color w:val="auto"/>
          <w:sz w:val="20"/>
          <w:lang w:eastAsia="ro-RO"/>
        </w:rPr>
      </w:pPr>
      <w:r w:rsidRPr="00B35C12">
        <w:rPr>
          <w:rFonts w:ascii="Bookman Old Style" w:eastAsia="Times New Roman" w:hAnsi="Bookman Old Style"/>
          <w:color w:val="auto"/>
          <w:sz w:val="20"/>
          <w:lang w:eastAsia="ro-RO"/>
        </w:rPr>
        <w:t>5. Precizăm că: (se bifează opţiunea corespunzătoare)</w:t>
      </w:r>
    </w:p>
    <w:p w14:paraId="0E7252CC" w14:textId="77777777" w:rsidR="00B35C12" w:rsidRPr="00B35C12" w:rsidRDefault="00B35C12" w:rsidP="00B35C12">
      <w:pPr>
        <w:widowControl/>
        <w:rPr>
          <w:rFonts w:ascii="Bookman Old Style" w:eastAsia="Times New Roman" w:hAnsi="Bookman Old Style"/>
          <w:color w:val="auto"/>
          <w:sz w:val="20"/>
          <w:lang w:eastAsia="ro-RO"/>
        </w:rPr>
      </w:pPr>
      <w:r w:rsidRPr="00B35C12">
        <w:rPr>
          <w:rFonts w:ascii="Bookman Old Style" w:eastAsia="Times New Roman" w:hAnsi="Bookman Old Style"/>
          <w:color w:val="auto"/>
          <w:sz w:val="20"/>
          <w:lang w:eastAsia="ro-RO"/>
        </w:rPr>
        <w:sym w:font="Symbol" w:char="F09E"/>
      </w:r>
      <w:r w:rsidRPr="00B35C12">
        <w:rPr>
          <w:rFonts w:ascii="Bookman Old Style" w:eastAsia="Times New Roman" w:hAnsi="Bookman Old Style"/>
          <w:color w:val="auto"/>
          <w:sz w:val="20"/>
          <w:lang w:eastAsia="ro-RO"/>
        </w:rPr>
        <w:t xml:space="preserve"> depunem ofertă alternativă, ale carei detalii sunt prezentate într-un formular de ofertă separat, marcat în mod clar „alternativă”/”altă ofertă”.</w:t>
      </w:r>
    </w:p>
    <w:p w14:paraId="52DF0B9D" w14:textId="77777777" w:rsidR="00B35C12" w:rsidRPr="00B35C12" w:rsidRDefault="00B35C12" w:rsidP="00B35C12">
      <w:pPr>
        <w:widowControl/>
        <w:rPr>
          <w:rFonts w:ascii="Bookman Old Style" w:eastAsia="Times New Roman" w:hAnsi="Bookman Old Style"/>
          <w:color w:val="auto"/>
          <w:sz w:val="20"/>
          <w:lang w:eastAsia="ro-RO"/>
        </w:rPr>
      </w:pPr>
      <w:r w:rsidRPr="00B35C12">
        <w:rPr>
          <w:rFonts w:ascii="Bookman Old Style" w:eastAsia="Times New Roman" w:hAnsi="Bookman Old Style"/>
          <w:color w:val="auto"/>
          <w:sz w:val="20"/>
          <w:lang w:eastAsia="ro-RO"/>
        </w:rPr>
        <w:sym w:font="Symbol" w:char="F09E"/>
      </w:r>
      <w:r w:rsidRPr="00B35C12">
        <w:rPr>
          <w:rFonts w:ascii="Bookman Old Style" w:eastAsia="Times New Roman" w:hAnsi="Bookman Old Style"/>
          <w:color w:val="auto"/>
          <w:sz w:val="20"/>
          <w:lang w:eastAsia="ro-RO"/>
        </w:rPr>
        <w:t xml:space="preserve"> nu depunem ofertă alternativă.</w:t>
      </w:r>
    </w:p>
    <w:p w14:paraId="51CD6604" w14:textId="77777777" w:rsidR="00B35C12" w:rsidRPr="00B35C12" w:rsidRDefault="00B35C12" w:rsidP="00B35C12">
      <w:pPr>
        <w:widowControl/>
        <w:rPr>
          <w:rFonts w:ascii="Bookman Old Style" w:eastAsia="Times New Roman" w:hAnsi="Bookman Old Style"/>
          <w:i/>
          <w:color w:val="auto"/>
          <w:sz w:val="20"/>
          <w:lang w:eastAsia="ro-RO"/>
        </w:rPr>
      </w:pPr>
      <w:r w:rsidRPr="00B35C12">
        <w:rPr>
          <w:rFonts w:ascii="Bookman Old Style" w:eastAsia="Times New Roman" w:hAnsi="Bookman Old Style"/>
          <w:color w:val="auto"/>
          <w:sz w:val="20"/>
          <w:lang w:eastAsia="ro-RO"/>
        </w:rPr>
        <w:t>6. Până la încheierea şi semnarea contractului de achiziţie publică aceasta ofertă, împreună cu comunicarea transmisă de dumneavoastră, prin care oferta noastră este acceptată ca fiind câştigătoare, vor constitui un contract angajant între noi.</w:t>
      </w:r>
    </w:p>
    <w:p w14:paraId="4FCF9B71" w14:textId="77777777" w:rsidR="00B35C12" w:rsidRPr="00B35C12" w:rsidRDefault="00B35C12" w:rsidP="00B35C12">
      <w:pPr>
        <w:widowControl/>
        <w:rPr>
          <w:rFonts w:ascii="Bookman Old Style" w:eastAsia="Times New Roman" w:hAnsi="Bookman Old Style"/>
          <w:color w:val="auto"/>
          <w:sz w:val="20"/>
          <w:lang w:eastAsia="ro-RO"/>
        </w:rPr>
      </w:pPr>
      <w:r w:rsidRPr="00B35C12">
        <w:rPr>
          <w:rFonts w:ascii="Bookman Old Style" w:eastAsia="Times New Roman" w:hAnsi="Bookman Old Style"/>
          <w:color w:val="auto"/>
          <w:sz w:val="20"/>
          <w:lang w:eastAsia="ro-RO"/>
        </w:rPr>
        <w:t>7. Înţelegem că nu sunteţi obligaţi să acceptaţi oferta cu cel mai scăzut preţ sau orice ofertă primită.</w:t>
      </w:r>
    </w:p>
    <w:p w14:paraId="6A8B1EC8" w14:textId="77777777" w:rsidR="00B35C12" w:rsidRPr="00B35C12" w:rsidRDefault="00B35C12" w:rsidP="00B35C12">
      <w:pPr>
        <w:widowControl/>
        <w:rPr>
          <w:rFonts w:ascii="Bookman Old Style" w:eastAsia="Times New Roman" w:hAnsi="Bookman Old Style"/>
          <w:color w:val="auto"/>
          <w:sz w:val="20"/>
          <w:lang w:eastAsia="ro-RO"/>
        </w:rPr>
      </w:pPr>
    </w:p>
    <w:p w14:paraId="7628CB99" w14:textId="77777777" w:rsidR="00B35C12" w:rsidRPr="00B35C12" w:rsidRDefault="00B35C12" w:rsidP="00B35C12">
      <w:pPr>
        <w:widowControl/>
        <w:ind w:firstLine="720"/>
        <w:rPr>
          <w:rFonts w:ascii="Bookman Old Style" w:eastAsia="Times New Roman" w:hAnsi="Bookman Old Style"/>
          <w:color w:val="auto"/>
          <w:sz w:val="20"/>
          <w:lang w:eastAsia="ro-RO"/>
        </w:rPr>
      </w:pPr>
      <w:r w:rsidRPr="00B35C12">
        <w:rPr>
          <w:rFonts w:ascii="Bookman Old Style" w:eastAsia="Times New Roman" w:hAnsi="Bookman Old Style"/>
          <w:color w:val="auto"/>
          <w:sz w:val="20"/>
          <w:lang w:eastAsia="ro-RO"/>
        </w:rPr>
        <w:t>Data _____/_____/_____</w:t>
      </w:r>
    </w:p>
    <w:p w14:paraId="1617B0D5" w14:textId="77777777" w:rsidR="00B35C12" w:rsidRPr="00B35C12" w:rsidRDefault="00B35C12" w:rsidP="00B35C12">
      <w:pPr>
        <w:widowControl/>
        <w:jc w:val="center"/>
        <w:rPr>
          <w:rFonts w:ascii="Bookman Old Style" w:eastAsia="Times New Roman" w:hAnsi="Bookman Old Style"/>
          <w:color w:val="auto"/>
          <w:sz w:val="20"/>
          <w:lang w:eastAsia="ro-RO"/>
        </w:rPr>
      </w:pPr>
      <w:r w:rsidRPr="00B35C12">
        <w:rPr>
          <w:rFonts w:ascii="Bookman Old Style" w:eastAsia="Times New Roman" w:hAnsi="Bookman Old Style"/>
          <w:color w:val="auto"/>
          <w:sz w:val="20"/>
          <w:lang w:eastAsia="ro-RO"/>
        </w:rPr>
        <w:t xml:space="preserve">..............................................................................., </w:t>
      </w:r>
    </w:p>
    <w:p w14:paraId="25E7A5C9" w14:textId="77777777" w:rsidR="00B35C12" w:rsidRPr="00B35C12" w:rsidRDefault="00B35C12" w:rsidP="00B35C12">
      <w:pPr>
        <w:widowControl/>
        <w:jc w:val="center"/>
        <w:rPr>
          <w:rFonts w:ascii="Bookman Old Style" w:eastAsia="Times New Roman" w:hAnsi="Bookman Old Style"/>
          <w:i/>
          <w:color w:val="auto"/>
          <w:sz w:val="20"/>
          <w:lang w:eastAsia="ro-RO"/>
        </w:rPr>
      </w:pPr>
      <w:r w:rsidRPr="00B35C12">
        <w:rPr>
          <w:rFonts w:ascii="Bookman Old Style" w:eastAsia="Times New Roman" w:hAnsi="Bookman Old Style"/>
          <w:i/>
          <w:color w:val="auto"/>
          <w:sz w:val="20"/>
          <w:lang w:eastAsia="ro-RO"/>
        </w:rPr>
        <w:t xml:space="preserve">(nume, prenume şi semnătură), </w:t>
      </w:r>
    </w:p>
    <w:p w14:paraId="42CFD1A8" w14:textId="77777777" w:rsidR="00B35C12" w:rsidRPr="00B35C12" w:rsidRDefault="00B35C12" w:rsidP="00B35C12">
      <w:pPr>
        <w:widowControl/>
        <w:jc w:val="center"/>
        <w:rPr>
          <w:rFonts w:ascii="Bookman Old Style" w:eastAsia="Times New Roman" w:hAnsi="Bookman Old Style"/>
          <w:i/>
          <w:color w:val="auto"/>
          <w:sz w:val="20"/>
          <w:lang w:eastAsia="ro-RO"/>
        </w:rPr>
      </w:pPr>
      <w:r w:rsidRPr="00B35C12">
        <w:rPr>
          <w:rFonts w:ascii="Bookman Old Style" w:eastAsia="Times New Roman" w:hAnsi="Bookman Old Style"/>
          <w:i/>
          <w:color w:val="auto"/>
          <w:sz w:val="20"/>
          <w:lang w:eastAsia="ro-RO"/>
        </w:rPr>
        <w:t>î</w:t>
      </w:r>
      <w:r w:rsidRPr="00B35C12">
        <w:rPr>
          <w:rFonts w:ascii="Bookman Old Style" w:eastAsia="Times New Roman" w:hAnsi="Bookman Old Style"/>
          <w:color w:val="auto"/>
          <w:sz w:val="20"/>
          <w:lang w:eastAsia="ro-RO"/>
        </w:rPr>
        <w:t>n calitate de ............................................ legal autorizat să semnez oferta pentru şi în numele ...................................................... (denumirea/numele operatorului economic</w:t>
      </w:r>
    </w:p>
    <w:p w14:paraId="39AAF85E" w14:textId="77777777" w:rsidR="00B35C12" w:rsidRPr="00626AD6" w:rsidRDefault="00B35C12" w:rsidP="00B35C12">
      <w:pPr>
        <w:keepNext/>
        <w:widowControl/>
        <w:spacing w:line="360" w:lineRule="auto"/>
        <w:outlineLvl w:val="0"/>
        <w:rPr>
          <w:rFonts w:ascii="Bookman Old Style" w:eastAsia="Times New Roman" w:hAnsi="Bookman Old Style"/>
          <w:b/>
          <w:color w:val="auto"/>
          <w:sz w:val="20"/>
          <w:u w:val="single"/>
          <w:lang w:val="es-ES"/>
        </w:rPr>
      </w:pPr>
    </w:p>
    <w:p w14:paraId="6F06FBEC" w14:textId="77777777" w:rsidR="00B35C12" w:rsidRPr="00626AD6" w:rsidRDefault="00B35C12" w:rsidP="00B35C12">
      <w:pPr>
        <w:keepNext/>
        <w:widowControl/>
        <w:spacing w:line="360" w:lineRule="auto"/>
        <w:outlineLvl w:val="0"/>
        <w:rPr>
          <w:rFonts w:ascii="Bookman Old Style" w:eastAsia="Times New Roman" w:hAnsi="Bookman Old Style"/>
          <w:b/>
          <w:color w:val="auto"/>
          <w:sz w:val="20"/>
          <w:u w:val="single"/>
          <w:lang w:val="es-ES"/>
        </w:rPr>
      </w:pPr>
    </w:p>
    <w:p w14:paraId="79FB7B66" w14:textId="77777777" w:rsidR="00B35C12" w:rsidRPr="00626AD6" w:rsidRDefault="00B35C12" w:rsidP="00B35C12">
      <w:pPr>
        <w:widowControl/>
        <w:rPr>
          <w:rFonts w:ascii="Bookman Old Style" w:eastAsia="Times New Roman" w:hAnsi="Bookman Old Style"/>
          <w:color w:val="auto"/>
          <w:lang w:val="es-ES"/>
        </w:rPr>
      </w:pPr>
    </w:p>
    <w:p w14:paraId="3FBA0332" w14:textId="77777777" w:rsidR="00B35C12" w:rsidRPr="00626AD6" w:rsidRDefault="00B35C12" w:rsidP="00B35C12">
      <w:pPr>
        <w:widowControl/>
        <w:rPr>
          <w:rFonts w:ascii="Bookman Old Style" w:eastAsia="Times New Roman" w:hAnsi="Bookman Old Style"/>
          <w:color w:val="auto"/>
          <w:lang w:val="es-ES"/>
        </w:rPr>
      </w:pPr>
    </w:p>
    <w:p w14:paraId="5E197AD7" w14:textId="77777777" w:rsidR="00B35C12" w:rsidRPr="00626AD6" w:rsidRDefault="00B35C12" w:rsidP="00B35C12">
      <w:pPr>
        <w:widowControl/>
        <w:rPr>
          <w:rFonts w:ascii="Bookman Old Style" w:eastAsia="Times New Roman" w:hAnsi="Bookman Old Style"/>
          <w:color w:val="auto"/>
          <w:lang w:val="es-ES"/>
        </w:rPr>
      </w:pPr>
    </w:p>
    <w:p w14:paraId="128A769B" w14:textId="77777777" w:rsidR="00B35C12" w:rsidRPr="00626AD6" w:rsidRDefault="00B35C12" w:rsidP="00B35C12">
      <w:pPr>
        <w:widowControl/>
        <w:rPr>
          <w:rFonts w:ascii="Bookman Old Style" w:eastAsia="Times New Roman" w:hAnsi="Bookman Old Style"/>
          <w:color w:val="auto"/>
          <w:lang w:val="es-ES"/>
        </w:rPr>
      </w:pPr>
    </w:p>
    <w:p w14:paraId="64F4CC62" w14:textId="77777777" w:rsidR="00B35C12" w:rsidRPr="00626AD6" w:rsidRDefault="00B35C12" w:rsidP="00B35C12">
      <w:pPr>
        <w:keepNext/>
        <w:widowControl/>
        <w:spacing w:line="360" w:lineRule="auto"/>
        <w:outlineLvl w:val="0"/>
        <w:rPr>
          <w:rFonts w:ascii="Bookman Old Style" w:eastAsia="Times New Roman" w:hAnsi="Bookman Old Style"/>
          <w:b/>
          <w:color w:val="auto"/>
          <w:sz w:val="20"/>
          <w:u w:val="single"/>
          <w:lang w:val="es-ES"/>
        </w:rPr>
      </w:pPr>
    </w:p>
    <w:p w14:paraId="1E51AEA9" w14:textId="77777777" w:rsidR="00B35C12" w:rsidRPr="00626AD6" w:rsidRDefault="00B35C12" w:rsidP="00B35C12">
      <w:pPr>
        <w:keepNext/>
        <w:widowControl/>
        <w:spacing w:line="360" w:lineRule="auto"/>
        <w:outlineLvl w:val="0"/>
        <w:rPr>
          <w:rFonts w:ascii="Arial Narrow" w:eastAsia="Times New Roman" w:hAnsi="Arial Narrow"/>
          <w:b/>
          <w:color w:val="auto"/>
          <w:sz w:val="20"/>
          <w:u w:val="single"/>
          <w:lang w:val="es-ES"/>
        </w:rPr>
      </w:pPr>
    </w:p>
    <w:p w14:paraId="3EA641D1" w14:textId="77777777" w:rsidR="00B35C12" w:rsidRPr="00626AD6" w:rsidRDefault="00B35C12" w:rsidP="00B35C12">
      <w:pPr>
        <w:keepNext/>
        <w:widowControl/>
        <w:spacing w:line="360" w:lineRule="auto"/>
        <w:outlineLvl w:val="0"/>
        <w:rPr>
          <w:rFonts w:ascii="Arial Narrow" w:eastAsia="Times New Roman" w:hAnsi="Arial Narrow"/>
          <w:b/>
          <w:color w:val="auto"/>
          <w:sz w:val="20"/>
          <w:u w:val="single"/>
          <w:lang w:val="es-ES"/>
        </w:rPr>
      </w:pPr>
    </w:p>
    <w:p w14:paraId="0B37C027" w14:textId="77777777" w:rsidR="00B35C12" w:rsidRPr="00626AD6" w:rsidRDefault="00B35C12" w:rsidP="00B35C12">
      <w:pPr>
        <w:widowControl/>
        <w:rPr>
          <w:rFonts w:ascii="Times New Roman" w:eastAsia="Times New Roman" w:hAnsi="Times New Roman"/>
          <w:color w:val="auto"/>
          <w:lang w:val="es-ES"/>
        </w:rPr>
      </w:pPr>
    </w:p>
    <w:p w14:paraId="74D347BF" w14:textId="77777777" w:rsidR="00B35C12" w:rsidRPr="00626AD6" w:rsidRDefault="00B35C12" w:rsidP="00B35C12">
      <w:pPr>
        <w:widowControl/>
        <w:rPr>
          <w:rFonts w:ascii="Times New Roman" w:eastAsia="Times New Roman" w:hAnsi="Times New Roman"/>
          <w:color w:val="auto"/>
          <w:lang w:val="es-ES"/>
        </w:rPr>
      </w:pPr>
    </w:p>
    <w:p w14:paraId="68745156" w14:textId="77777777" w:rsidR="00B35C12" w:rsidRPr="00626AD6" w:rsidRDefault="00B35C12" w:rsidP="00B35C12">
      <w:pPr>
        <w:widowControl/>
        <w:rPr>
          <w:rFonts w:ascii="Times New Roman" w:eastAsia="Times New Roman" w:hAnsi="Times New Roman"/>
          <w:color w:val="auto"/>
          <w:lang w:val="es-ES"/>
        </w:rPr>
      </w:pPr>
    </w:p>
    <w:p w14:paraId="51614042" w14:textId="77777777" w:rsidR="00B35C12" w:rsidRPr="00626AD6" w:rsidRDefault="00B35C12" w:rsidP="00B35C12">
      <w:pPr>
        <w:widowControl/>
        <w:rPr>
          <w:rFonts w:ascii="Times New Roman" w:eastAsia="Times New Roman" w:hAnsi="Times New Roman"/>
          <w:color w:val="auto"/>
          <w:lang w:val="es-ES"/>
        </w:rPr>
      </w:pPr>
    </w:p>
    <w:p w14:paraId="1AEB1306" w14:textId="77777777" w:rsidR="00B35C12" w:rsidRPr="00626AD6" w:rsidRDefault="00B35C12" w:rsidP="00B35C12">
      <w:pPr>
        <w:widowControl/>
        <w:rPr>
          <w:rFonts w:ascii="Times New Roman" w:eastAsia="Times New Roman" w:hAnsi="Times New Roman"/>
          <w:color w:val="auto"/>
          <w:lang w:val="es-ES"/>
        </w:rPr>
      </w:pPr>
    </w:p>
    <w:p w14:paraId="47458800" w14:textId="77777777" w:rsidR="00B35C12" w:rsidRPr="00626AD6" w:rsidRDefault="00B35C12" w:rsidP="00B35C12">
      <w:pPr>
        <w:widowControl/>
        <w:rPr>
          <w:rFonts w:ascii="Times New Roman" w:eastAsia="Times New Roman" w:hAnsi="Times New Roman"/>
          <w:color w:val="auto"/>
          <w:lang w:val="es-ES"/>
        </w:rPr>
      </w:pPr>
    </w:p>
    <w:p w14:paraId="517F3207" w14:textId="77777777" w:rsidR="00B35C12" w:rsidRPr="00626AD6" w:rsidRDefault="00B35C12" w:rsidP="00B35C12">
      <w:pPr>
        <w:widowControl/>
        <w:rPr>
          <w:rFonts w:ascii="Times New Roman" w:eastAsia="Times New Roman" w:hAnsi="Times New Roman"/>
          <w:color w:val="auto"/>
          <w:lang w:val="es-ES"/>
        </w:rPr>
      </w:pPr>
    </w:p>
    <w:p w14:paraId="17AF2211" w14:textId="77777777" w:rsidR="00B35C12" w:rsidRPr="00626AD6" w:rsidRDefault="00B35C12" w:rsidP="00B35C12">
      <w:pPr>
        <w:widowControl/>
        <w:rPr>
          <w:rFonts w:ascii="Times New Roman" w:eastAsia="Times New Roman" w:hAnsi="Times New Roman"/>
          <w:color w:val="auto"/>
          <w:lang w:val="es-ES"/>
        </w:rPr>
      </w:pPr>
    </w:p>
    <w:p w14:paraId="34BAB2C1" w14:textId="77777777" w:rsidR="00B35C12" w:rsidRPr="00626AD6" w:rsidRDefault="00B35C12" w:rsidP="00B35C12">
      <w:pPr>
        <w:widowControl/>
        <w:rPr>
          <w:rFonts w:ascii="Times New Roman" w:eastAsia="Times New Roman" w:hAnsi="Times New Roman"/>
          <w:color w:val="auto"/>
          <w:lang w:val="es-ES"/>
        </w:rPr>
      </w:pPr>
    </w:p>
    <w:p w14:paraId="79686203" w14:textId="77777777" w:rsidR="00B35C12" w:rsidRPr="00626AD6" w:rsidRDefault="00B35C12" w:rsidP="00B35C12">
      <w:pPr>
        <w:widowControl/>
        <w:rPr>
          <w:rFonts w:ascii="Times New Roman" w:eastAsia="Times New Roman" w:hAnsi="Times New Roman"/>
          <w:color w:val="auto"/>
          <w:lang w:val="es-ES"/>
        </w:rPr>
      </w:pPr>
    </w:p>
    <w:p w14:paraId="34850D5E" w14:textId="77777777" w:rsidR="00B35C12" w:rsidRPr="00626AD6" w:rsidRDefault="00B35C12" w:rsidP="00B35C12">
      <w:pPr>
        <w:widowControl/>
        <w:rPr>
          <w:rFonts w:ascii="Times New Roman" w:eastAsia="Times New Roman" w:hAnsi="Times New Roman"/>
          <w:color w:val="auto"/>
          <w:lang w:val="es-ES"/>
        </w:rPr>
      </w:pPr>
    </w:p>
    <w:p w14:paraId="6F5EA7C9" w14:textId="77777777" w:rsidR="00B35C12" w:rsidRPr="00626AD6" w:rsidRDefault="00B35C12" w:rsidP="00B35C12">
      <w:pPr>
        <w:widowControl/>
        <w:rPr>
          <w:rFonts w:ascii="Times New Roman" w:eastAsia="Times New Roman" w:hAnsi="Times New Roman"/>
          <w:color w:val="auto"/>
          <w:lang w:val="es-ES"/>
        </w:rPr>
      </w:pPr>
    </w:p>
    <w:p w14:paraId="1D57C5A7" w14:textId="77777777" w:rsidR="00B35C12" w:rsidRPr="00B35C12" w:rsidRDefault="00B35C12" w:rsidP="00B35C12">
      <w:pPr>
        <w:widowControl/>
        <w:rPr>
          <w:rFonts w:ascii="Bookman Old Style" w:eastAsia="Times New Roman" w:hAnsi="Bookman Old Style"/>
          <w:color w:val="auto"/>
          <w:lang w:val="pt-BR" w:eastAsia="ro-RO"/>
        </w:rPr>
      </w:pPr>
      <w:r w:rsidRPr="00B35C12">
        <w:rPr>
          <w:rFonts w:ascii="Bookman Old Style" w:eastAsia="Times New Roman" w:hAnsi="Bookman Old Style"/>
          <w:color w:val="auto"/>
          <w:lang w:val="pt-BR" w:eastAsia="ro-RO"/>
        </w:rPr>
        <w:lastRenderedPageBreak/>
        <w:t>.................................................................</w:t>
      </w:r>
    </w:p>
    <w:p w14:paraId="4B46666B" w14:textId="77777777" w:rsidR="00B35C12" w:rsidRPr="00B35C12" w:rsidRDefault="00B35C12" w:rsidP="00B35C12">
      <w:pPr>
        <w:widowControl/>
        <w:rPr>
          <w:rFonts w:ascii="Bookman Old Style" w:eastAsia="Times New Roman" w:hAnsi="Bookman Old Style"/>
          <w:color w:val="auto"/>
          <w:lang w:val="pt-BR" w:eastAsia="ro-RO"/>
        </w:rPr>
      </w:pPr>
      <w:r w:rsidRPr="00B35C12">
        <w:rPr>
          <w:rFonts w:ascii="Bookman Old Style" w:eastAsia="Times New Roman" w:hAnsi="Bookman Old Style"/>
          <w:i/>
          <w:color w:val="auto"/>
          <w:lang w:val="pt-BR" w:eastAsia="ro-RO"/>
        </w:rPr>
        <w:t xml:space="preserve">  </w:t>
      </w:r>
      <w:r w:rsidRPr="00B35C12">
        <w:rPr>
          <w:rFonts w:ascii="Bookman Old Style" w:eastAsia="Times New Roman" w:hAnsi="Bookman Old Style"/>
          <w:color w:val="auto"/>
          <w:lang w:val="pt-BR" w:eastAsia="ro-RO"/>
        </w:rPr>
        <w:t>(denumirea/numele ofertantului)</w:t>
      </w:r>
    </w:p>
    <w:p w14:paraId="66D3ED09" w14:textId="77777777" w:rsidR="00B35C12" w:rsidRPr="00B35C12" w:rsidRDefault="00B35C12" w:rsidP="00B35C12">
      <w:pPr>
        <w:widowControl/>
        <w:rPr>
          <w:rFonts w:ascii="Bookman Old Style" w:eastAsia="Times New Roman" w:hAnsi="Bookman Old Style"/>
          <w:b/>
          <w:color w:val="auto"/>
          <w:lang w:eastAsia="ro-RO"/>
        </w:rPr>
      </w:pPr>
    </w:p>
    <w:p w14:paraId="6B396E20" w14:textId="77777777" w:rsidR="00B35C12" w:rsidRPr="00B35C12" w:rsidRDefault="00B35C12" w:rsidP="00B35C12">
      <w:pPr>
        <w:widowControl/>
        <w:rPr>
          <w:rFonts w:ascii="Bookman Old Style" w:eastAsia="Times New Roman" w:hAnsi="Bookman Old Style"/>
          <w:color w:val="auto"/>
          <w:lang w:eastAsia="ro-RO"/>
        </w:rPr>
      </w:pPr>
    </w:p>
    <w:p w14:paraId="1542A522" w14:textId="77777777" w:rsidR="00B35C12" w:rsidRPr="00B35C12" w:rsidRDefault="00B35C12" w:rsidP="00B35C12">
      <w:pPr>
        <w:widowControl/>
        <w:rPr>
          <w:rFonts w:ascii="Bookman Old Style" w:eastAsia="Times New Roman" w:hAnsi="Bookman Old Style"/>
          <w:color w:val="auto"/>
          <w:lang w:eastAsia="ro-RO"/>
        </w:rPr>
      </w:pPr>
    </w:p>
    <w:p w14:paraId="38C5C538" w14:textId="77777777" w:rsidR="00B35C12" w:rsidRPr="00B35C12" w:rsidRDefault="00B35C12" w:rsidP="00B35C12">
      <w:pPr>
        <w:widowControl/>
        <w:rPr>
          <w:rFonts w:ascii="Bookman Old Style" w:eastAsia="Times New Roman" w:hAnsi="Bookman Old Style"/>
          <w:color w:val="auto"/>
          <w:lang w:eastAsia="ro-RO"/>
        </w:rPr>
      </w:pPr>
    </w:p>
    <w:p w14:paraId="162BD435" w14:textId="77777777" w:rsidR="00B35C12" w:rsidRPr="00B35C12" w:rsidRDefault="00B35C12" w:rsidP="00B35C12">
      <w:pPr>
        <w:widowControl/>
        <w:jc w:val="center"/>
        <w:rPr>
          <w:rFonts w:ascii="Bookman Old Style" w:eastAsia="Times New Roman" w:hAnsi="Bookman Old Style"/>
          <w:b/>
          <w:color w:val="auto"/>
          <w:lang w:eastAsia="ro-RO"/>
        </w:rPr>
      </w:pPr>
      <w:r w:rsidRPr="00B35C12">
        <w:rPr>
          <w:rFonts w:ascii="Bookman Old Style" w:eastAsia="Times New Roman" w:hAnsi="Bookman Old Style"/>
          <w:b/>
          <w:color w:val="auto"/>
          <w:lang w:eastAsia="ro-RO"/>
        </w:rPr>
        <w:t>CENTRALIZATOR DE PREŢURI</w:t>
      </w:r>
    </w:p>
    <w:p w14:paraId="2A78A715" w14:textId="120E40CE" w:rsidR="00B35C12" w:rsidRPr="00B35C12" w:rsidRDefault="00B35C12" w:rsidP="00B35C12">
      <w:pPr>
        <w:widowControl/>
        <w:jc w:val="center"/>
        <w:rPr>
          <w:rFonts w:ascii="Bookman Old Style" w:eastAsia="Times New Roman" w:hAnsi="Bookman Old Style"/>
          <w:b/>
          <w:color w:val="auto"/>
          <w:lang w:eastAsia="ro-RO"/>
        </w:rPr>
      </w:pPr>
      <w:r w:rsidRPr="00B35C12">
        <w:rPr>
          <w:rFonts w:ascii="Bookman Old Style" w:eastAsia="Times New Roman" w:hAnsi="Bookman Old Style"/>
          <w:b/>
          <w:i/>
          <w:color w:val="auto"/>
          <w:lang w:eastAsia="ro-RO"/>
        </w:rPr>
        <w:t xml:space="preserve"> </w:t>
      </w:r>
      <w:r w:rsidR="00A3777C">
        <w:rPr>
          <w:rFonts w:ascii="Bookman Old Style" w:eastAsia="Times New Roman" w:hAnsi="Bookman Old Style"/>
          <w:b/>
          <w:i/>
          <w:color w:val="auto"/>
          <w:lang w:eastAsia="ro-RO"/>
        </w:rPr>
        <w:t xml:space="preserve">Lot 1 </w:t>
      </w:r>
      <w:r w:rsidRPr="00B35C12">
        <w:rPr>
          <w:rFonts w:ascii="Bookman Old Style" w:eastAsia="Times New Roman" w:hAnsi="Bookman Old Style"/>
          <w:b/>
          <w:i/>
          <w:color w:val="auto"/>
          <w:lang w:eastAsia="ro-RO"/>
        </w:rPr>
        <w:t xml:space="preserve">partida </w:t>
      </w:r>
      <w:r w:rsidR="00307476">
        <w:rPr>
          <w:rFonts w:ascii="Bookman Old Style" w:eastAsia="Times New Roman" w:hAnsi="Bookman Old Style"/>
          <w:b/>
          <w:i/>
          <w:color w:val="auto"/>
          <w:lang w:eastAsia="ro-RO"/>
        </w:rPr>
        <w:t>436</w:t>
      </w:r>
      <w:r w:rsidR="007E1247">
        <w:rPr>
          <w:rFonts w:ascii="Bookman Old Style" w:eastAsia="Times New Roman" w:hAnsi="Bookman Old Style"/>
          <w:b/>
          <w:i/>
          <w:color w:val="auto"/>
          <w:lang w:eastAsia="ro-RO"/>
        </w:rPr>
        <w:t xml:space="preserve"> </w:t>
      </w:r>
      <w:r w:rsidR="00307476">
        <w:rPr>
          <w:rFonts w:ascii="Bookman Old Style" w:eastAsia="Times New Roman" w:hAnsi="Bookman Old Style"/>
          <w:b/>
          <w:i/>
          <w:color w:val="auto"/>
          <w:lang w:eastAsia="ro-RO"/>
        </w:rPr>
        <w:t>Mocanu</w:t>
      </w:r>
    </w:p>
    <w:p w14:paraId="71AEA273" w14:textId="77777777" w:rsidR="00B35C12" w:rsidRPr="00B35C12" w:rsidRDefault="00B35C12" w:rsidP="00B35C12">
      <w:pPr>
        <w:widowControl/>
        <w:jc w:val="center"/>
        <w:rPr>
          <w:rFonts w:ascii="Bookman Old Style" w:eastAsia="Times New Roman" w:hAnsi="Bookman Old Style"/>
          <w:color w:val="auto"/>
          <w:lang w:eastAsia="ro-RO"/>
        </w:rPr>
      </w:pPr>
    </w:p>
    <w:p w14:paraId="539AFD1A" w14:textId="77777777" w:rsidR="00B35C12" w:rsidRPr="00B35C12" w:rsidRDefault="00B35C12" w:rsidP="00B35C12">
      <w:pPr>
        <w:widowControl/>
        <w:jc w:val="center"/>
        <w:rPr>
          <w:rFonts w:ascii="Bookman Old Style" w:eastAsia="Times New Roman" w:hAnsi="Bookman Old Style"/>
          <w:color w:val="auto"/>
          <w:lang w:eastAsia="ro-RO"/>
        </w:rPr>
      </w:pPr>
    </w:p>
    <w:p w14:paraId="7BECBADD" w14:textId="77777777" w:rsidR="00B35C12" w:rsidRPr="00B35C12" w:rsidRDefault="00B35C12" w:rsidP="00B35C12">
      <w:pPr>
        <w:widowControl/>
        <w:jc w:val="center"/>
        <w:rPr>
          <w:rFonts w:ascii="Bookman Old Style" w:eastAsia="Times New Roman" w:hAnsi="Bookman Old Style"/>
          <w:color w:val="auto"/>
          <w:lang w:eastAsia="ro-RO"/>
        </w:rPr>
      </w:pPr>
      <w:r w:rsidRPr="00B35C12">
        <w:rPr>
          <w:rFonts w:ascii="Bookman Old Style" w:eastAsia="Times New Roman" w:hAnsi="Bookman Old Style"/>
          <w:color w:val="auto"/>
          <w:lang w:eastAsia="ro-RO"/>
        </w:rPr>
        <w:t>Anexă la ofertă</w:t>
      </w:r>
    </w:p>
    <w:tbl>
      <w:tblPr>
        <w:tblW w:w="10258" w:type="dxa"/>
        <w:jc w:val="center"/>
        <w:tblLook w:val="04A0" w:firstRow="1" w:lastRow="0" w:firstColumn="1" w:lastColumn="0" w:noHBand="0" w:noVBand="1"/>
      </w:tblPr>
      <w:tblGrid>
        <w:gridCol w:w="563"/>
        <w:gridCol w:w="567"/>
        <w:gridCol w:w="1276"/>
        <w:gridCol w:w="863"/>
        <w:gridCol w:w="1061"/>
        <w:gridCol w:w="869"/>
        <w:gridCol w:w="802"/>
        <w:gridCol w:w="682"/>
        <w:gridCol w:w="1095"/>
        <w:gridCol w:w="1028"/>
        <w:gridCol w:w="908"/>
        <w:gridCol w:w="908"/>
      </w:tblGrid>
      <w:tr w:rsidR="00B35C12" w:rsidRPr="00B35C12" w14:paraId="180AF708" w14:textId="77777777" w:rsidTr="00B22B0F">
        <w:trPr>
          <w:trHeight w:val="221"/>
          <w:jc w:val="center"/>
        </w:trPr>
        <w:tc>
          <w:tcPr>
            <w:tcW w:w="563" w:type="dxa"/>
            <w:vMerge w:val="restart"/>
            <w:tcBorders>
              <w:top w:val="single" w:sz="12" w:space="0" w:color="auto"/>
              <w:left w:val="single" w:sz="12" w:space="0" w:color="auto"/>
              <w:bottom w:val="single" w:sz="2" w:space="0" w:color="auto"/>
              <w:right w:val="single" w:sz="2" w:space="0" w:color="auto"/>
            </w:tcBorders>
            <w:vAlign w:val="center"/>
            <w:hideMark/>
          </w:tcPr>
          <w:p w14:paraId="43C9AA1E"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Nr. crt.</w:t>
            </w:r>
          </w:p>
        </w:tc>
        <w:tc>
          <w:tcPr>
            <w:tcW w:w="1843" w:type="dxa"/>
            <w:gridSpan w:val="2"/>
            <w:vMerge w:val="restart"/>
            <w:tcBorders>
              <w:top w:val="single" w:sz="12" w:space="0" w:color="auto"/>
              <w:left w:val="single" w:sz="2" w:space="0" w:color="auto"/>
              <w:bottom w:val="single" w:sz="2" w:space="0" w:color="auto"/>
              <w:right w:val="single" w:sz="2" w:space="0" w:color="auto"/>
            </w:tcBorders>
            <w:noWrap/>
            <w:vAlign w:val="center"/>
            <w:hideMark/>
          </w:tcPr>
          <w:p w14:paraId="2A90283A"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Partida</w:t>
            </w:r>
          </w:p>
          <w:p w14:paraId="7763FF0D"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 </w:t>
            </w:r>
          </w:p>
        </w:tc>
        <w:tc>
          <w:tcPr>
            <w:tcW w:w="764" w:type="dxa"/>
            <w:vMerge w:val="restart"/>
            <w:tcBorders>
              <w:top w:val="single" w:sz="12" w:space="0" w:color="auto"/>
              <w:left w:val="single" w:sz="2" w:space="0" w:color="auto"/>
              <w:bottom w:val="single" w:sz="2" w:space="0" w:color="auto"/>
              <w:right w:val="single" w:sz="12" w:space="0" w:color="auto"/>
            </w:tcBorders>
            <w:textDirection w:val="btLr"/>
            <w:vAlign w:val="center"/>
            <w:hideMark/>
          </w:tcPr>
          <w:p w14:paraId="523C8896" w14:textId="77777777" w:rsidR="00B35C12" w:rsidRPr="00B35C12" w:rsidRDefault="00B35C12" w:rsidP="00B35C12">
            <w:pPr>
              <w:widowControl/>
              <w:ind w:left="113" w:right="113"/>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Volum brut</w:t>
            </w:r>
          </w:p>
        </w:tc>
        <w:tc>
          <w:tcPr>
            <w:tcW w:w="3606" w:type="dxa"/>
            <w:gridSpan w:val="4"/>
            <w:tcBorders>
              <w:top w:val="single" w:sz="12" w:space="0" w:color="auto"/>
              <w:left w:val="single" w:sz="12" w:space="0" w:color="auto"/>
              <w:bottom w:val="single" w:sz="2" w:space="0" w:color="auto"/>
              <w:right w:val="single" w:sz="12" w:space="0" w:color="auto"/>
            </w:tcBorders>
            <w:vAlign w:val="center"/>
            <w:hideMark/>
          </w:tcPr>
          <w:p w14:paraId="7750CDDD"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pornire presta</w:t>
            </w:r>
            <w:r w:rsidRPr="00B35C12">
              <w:rPr>
                <w:rFonts w:ascii="Cambria" w:eastAsia="Times New Roman" w:hAnsi="Cambria" w:cs="Cambria"/>
                <w:b/>
                <w:bCs/>
                <w:sz w:val="12"/>
                <w:szCs w:val="12"/>
                <w:lang w:eastAsia="ro-RO"/>
              </w:rPr>
              <w:t>ț</w:t>
            </w:r>
            <w:r w:rsidRPr="00B35C12">
              <w:rPr>
                <w:rFonts w:ascii="Bookman Old Style" w:eastAsia="Times New Roman" w:hAnsi="Bookman Old Style"/>
                <w:b/>
                <w:bCs/>
                <w:sz w:val="12"/>
                <w:szCs w:val="12"/>
                <w:lang w:eastAsia="ro-RO"/>
              </w:rPr>
              <w:t xml:space="preserve">ii din care: </w:t>
            </w:r>
          </w:p>
        </w:tc>
        <w:tc>
          <w:tcPr>
            <w:tcW w:w="3482" w:type="dxa"/>
            <w:gridSpan w:val="4"/>
            <w:tcBorders>
              <w:top w:val="single" w:sz="12" w:space="0" w:color="auto"/>
              <w:left w:val="single" w:sz="12" w:space="0" w:color="auto"/>
              <w:bottom w:val="single" w:sz="2" w:space="0" w:color="auto"/>
              <w:right w:val="single" w:sz="12" w:space="0" w:color="auto"/>
            </w:tcBorders>
            <w:vAlign w:val="center"/>
          </w:tcPr>
          <w:p w14:paraId="71F67C49" w14:textId="77777777" w:rsidR="00B35C12" w:rsidRPr="00B35C12" w:rsidRDefault="00B35C12" w:rsidP="00B35C12">
            <w:pPr>
              <w:widowControl/>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Oferta operator economic din care:</w:t>
            </w:r>
          </w:p>
        </w:tc>
      </w:tr>
      <w:tr w:rsidR="00B35C12" w:rsidRPr="00B35C12" w14:paraId="14374252" w14:textId="77777777" w:rsidTr="00B22B0F">
        <w:trPr>
          <w:trHeight w:val="188"/>
          <w:jc w:val="center"/>
        </w:trPr>
        <w:tc>
          <w:tcPr>
            <w:tcW w:w="563" w:type="dxa"/>
            <w:vMerge/>
            <w:tcBorders>
              <w:top w:val="single" w:sz="2" w:space="0" w:color="auto"/>
              <w:left w:val="single" w:sz="12" w:space="0" w:color="auto"/>
              <w:bottom w:val="single" w:sz="2" w:space="0" w:color="auto"/>
              <w:right w:val="single" w:sz="2" w:space="0" w:color="auto"/>
            </w:tcBorders>
            <w:vAlign w:val="center"/>
          </w:tcPr>
          <w:p w14:paraId="77B3A0C8" w14:textId="77777777" w:rsidR="00B35C12" w:rsidRPr="00B35C12" w:rsidRDefault="00B35C12" w:rsidP="00B35C12">
            <w:pPr>
              <w:widowControl/>
              <w:jc w:val="center"/>
              <w:rPr>
                <w:rFonts w:ascii="Bookman Old Style" w:eastAsia="Times New Roman" w:hAnsi="Bookman Old Style"/>
                <w:b/>
                <w:bCs/>
                <w:sz w:val="12"/>
                <w:szCs w:val="12"/>
                <w:lang w:eastAsia="ro-RO"/>
              </w:rPr>
            </w:pPr>
          </w:p>
        </w:tc>
        <w:tc>
          <w:tcPr>
            <w:tcW w:w="1843" w:type="dxa"/>
            <w:gridSpan w:val="2"/>
            <w:vMerge/>
            <w:tcBorders>
              <w:top w:val="single" w:sz="2" w:space="0" w:color="auto"/>
              <w:left w:val="single" w:sz="2" w:space="0" w:color="auto"/>
              <w:bottom w:val="single" w:sz="2" w:space="0" w:color="auto"/>
              <w:right w:val="single" w:sz="2" w:space="0" w:color="auto"/>
            </w:tcBorders>
            <w:noWrap/>
            <w:vAlign w:val="center"/>
          </w:tcPr>
          <w:p w14:paraId="412BFF4F" w14:textId="77777777" w:rsidR="00B35C12" w:rsidRPr="00B35C12" w:rsidRDefault="00B35C12" w:rsidP="00B35C12">
            <w:pPr>
              <w:widowControl/>
              <w:jc w:val="center"/>
              <w:rPr>
                <w:rFonts w:ascii="Bookman Old Style" w:eastAsia="Times New Roman" w:hAnsi="Bookman Old Style"/>
                <w:b/>
                <w:bCs/>
                <w:sz w:val="12"/>
                <w:szCs w:val="12"/>
                <w:lang w:eastAsia="ro-RO"/>
              </w:rPr>
            </w:pPr>
          </w:p>
        </w:tc>
        <w:tc>
          <w:tcPr>
            <w:tcW w:w="764" w:type="dxa"/>
            <w:vMerge/>
            <w:tcBorders>
              <w:top w:val="single" w:sz="2" w:space="0" w:color="auto"/>
              <w:left w:val="single" w:sz="2" w:space="0" w:color="auto"/>
              <w:bottom w:val="single" w:sz="2" w:space="0" w:color="auto"/>
              <w:right w:val="single" w:sz="12" w:space="0" w:color="auto"/>
            </w:tcBorders>
            <w:textDirection w:val="btLr"/>
            <w:vAlign w:val="center"/>
          </w:tcPr>
          <w:p w14:paraId="4FEE4DD8" w14:textId="77777777" w:rsidR="00B35C12" w:rsidRPr="00B35C12" w:rsidRDefault="00B35C12" w:rsidP="00B35C12">
            <w:pPr>
              <w:widowControl/>
              <w:ind w:left="113" w:right="113"/>
              <w:jc w:val="center"/>
              <w:rPr>
                <w:rFonts w:ascii="Bookman Old Style" w:eastAsia="Times New Roman" w:hAnsi="Bookman Old Style"/>
                <w:b/>
                <w:bCs/>
                <w:sz w:val="12"/>
                <w:szCs w:val="12"/>
                <w:lang w:eastAsia="ro-RO"/>
              </w:rPr>
            </w:pPr>
          </w:p>
        </w:tc>
        <w:tc>
          <w:tcPr>
            <w:tcW w:w="1013" w:type="dxa"/>
            <w:vMerge w:val="restart"/>
            <w:tcBorders>
              <w:top w:val="single" w:sz="2" w:space="0" w:color="auto"/>
              <w:left w:val="single" w:sz="12" w:space="0" w:color="auto"/>
              <w:bottom w:val="single" w:sz="2" w:space="0" w:color="auto"/>
              <w:right w:val="single" w:sz="2" w:space="0" w:color="auto"/>
            </w:tcBorders>
            <w:vAlign w:val="center"/>
          </w:tcPr>
          <w:p w14:paraId="042D30A3"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 partida</w:t>
            </w:r>
          </w:p>
        </w:tc>
        <w:tc>
          <w:tcPr>
            <w:tcW w:w="940" w:type="dxa"/>
            <w:vMerge w:val="restart"/>
            <w:tcBorders>
              <w:top w:val="single" w:sz="2" w:space="0" w:color="auto"/>
              <w:left w:val="single" w:sz="2" w:space="0" w:color="auto"/>
              <w:bottom w:val="single" w:sz="2" w:space="0" w:color="auto"/>
              <w:right w:val="single" w:sz="2" w:space="0" w:color="auto"/>
            </w:tcBorders>
            <w:vAlign w:val="center"/>
          </w:tcPr>
          <w:p w14:paraId="54AF9689"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exploatare</w:t>
            </w:r>
          </w:p>
        </w:tc>
        <w:tc>
          <w:tcPr>
            <w:tcW w:w="866" w:type="dxa"/>
            <w:vMerge w:val="restart"/>
            <w:tcBorders>
              <w:top w:val="single" w:sz="2" w:space="0" w:color="auto"/>
              <w:left w:val="single" w:sz="2" w:space="0" w:color="auto"/>
              <w:bottom w:val="single" w:sz="2" w:space="0" w:color="auto"/>
              <w:right w:val="single" w:sz="2" w:space="0" w:color="auto"/>
            </w:tcBorders>
            <w:vAlign w:val="center"/>
          </w:tcPr>
          <w:p w14:paraId="6F2EDDE2"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transport</w:t>
            </w:r>
          </w:p>
        </w:tc>
        <w:tc>
          <w:tcPr>
            <w:tcW w:w="787" w:type="dxa"/>
            <w:vMerge w:val="restart"/>
            <w:tcBorders>
              <w:top w:val="single" w:sz="2" w:space="0" w:color="auto"/>
              <w:left w:val="single" w:sz="2" w:space="0" w:color="auto"/>
              <w:bottom w:val="single" w:sz="2" w:space="0" w:color="auto"/>
              <w:right w:val="single" w:sz="12" w:space="0" w:color="auto"/>
            </w:tcBorders>
            <w:vAlign w:val="center"/>
          </w:tcPr>
          <w:p w14:paraId="74031851"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w:t>
            </w:r>
          </w:p>
        </w:tc>
        <w:tc>
          <w:tcPr>
            <w:tcW w:w="1095" w:type="dxa"/>
            <w:vMerge w:val="restart"/>
            <w:tcBorders>
              <w:top w:val="single" w:sz="2" w:space="0" w:color="auto"/>
              <w:left w:val="single" w:sz="12" w:space="0" w:color="auto"/>
              <w:bottom w:val="single" w:sz="2" w:space="0" w:color="auto"/>
              <w:right w:val="single" w:sz="2" w:space="0" w:color="auto"/>
            </w:tcBorders>
            <w:vAlign w:val="center"/>
          </w:tcPr>
          <w:p w14:paraId="35C8C6F3" w14:textId="77777777" w:rsidR="00B35C12" w:rsidRPr="00B35C12" w:rsidRDefault="00B35C12" w:rsidP="00B35C12">
            <w:pPr>
              <w:widowControl/>
              <w:ind w:left="113" w:right="113"/>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exploatare</w:t>
            </w:r>
          </w:p>
        </w:tc>
        <w:tc>
          <w:tcPr>
            <w:tcW w:w="1028" w:type="dxa"/>
            <w:vMerge w:val="restart"/>
            <w:tcBorders>
              <w:top w:val="single" w:sz="2" w:space="0" w:color="auto"/>
              <w:left w:val="single" w:sz="2" w:space="0" w:color="auto"/>
              <w:bottom w:val="single" w:sz="2" w:space="0" w:color="auto"/>
              <w:right w:val="single" w:sz="2" w:space="0" w:color="auto"/>
            </w:tcBorders>
            <w:vAlign w:val="center"/>
          </w:tcPr>
          <w:p w14:paraId="728524ED" w14:textId="77777777" w:rsidR="00B35C12" w:rsidRPr="00B35C12" w:rsidRDefault="00B35C12" w:rsidP="00B35C12">
            <w:pPr>
              <w:widowControl/>
              <w:ind w:left="113" w:right="113"/>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transport</w:t>
            </w:r>
          </w:p>
        </w:tc>
        <w:tc>
          <w:tcPr>
            <w:tcW w:w="725" w:type="dxa"/>
            <w:vMerge w:val="restart"/>
            <w:tcBorders>
              <w:top w:val="single" w:sz="2" w:space="0" w:color="auto"/>
              <w:left w:val="single" w:sz="2" w:space="0" w:color="auto"/>
              <w:bottom w:val="single" w:sz="2" w:space="0" w:color="auto"/>
              <w:right w:val="single" w:sz="2" w:space="0" w:color="auto"/>
            </w:tcBorders>
            <w:vAlign w:val="center"/>
          </w:tcPr>
          <w:p w14:paraId="78E69154" w14:textId="77777777" w:rsidR="00B35C12" w:rsidRPr="00B35C12" w:rsidRDefault="00B35C12" w:rsidP="00B35C12">
            <w:pPr>
              <w:widowControl/>
              <w:ind w:left="113" w:right="113"/>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w:t>
            </w:r>
          </w:p>
        </w:tc>
        <w:tc>
          <w:tcPr>
            <w:tcW w:w="634" w:type="dxa"/>
            <w:vMerge w:val="restart"/>
            <w:tcBorders>
              <w:top w:val="single" w:sz="2" w:space="0" w:color="auto"/>
              <w:left w:val="single" w:sz="2" w:space="0" w:color="auto"/>
              <w:bottom w:val="single" w:sz="2" w:space="0" w:color="auto"/>
              <w:right w:val="single" w:sz="12" w:space="0" w:color="auto"/>
            </w:tcBorders>
            <w:vAlign w:val="center"/>
          </w:tcPr>
          <w:p w14:paraId="40623FD2" w14:textId="77777777" w:rsidR="00B35C12" w:rsidRPr="00B35C12" w:rsidRDefault="00B35C12" w:rsidP="00B35C12">
            <w:pPr>
              <w:widowControl/>
              <w:ind w:left="113" w:right="113"/>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 partida</w:t>
            </w:r>
          </w:p>
        </w:tc>
      </w:tr>
      <w:tr w:rsidR="00B35C12" w:rsidRPr="00B35C12" w14:paraId="2935BA1D" w14:textId="77777777" w:rsidTr="00B22B0F">
        <w:trPr>
          <w:trHeight w:val="572"/>
          <w:jc w:val="center"/>
        </w:trPr>
        <w:tc>
          <w:tcPr>
            <w:tcW w:w="563" w:type="dxa"/>
            <w:vMerge/>
            <w:tcBorders>
              <w:top w:val="single" w:sz="2" w:space="0" w:color="auto"/>
              <w:left w:val="single" w:sz="12" w:space="0" w:color="auto"/>
              <w:bottom w:val="single" w:sz="2" w:space="0" w:color="auto"/>
              <w:right w:val="single" w:sz="2" w:space="0" w:color="auto"/>
            </w:tcBorders>
            <w:vAlign w:val="center"/>
            <w:hideMark/>
          </w:tcPr>
          <w:p w14:paraId="26F7EDE7" w14:textId="77777777" w:rsidR="00B35C12" w:rsidRPr="00B35C12" w:rsidRDefault="00B35C12" w:rsidP="00B35C12">
            <w:pPr>
              <w:widowControl/>
              <w:rPr>
                <w:rFonts w:ascii="Bookman Old Style" w:eastAsia="Times New Roman" w:hAnsi="Bookman Old Style"/>
                <w:b/>
                <w:bCs/>
                <w:sz w:val="12"/>
                <w:szCs w:val="12"/>
                <w:lang w:eastAsia="ro-RO"/>
              </w:rPr>
            </w:pPr>
          </w:p>
        </w:tc>
        <w:tc>
          <w:tcPr>
            <w:tcW w:w="567" w:type="dxa"/>
            <w:vMerge w:val="restart"/>
            <w:tcBorders>
              <w:top w:val="single" w:sz="2" w:space="0" w:color="auto"/>
              <w:left w:val="single" w:sz="2" w:space="0" w:color="auto"/>
              <w:bottom w:val="single" w:sz="2" w:space="0" w:color="auto"/>
              <w:right w:val="single" w:sz="2" w:space="0" w:color="auto"/>
            </w:tcBorders>
            <w:noWrap/>
            <w:vAlign w:val="center"/>
            <w:hideMark/>
          </w:tcPr>
          <w:p w14:paraId="106E6D8B"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Nr.</w:t>
            </w:r>
          </w:p>
        </w:tc>
        <w:tc>
          <w:tcPr>
            <w:tcW w:w="1276" w:type="dxa"/>
            <w:vMerge w:val="restart"/>
            <w:tcBorders>
              <w:top w:val="single" w:sz="2" w:space="0" w:color="auto"/>
              <w:left w:val="single" w:sz="2" w:space="0" w:color="auto"/>
              <w:bottom w:val="single" w:sz="2" w:space="0" w:color="auto"/>
              <w:right w:val="single" w:sz="2" w:space="0" w:color="auto"/>
            </w:tcBorders>
            <w:vAlign w:val="center"/>
            <w:hideMark/>
          </w:tcPr>
          <w:p w14:paraId="776D30EE"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Denumire</w:t>
            </w:r>
          </w:p>
        </w:tc>
        <w:tc>
          <w:tcPr>
            <w:tcW w:w="764" w:type="dxa"/>
            <w:vMerge/>
            <w:tcBorders>
              <w:top w:val="single" w:sz="2" w:space="0" w:color="auto"/>
              <w:left w:val="single" w:sz="2" w:space="0" w:color="auto"/>
              <w:bottom w:val="single" w:sz="2" w:space="0" w:color="auto"/>
              <w:right w:val="single" w:sz="12" w:space="0" w:color="auto"/>
            </w:tcBorders>
            <w:vAlign w:val="center"/>
            <w:hideMark/>
          </w:tcPr>
          <w:p w14:paraId="32FB0695" w14:textId="77777777" w:rsidR="00B35C12" w:rsidRPr="00B35C12" w:rsidRDefault="00B35C12" w:rsidP="00B35C12">
            <w:pPr>
              <w:widowControl/>
              <w:rPr>
                <w:rFonts w:ascii="Bookman Old Style" w:eastAsia="Times New Roman" w:hAnsi="Bookman Old Style"/>
                <w:b/>
                <w:bCs/>
                <w:sz w:val="12"/>
                <w:szCs w:val="12"/>
                <w:lang w:eastAsia="ro-RO"/>
              </w:rPr>
            </w:pPr>
          </w:p>
        </w:tc>
        <w:tc>
          <w:tcPr>
            <w:tcW w:w="1013" w:type="dxa"/>
            <w:vMerge/>
            <w:tcBorders>
              <w:top w:val="single" w:sz="2" w:space="0" w:color="auto"/>
              <w:left w:val="single" w:sz="12" w:space="0" w:color="auto"/>
              <w:bottom w:val="single" w:sz="2" w:space="0" w:color="auto"/>
              <w:right w:val="single" w:sz="2" w:space="0" w:color="auto"/>
            </w:tcBorders>
            <w:vAlign w:val="center"/>
            <w:hideMark/>
          </w:tcPr>
          <w:p w14:paraId="63386029" w14:textId="77777777" w:rsidR="00B35C12" w:rsidRPr="00B35C12" w:rsidRDefault="00B35C12" w:rsidP="00B35C12">
            <w:pPr>
              <w:widowControl/>
              <w:rPr>
                <w:rFonts w:ascii="Bookman Old Style" w:eastAsia="Times New Roman" w:hAnsi="Bookman Old Style"/>
                <w:b/>
                <w:bCs/>
                <w:sz w:val="12"/>
                <w:szCs w:val="12"/>
                <w:lang w:eastAsia="ro-RO"/>
              </w:rPr>
            </w:pPr>
          </w:p>
        </w:tc>
        <w:tc>
          <w:tcPr>
            <w:tcW w:w="940" w:type="dxa"/>
            <w:vMerge/>
            <w:tcBorders>
              <w:top w:val="single" w:sz="2" w:space="0" w:color="auto"/>
              <w:left w:val="single" w:sz="2" w:space="0" w:color="auto"/>
              <w:bottom w:val="single" w:sz="2" w:space="0" w:color="auto"/>
              <w:right w:val="single" w:sz="2" w:space="0" w:color="auto"/>
            </w:tcBorders>
            <w:vAlign w:val="center"/>
          </w:tcPr>
          <w:p w14:paraId="04CE0387" w14:textId="77777777" w:rsidR="00B35C12" w:rsidRPr="00B35C12" w:rsidRDefault="00B35C12" w:rsidP="00B35C12">
            <w:pPr>
              <w:widowControl/>
              <w:rPr>
                <w:rFonts w:ascii="Bookman Old Style" w:eastAsia="Times New Roman" w:hAnsi="Bookman Old Style"/>
                <w:b/>
                <w:bCs/>
                <w:sz w:val="12"/>
                <w:szCs w:val="12"/>
                <w:lang w:eastAsia="ro-RO"/>
              </w:rPr>
            </w:pPr>
          </w:p>
        </w:tc>
        <w:tc>
          <w:tcPr>
            <w:tcW w:w="866" w:type="dxa"/>
            <w:vMerge/>
            <w:tcBorders>
              <w:top w:val="single" w:sz="2" w:space="0" w:color="auto"/>
              <w:left w:val="single" w:sz="2" w:space="0" w:color="auto"/>
              <w:bottom w:val="single" w:sz="2" w:space="0" w:color="auto"/>
              <w:right w:val="single" w:sz="2" w:space="0" w:color="auto"/>
            </w:tcBorders>
            <w:vAlign w:val="center"/>
          </w:tcPr>
          <w:p w14:paraId="6E6A0478" w14:textId="77777777" w:rsidR="00B35C12" w:rsidRPr="00B35C12" w:rsidRDefault="00B35C12" w:rsidP="00B35C12">
            <w:pPr>
              <w:widowControl/>
              <w:rPr>
                <w:rFonts w:ascii="Bookman Old Style" w:eastAsia="Times New Roman" w:hAnsi="Bookman Old Style"/>
                <w:b/>
                <w:bCs/>
                <w:sz w:val="12"/>
                <w:szCs w:val="12"/>
                <w:lang w:eastAsia="ro-RO"/>
              </w:rPr>
            </w:pPr>
          </w:p>
        </w:tc>
        <w:tc>
          <w:tcPr>
            <w:tcW w:w="787" w:type="dxa"/>
            <w:vMerge/>
            <w:tcBorders>
              <w:top w:val="single" w:sz="2" w:space="0" w:color="auto"/>
              <w:left w:val="single" w:sz="2" w:space="0" w:color="auto"/>
              <w:bottom w:val="single" w:sz="2" w:space="0" w:color="auto"/>
              <w:right w:val="single" w:sz="12" w:space="0" w:color="auto"/>
            </w:tcBorders>
            <w:vAlign w:val="center"/>
          </w:tcPr>
          <w:p w14:paraId="743A52CC" w14:textId="77777777" w:rsidR="00B35C12" w:rsidRPr="00B35C12" w:rsidRDefault="00B35C12" w:rsidP="00B35C12">
            <w:pPr>
              <w:widowControl/>
              <w:rPr>
                <w:rFonts w:ascii="Bookman Old Style" w:eastAsia="Times New Roman" w:hAnsi="Bookman Old Style"/>
                <w:b/>
                <w:bCs/>
                <w:sz w:val="12"/>
                <w:szCs w:val="12"/>
                <w:lang w:eastAsia="ro-RO"/>
              </w:rPr>
            </w:pPr>
          </w:p>
        </w:tc>
        <w:tc>
          <w:tcPr>
            <w:tcW w:w="1095" w:type="dxa"/>
            <w:vMerge/>
            <w:tcBorders>
              <w:top w:val="single" w:sz="2" w:space="0" w:color="auto"/>
              <w:left w:val="single" w:sz="12" w:space="0" w:color="auto"/>
              <w:bottom w:val="single" w:sz="2" w:space="0" w:color="auto"/>
              <w:right w:val="single" w:sz="2" w:space="0" w:color="auto"/>
            </w:tcBorders>
            <w:vAlign w:val="center"/>
            <w:hideMark/>
          </w:tcPr>
          <w:p w14:paraId="7C8748D4" w14:textId="77777777" w:rsidR="00B35C12" w:rsidRPr="00B35C12" w:rsidRDefault="00B35C12" w:rsidP="00B35C12">
            <w:pPr>
              <w:widowControl/>
              <w:rPr>
                <w:rFonts w:ascii="Bookman Old Style" w:eastAsia="Times New Roman" w:hAnsi="Bookman Old Style"/>
                <w:b/>
                <w:bCs/>
                <w:sz w:val="12"/>
                <w:szCs w:val="12"/>
                <w:lang w:eastAsia="ro-RO"/>
              </w:rPr>
            </w:pPr>
          </w:p>
        </w:tc>
        <w:tc>
          <w:tcPr>
            <w:tcW w:w="1028" w:type="dxa"/>
            <w:vMerge/>
            <w:tcBorders>
              <w:top w:val="single" w:sz="2" w:space="0" w:color="auto"/>
              <w:left w:val="single" w:sz="2" w:space="0" w:color="auto"/>
              <w:bottom w:val="single" w:sz="2" w:space="0" w:color="auto"/>
              <w:right w:val="single" w:sz="2" w:space="0" w:color="auto"/>
            </w:tcBorders>
            <w:vAlign w:val="center"/>
          </w:tcPr>
          <w:p w14:paraId="6D01DC6E" w14:textId="77777777" w:rsidR="00B35C12" w:rsidRPr="00B35C12" w:rsidRDefault="00B35C12" w:rsidP="00B35C12">
            <w:pPr>
              <w:widowControl/>
              <w:rPr>
                <w:rFonts w:ascii="Bookman Old Style" w:eastAsia="Times New Roman" w:hAnsi="Bookman Old Style"/>
                <w:b/>
                <w:bCs/>
                <w:sz w:val="12"/>
                <w:szCs w:val="12"/>
                <w:lang w:eastAsia="ro-RO"/>
              </w:rPr>
            </w:pPr>
          </w:p>
        </w:tc>
        <w:tc>
          <w:tcPr>
            <w:tcW w:w="725" w:type="dxa"/>
            <w:vMerge/>
            <w:tcBorders>
              <w:top w:val="single" w:sz="2" w:space="0" w:color="auto"/>
              <w:left w:val="single" w:sz="2" w:space="0" w:color="auto"/>
              <w:bottom w:val="single" w:sz="2" w:space="0" w:color="auto"/>
              <w:right w:val="single" w:sz="2" w:space="0" w:color="auto"/>
            </w:tcBorders>
            <w:vAlign w:val="center"/>
          </w:tcPr>
          <w:p w14:paraId="7B726C0E" w14:textId="77777777" w:rsidR="00B35C12" w:rsidRPr="00B35C12" w:rsidRDefault="00B35C12" w:rsidP="00B35C12">
            <w:pPr>
              <w:widowControl/>
              <w:rPr>
                <w:rFonts w:ascii="Bookman Old Style" w:eastAsia="Times New Roman" w:hAnsi="Bookman Old Style"/>
                <w:b/>
                <w:bCs/>
                <w:sz w:val="12"/>
                <w:szCs w:val="12"/>
                <w:lang w:eastAsia="ro-RO"/>
              </w:rPr>
            </w:pPr>
          </w:p>
        </w:tc>
        <w:tc>
          <w:tcPr>
            <w:tcW w:w="634" w:type="dxa"/>
            <w:vMerge/>
            <w:tcBorders>
              <w:top w:val="single" w:sz="2" w:space="0" w:color="auto"/>
              <w:left w:val="single" w:sz="2" w:space="0" w:color="auto"/>
              <w:bottom w:val="single" w:sz="2" w:space="0" w:color="auto"/>
              <w:right w:val="single" w:sz="12" w:space="0" w:color="auto"/>
            </w:tcBorders>
            <w:vAlign w:val="center"/>
          </w:tcPr>
          <w:p w14:paraId="6FA85E47" w14:textId="77777777" w:rsidR="00B35C12" w:rsidRPr="00B35C12" w:rsidRDefault="00B35C12" w:rsidP="00B35C12">
            <w:pPr>
              <w:widowControl/>
              <w:rPr>
                <w:rFonts w:ascii="Bookman Old Style" w:eastAsia="Times New Roman" w:hAnsi="Bookman Old Style"/>
                <w:b/>
                <w:bCs/>
                <w:sz w:val="12"/>
                <w:szCs w:val="12"/>
                <w:lang w:eastAsia="ro-RO"/>
              </w:rPr>
            </w:pPr>
          </w:p>
        </w:tc>
      </w:tr>
      <w:tr w:rsidR="00B35C12" w:rsidRPr="00B35C12" w14:paraId="188BEAEB" w14:textId="77777777" w:rsidTr="00B22B0F">
        <w:trPr>
          <w:trHeight w:val="300"/>
          <w:jc w:val="center"/>
        </w:trPr>
        <w:tc>
          <w:tcPr>
            <w:tcW w:w="563" w:type="dxa"/>
            <w:vMerge/>
            <w:tcBorders>
              <w:top w:val="single" w:sz="2" w:space="0" w:color="auto"/>
              <w:left w:val="single" w:sz="12" w:space="0" w:color="auto"/>
              <w:bottom w:val="single" w:sz="2" w:space="0" w:color="auto"/>
              <w:right w:val="single" w:sz="2" w:space="0" w:color="auto"/>
            </w:tcBorders>
            <w:vAlign w:val="center"/>
            <w:hideMark/>
          </w:tcPr>
          <w:p w14:paraId="0D31A8CE" w14:textId="77777777" w:rsidR="00B35C12" w:rsidRPr="00B35C12" w:rsidRDefault="00B35C12" w:rsidP="00B35C12">
            <w:pPr>
              <w:widowControl/>
              <w:rPr>
                <w:rFonts w:ascii="Bookman Old Style" w:eastAsia="Times New Roman" w:hAnsi="Bookman Old Style"/>
                <w:b/>
                <w:bCs/>
                <w:sz w:val="12"/>
                <w:szCs w:val="12"/>
                <w:lang w:eastAsia="ro-RO"/>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45259824" w14:textId="77777777" w:rsidR="00B35C12" w:rsidRPr="00B35C12" w:rsidRDefault="00B35C12" w:rsidP="00B35C12">
            <w:pPr>
              <w:widowControl/>
              <w:rPr>
                <w:rFonts w:ascii="Bookman Old Style" w:eastAsia="Times New Roman" w:hAnsi="Bookman Old Style"/>
                <w:b/>
                <w:bCs/>
                <w:sz w:val="12"/>
                <w:szCs w:val="12"/>
                <w:lang w:eastAsia="ro-RO"/>
              </w:rPr>
            </w:pPr>
          </w:p>
        </w:tc>
        <w:tc>
          <w:tcPr>
            <w:tcW w:w="1276" w:type="dxa"/>
            <w:vMerge/>
            <w:tcBorders>
              <w:top w:val="single" w:sz="2" w:space="0" w:color="auto"/>
              <w:left w:val="single" w:sz="2" w:space="0" w:color="auto"/>
              <w:bottom w:val="single" w:sz="2" w:space="0" w:color="auto"/>
              <w:right w:val="single" w:sz="2" w:space="0" w:color="auto"/>
            </w:tcBorders>
            <w:vAlign w:val="center"/>
            <w:hideMark/>
          </w:tcPr>
          <w:p w14:paraId="4E4A647C" w14:textId="77777777" w:rsidR="00B35C12" w:rsidRPr="00B35C12" w:rsidRDefault="00B35C12" w:rsidP="00B35C12">
            <w:pPr>
              <w:widowControl/>
              <w:rPr>
                <w:rFonts w:ascii="Bookman Old Style" w:eastAsia="Times New Roman" w:hAnsi="Bookman Old Style"/>
                <w:b/>
                <w:bCs/>
                <w:sz w:val="12"/>
                <w:szCs w:val="12"/>
                <w:lang w:eastAsia="ro-RO"/>
              </w:rPr>
            </w:pPr>
          </w:p>
        </w:tc>
        <w:tc>
          <w:tcPr>
            <w:tcW w:w="764" w:type="dxa"/>
            <w:tcBorders>
              <w:top w:val="single" w:sz="2" w:space="0" w:color="auto"/>
              <w:left w:val="single" w:sz="2" w:space="0" w:color="auto"/>
              <w:bottom w:val="single" w:sz="2" w:space="0" w:color="auto"/>
              <w:right w:val="single" w:sz="12" w:space="0" w:color="auto"/>
            </w:tcBorders>
            <w:noWrap/>
            <w:vAlign w:val="center"/>
            <w:hideMark/>
          </w:tcPr>
          <w:p w14:paraId="16FDC6DC"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mc</w:t>
            </w:r>
          </w:p>
        </w:tc>
        <w:tc>
          <w:tcPr>
            <w:tcW w:w="1013" w:type="dxa"/>
            <w:tcBorders>
              <w:top w:val="single" w:sz="2" w:space="0" w:color="auto"/>
              <w:left w:val="single" w:sz="12" w:space="0" w:color="auto"/>
              <w:bottom w:val="single" w:sz="2" w:space="0" w:color="auto"/>
              <w:right w:val="single" w:sz="2" w:space="0" w:color="auto"/>
            </w:tcBorders>
            <w:noWrap/>
            <w:vAlign w:val="center"/>
            <w:hideMark/>
          </w:tcPr>
          <w:p w14:paraId="20C2A949"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w:t>
            </w:r>
          </w:p>
        </w:tc>
        <w:tc>
          <w:tcPr>
            <w:tcW w:w="940" w:type="dxa"/>
            <w:tcBorders>
              <w:top w:val="single" w:sz="2" w:space="0" w:color="auto"/>
              <w:left w:val="single" w:sz="2" w:space="0" w:color="auto"/>
              <w:bottom w:val="single" w:sz="2" w:space="0" w:color="auto"/>
              <w:right w:val="single" w:sz="2" w:space="0" w:color="auto"/>
            </w:tcBorders>
            <w:vAlign w:val="center"/>
          </w:tcPr>
          <w:p w14:paraId="66E5144F"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866" w:type="dxa"/>
            <w:tcBorders>
              <w:top w:val="single" w:sz="2" w:space="0" w:color="auto"/>
              <w:left w:val="single" w:sz="2" w:space="0" w:color="auto"/>
              <w:bottom w:val="single" w:sz="2" w:space="0" w:color="auto"/>
              <w:right w:val="single" w:sz="2" w:space="0" w:color="auto"/>
            </w:tcBorders>
            <w:vAlign w:val="center"/>
          </w:tcPr>
          <w:p w14:paraId="7D48FCC7"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787" w:type="dxa"/>
            <w:tcBorders>
              <w:top w:val="single" w:sz="2" w:space="0" w:color="auto"/>
              <w:left w:val="single" w:sz="2" w:space="0" w:color="auto"/>
              <w:bottom w:val="single" w:sz="2" w:space="0" w:color="auto"/>
              <w:right w:val="single" w:sz="12" w:space="0" w:color="auto"/>
            </w:tcBorders>
            <w:vAlign w:val="center"/>
          </w:tcPr>
          <w:p w14:paraId="74165593"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1095" w:type="dxa"/>
            <w:tcBorders>
              <w:top w:val="single" w:sz="2" w:space="0" w:color="auto"/>
              <w:left w:val="single" w:sz="12" w:space="0" w:color="auto"/>
              <w:bottom w:val="single" w:sz="2" w:space="0" w:color="auto"/>
              <w:right w:val="single" w:sz="2" w:space="0" w:color="auto"/>
            </w:tcBorders>
            <w:noWrap/>
            <w:vAlign w:val="center"/>
            <w:hideMark/>
          </w:tcPr>
          <w:p w14:paraId="17DDEF33"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1028" w:type="dxa"/>
            <w:tcBorders>
              <w:top w:val="single" w:sz="2" w:space="0" w:color="auto"/>
              <w:left w:val="single" w:sz="2" w:space="0" w:color="auto"/>
              <w:bottom w:val="single" w:sz="2" w:space="0" w:color="auto"/>
              <w:right w:val="single" w:sz="2" w:space="0" w:color="auto"/>
            </w:tcBorders>
            <w:vAlign w:val="center"/>
          </w:tcPr>
          <w:p w14:paraId="382E48AD"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725" w:type="dxa"/>
            <w:tcBorders>
              <w:top w:val="single" w:sz="2" w:space="0" w:color="auto"/>
              <w:left w:val="single" w:sz="2" w:space="0" w:color="auto"/>
              <w:bottom w:val="single" w:sz="2" w:space="0" w:color="auto"/>
              <w:right w:val="single" w:sz="2" w:space="0" w:color="auto"/>
            </w:tcBorders>
            <w:vAlign w:val="center"/>
          </w:tcPr>
          <w:p w14:paraId="62A6E3D2"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634" w:type="dxa"/>
            <w:tcBorders>
              <w:top w:val="single" w:sz="2" w:space="0" w:color="auto"/>
              <w:left w:val="single" w:sz="2" w:space="0" w:color="auto"/>
              <w:bottom w:val="single" w:sz="2" w:space="0" w:color="auto"/>
              <w:right w:val="single" w:sz="12" w:space="0" w:color="auto"/>
            </w:tcBorders>
            <w:vAlign w:val="center"/>
          </w:tcPr>
          <w:p w14:paraId="377EDA5D"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w:t>
            </w:r>
          </w:p>
        </w:tc>
      </w:tr>
      <w:tr w:rsidR="00B35C12" w:rsidRPr="00B35C12" w14:paraId="5F87201F" w14:textId="77777777" w:rsidTr="00B22B0F">
        <w:trPr>
          <w:trHeight w:val="127"/>
          <w:jc w:val="center"/>
        </w:trPr>
        <w:tc>
          <w:tcPr>
            <w:tcW w:w="563" w:type="dxa"/>
            <w:tcBorders>
              <w:top w:val="single" w:sz="2" w:space="0" w:color="auto"/>
              <w:left w:val="single" w:sz="12" w:space="0" w:color="auto"/>
              <w:bottom w:val="single" w:sz="2" w:space="0" w:color="auto"/>
              <w:right w:val="single" w:sz="2" w:space="0" w:color="auto"/>
            </w:tcBorders>
            <w:noWrap/>
            <w:vAlign w:val="bottom"/>
            <w:hideMark/>
          </w:tcPr>
          <w:p w14:paraId="4ABFF7A3"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0</w:t>
            </w:r>
          </w:p>
        </w:tc>
        <w:tc>
          <w:tcPr>
            <w:tcW w:w="567" w:type="dxa"/>
            <w:tcBorders>
              <w:top w:val="single" w:sz="2" w:space="0" w:color="auto"/>
              <w:left w:val="single" w:sz="2" w:space="0" w:color="auto"/>
              <w:bottom w:val="single" w:sz="2" w:space="0" w:color="auto"/>
              <w:right w:val="single" w:sz="2" w:space="0" w:color="auto"/>
            </w:tcBorders>
            <w:noWrap/>
            <w:vAlign w:val="bottom"/>
            <w:hideMark/>
          </w:tcPr>
          <w:p w14:paraId="418BFFE2"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1</w:t>
            </w:r>
          </w:p>
        </w:tc>
        <w:tc>
          <w:tcPr>
            <w:tcW w:w="1276" w:type="dxa"/>
            <w:tcBorders>
              <w:top w:val="single" w:sz="2" w:space="0" w:color="auto"/>
              <w:left w:val="single" w:sz="2" w:space="0" w:color="auto"/>
              <w:bottom w:val="single" w:sz="2" w:space="0" w:color="auto"/>
              <w:right w:val="single" w:sz="2" w:space="0" w:color="auto"/>
            </w:tcBorders>
            <w:noWrap/>
            <w:vAlign w:val="bottom"/>
            <w:hideMark/>
          </w:tcPr>
          <w:p w14:paraId="32E44882"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2</w:t>
            </w:r>
          </w:p>
        </w:tc>
        <w:tc>
          <w:tcPr>
            <w:tcW w:w="764" w:type="dxa"/>
            <w:tcBorders>
              <w:top w:val="single" w:sz="2" w:space="0" w:color="auto"/>
              <w:left w:val="single" w:sz="2" w:space="0" w:color="auto"/>
              <w:bottom w:val="single" w:sz="2" w:space="0" w:color="auto"/>
              <w:right w:val="single" w:sz="12" w:space="0" w:color="auto"/>
            </w:tcBorders>
            <w:noWrap/>
            <w:vAlign w:val="bottom"/>
          </w:tcPr>
          <w:p w14:paraId="7ABE8109"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3</w:t>
            </w:r>
          </w:p>
        </w:tc>
        <w:tc>
          <w:tcPr>
            <w:tcW w:w="1013" w:type="dxa"/>
            <w:tcBorders>
              <w:top w:val="single" w:sz="2" w:space="0" w:color="auto"/>
              <w:left w:val="single" w:sz="12" w:space="0" w:color="auto"/>
              <w:bottom w:val="single" w:sz="2" w:space="0" w:color="auto"/>
              <w:right w:val="single" w:sz="2" w:space="0" w:color="auto"/>
            </w:tcBorders>
            <w:noWrap/>
            <w:vAlign w:val="bottom"/>
          </w:tcPr>
          <w:p w14:paraId="79691FFD"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4</w:t>
            </w:r>
          </w:p>
        </w:tc>
        <w:tc>
          <w:tcPr>
            <w:tcW w:w="940" w:type="dxa"/>
            <w:tcBorders>
              <w:top w:val="single" w:sz="2" w:space="0" w:color="auto"/>
              <w:left w:val="single" w:sz="2" w:space="0" w:color="auto"/>
              <w:bottom w:val="single" w:sz="2" w:space="0" w:color="auto"/>
              <w:right w:val="single" w:sz="2" w:space="0" w:color="auto"/>
            </w:tcBorders>
            <w:vAlign w:val="bottom"/>
          </w:tcPr>
          <w:p w14:paraId="50FD3880"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6</w:t>
            </w:r>
          </w:p>
        </w:tc>
        <w:tc>
          <w:tcPr>
            <w:tcW w:w="866" w:type="dxa"/>
            <w:tcBorders>
              <w:top w:val="single" w:sz="2" w:space="0" w:color="auto"/>
              <w:left w:val="single" w:sz="2" w:space="0" w:color="auto"/>
              <w:bottom w:val="single" w:sz="2" w:space="0" w:color="auto"/>
              <w:right w:val="single" w:sz="2" w:space="0" w:color="auto"/>
            </w:tcBorders>
            <w:vAlign w:val="bottom"/>
          </w:tcPr>
          <w:p w14:paraId="1D6D6FA0"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7</w:t>
            </w:r>
          </w:p>
        </w:tc>
        <w:tc>
          <w:tcPr>
            <w:tcW w:w="787" w:type="dxa"/>
            <w:tcBorders>
              <w:top w:val="single" w:sz="2" w:space="0" w:color="auto"/>
              <w:left w:val="single" w:sz="2" w:space="0" w:color="auto"/>
              <w:bottom w:val="single" w:sz="2" w:space="0" w:color="auto"/>
              <w:right w:val="single" w:sz="12" w:space="0" w:color="auto"/>
            </w:tcBorders>
            <w:vAlign w:val="bottom"/>
          </w:tcPr>
          <w:p w14:paraId="0A6020E6"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8</w:t>
            </w:r>
          </w:p>
        </w:tc>
        <w:tc>
          <w:tcPr>
            <w:tcW w:w="1095" w:type="dxa"/>
            <w:tcBorders>
              <w:top w:val="single" w:sz="2" w:space="0" w:color="auto"/>
              <w:left w:val="single" w:sz="12" w:space="0" w:color="auto"/>
              <w:bottom w:val="single" w:sz="2" w:space="0" w:color="auto"/>
              <w:right w:val="single" w:sz="2" w:space="0" w:color="auto"/>
            </w:tcBorders>
            <w:noWrap/>
            <w:vAlign w:val="bottom"/>
          </w:tcPr>
          <w:p w14:paraId="24DACDE1"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6</w:t>
            </w:r>
          </w:p>
        </w:tc>
        <w:tc>
          <w:tcPr>
            <w:tcW w:w="1028" w:type="dxa"/>
            <w:tcBorders>
              <w:top w:val="single" w:sz="2" w:space="0" w:color="auto"/>
              <w:left w:val="single" w:sz="2" w:space="0" w:color="auto"/>
              <w:bottom w:val="single" w:sz="2" w:space="0" w:color="auto"/>
              <w:right w:val="single" w:sz="2" w:space="0" w:color="auto"/>
            </w:tcBorders>
            <w:vAlign w:val="bottom"/>
          </w:tcPr>
          <w:p w14:paraId="7918FEA9"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7</w:t>
            </w:r>
          </w:p>
        </w:tc>
        <w:tc>
          <w:tcPr>
            <w:tcW w:w="725" w:type="dxa"/>
            <w:tcBorders>
              <w:top w:val="single" w:sz="2" w:space="0" w:color="auto"/>
              <w:left w:val="single" w:sz="2" w:space="0" w:color="auto"/>
              <w:bottom w:val="single" w:sz="2" w:space="0" w:color="auto"/>
              <w:right w:val="single" w:sz="2" w:space="0" w:color="auto"/>
            </w:tcBorders>
            <w:vAlign w:val="bottom"/>
          </w:tcPr>
          <w:p w14:paraId="4EEE9600"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8</w:t>
            </w:r>
          </w:p>
        </w:tc>
        <w:tc>
          <w:tcPr>
            <w:tcW w:w="634" w:type="dxa"/>
            <w:tcBorders>
              <w:top w:val="single" w:sz="2" w:space="0" w:color="auto"/>
              <w:left w:val="single" w:sz="2" w:space="0" w:color="auto"/>
              <w:bottom w:val="single" w:sz="2" w:space="0" w:color="auto"/>
              <w:right w:val="single" w:sz="12" w:space="0" w:color="auto"/>
            </w:tcBorders>
            <w:vAlign w:val="bottom"/>
          </w:tcPr>
          <w:p w14:paraId="31FD5A8A"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9</w:t>
            </w:r>
          </w:p>
        </w:tc>
      </w:tr>
      <w:tr w:rsidR="00B35C12" w:rsidRPr="00B35C12" w14:paraId="607C8A89" w14:textId="77777777" w:rsidTr="00B35C12">
        <w:trPr>
          <w:trHeight w:val="72"/>
          <w:jc w:val="center"/>
        </w:trPr>
        <w:tc>
          <w:tcPr>
            <w:tcW w:w="563" w:type="dxa"/>
            <w:tcBorders>
              <w:top w:val="single" w:sz="2" w:space="0" w:color="auto"/>
              <w:left w:val="single" w:sz="12" w:space="0" w:color="auto"/>
              <w:bottom w:val="single" w:sz="12" w:space="0" w:color="auto"/>
              <w:right w:val="single" w:sz="2" w:space="0" w:color="auto"/>
            </w:tcBorders>
            <w:noWrap/>
            <w:vAlign w:val="center"/>
          </w:tcPr>
          <w:p w14:paraId="5DE823BF" w14:textId="77777777" w:rsidR="00B35C12" w:rsidRPr="00B35C12" w:rsidRDefault="00B35C12" w:rsidP="00B35C12">
            <w:pPr>
              <w:widowControl/>
              <w:jc w:val="center"/>
              <w:rPr>
                <w:rFonts w:ascii="Bookman Old Style" w:eastAsia="Times New Roman" w:hAnsi="Bookman Old Style"/>
                <w:sz w:val="16"/>
                <w:szCs w:val="16"/>
                <w:lang w:eastAsia="ro-RO"/>
              </w:rPr>
            </w:pPr>
            <w:r w:rsidRPr="00B35C12">
              <w:rPr>
                <w:rFonts w:ascii="Bookman Old Style" w:eastAsia="Times New Roman" w:hAnsi="Bookman Old Style"/>
                <w:sz w:val="16"/>
                <w:szCs w:val="16"/>
                <w:lang w:eastAsia="ro-RO"/>
              </w:rPr>
              <w:t>1</w:t>
            </w:r>
          </w:p>
        </w:tc>
        <w:tc>
          <w:tcPr>
            <w:tcW w:w="567" w:type="dxa"/>
            <w:tcBorders>
              <w:top w:val="single" w:sz="2" w:space="0" w:color="auto"/>
              <w:left w:val="single" w:sz="2" w:space="0" w:color="auto"/>
              <w:bottom w:val="single" w:sz="12" w:space="0" w:color="auto"/>
              <w:right w:val="single" w:sz="2" w:space="0" w:color="auto"/>
            </w:tcBorders>
            <w:noWrap/>
            <w:vAlign w:val="center"/>
          </w:tcPr>
          <w:p w14:paraId="2DB0321A" w14:textId="42A7B3B9" w:rsidR="00B35C12" w:rsidRPr="00B35C12" w:rsidRDefault="00307476" w:rsidP="00B35C12">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436</w:t>
            </w:r>
          </w:p>
        </w:tc>
        <w:tc>
          <w:tcPr>
            <w:tcW w:w="1276" w:type="dxa"/>
            <w:tcBorders>
              <w:top w:val="single" w:sz="2" w:space="0" w:color="auto"/>
              <w:left w:val="single" w:sz="2" w:space="0" w:color="auto"/>
              <w:bottom w:val="single" w:sz="12" w:space="0" w:color="auto"/>
              <w:right w:val="single" w:sz="2" w:space="0" w:color="auto"/>
            </w:tcBorders>
            <w:noWrap/>
            <w:vAlign w:val="center"/>
          </w:tcPr>
          <w:p w14:paraId="5B7ECF82" w14:textId="0CE71029" w:rsidR="00B35C12" w:rsidRPr="00B35C12" w:rsidRDefault="00307476" w:rsidP="00B35C12">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Mocanu</w:t>
            </w:r>
          </w:p>
        </w:tc>
        <w:tc>
          <w:tcPr>
            <w:tcW w:w="764" w:type="dxa"/>
            <w:tcBorders>
              <w:top w:val="single" w:sz="2" w:space="0" w:color="auto"/>
              <w:left w:val="single" w:sz="2" w:space="0" w:color="auto"/>
              <w:bottom w:val="single" w:sz="12" w:space="0" w:color="auto"/>
              <w:right w:val="single" w:sz="12" w:space="0" w:color="auto"/>
            </w:tcBorders>
            <w:noWrap/>
            <w:vAlign w:val="center"/>
          </w:tcPr>
          <w:p w14:paraId="2AEB93AE" w14:textId="6DE57DFE" w:rsidR="00B35C12" w:rsidRPr="00B35C12" w:rsidRDefault="00307476" w:rsidP="00B35C12">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1105,68</w:t>
            </w:r>
          </w:p>
        </w:tc>
        <w:tc>
          <w:tcPr>
            <w:tcW w:w="1013" w:type="dxa"/>
            <w:tcBorders>
              <w:top w:val="single" w:sz="2" w:space="0" w:color="auto"/>
              <w:left w:val="single" w:sz="12" w:space="0" w:color="auto"/>
              <w:bottom w:val="single" w:sz="12" w:space="0" w:color="auto"/>
              <w:right w:val="single" w:sz="2" w:space="0" w:color="auto"/>
            </w:tcBorders>
            <w:noWrap/>
            <w:vAlign w:val="center"/>
          </w:tcPr>
          <w:p w14:paraId="2A8D51CE" w14:textId="3AA2D737" w:rsidR="00B35C12" w:rsidRPr="00B35C12" w:rsidRDefault="00307476" w:rsidP="00B35C12">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104995,37</w:t>
            </w:r>
          </w:p>
        </w:tc>
        <w:tc>
          <w:tcPr>
            <w:tcW w:w="940" w:type="dxa"/>
            <w:tcBorders>
              <w:top w:val="single" w:sz="2" w:space="0" w:color="auto"/>
              <w:left w:val="single" w:sz="2" w:space="0" w:color="auto"/>
              <w:bottom w:val="single" w:sz="12" w:space="0" w:color="auto"/>
              <w:right w:val="single" w:sz="2" w:space="0" w:color="auto"/>
            </w:tcBorders>
            <w:vAlign w:val="center"/>
          </w:tcPr>
          <w:p w14:paraId="0A880C47" w14:textId="1382E5DB" w:rsidR="00B35C12" w:rsidRPr="00B35C12" w:rsidRDefault="00307476" w:rsidP="00B35C12">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94,96</w:t>
            </w:r>
          </w:p>
        </w:tc>
        <w:tc>
          <w:tcPr>
            <w:tcW w:w="866" w:type="dxa"/>
            <w:tcBorders>
              <w:top w:val="single" w:sz="2" w:space="0" w:color="auto"/>
              <w:left w:val="single" w:sz="2" w:space="0" w:color="auto"/>
              <w:bottom w:val="single" w:sz="12" w:space="0" w:color="auto"/>
              <w:right w:val="single" w:sz="2" w:space="0" w:color="auto"/>
            </w:tcBorders>
            <w:shd w:val="clear" w:color="auto" w:fill="000000"/>
            <w:vAlign w:val="center"/>
          </w:tcPr>
          <w:p w14:paraId="204BBB5D" w14:textId="77777777" w:rsidR="00B35C12" w:rsidRPr="00B35C12" w:rsidRDefault="00B35C12" w:rsidP="00B35C12">
            <w:pPr>
              <w:widowControl/>
              <w:jc w:val="center"/>
              <w:rPr>
                <w:rFonts w:ascii="Bookman Old Style" w:eastAsia="Times New Roman" w:hAnsi="Bookman Old Style"/>
                <w:sz w:val="16"/>
                <w:szCs w:val="16"/>
                <w:lang w:eastAsia="ro-RO"/>
              </w:rPr>
            </w:pPr>
          </w:p>
        </w:tc>
        <w:tc>
          <w:tcPr>
            <w:tcW w:w="787" w:type="dxa"/>
            <w:tcBorders>
              <w:top w:val="single" w:sz="2" w:space="0" w:color="auto"/>
              <w:left w:val="single" w:sz="2" w:space="0" w:color="auto"/>
              <w:bottom w:val="single" w:sz="12" w:space="0" w:color="auto"/>
              <w:right w:val="single" w:sz="12" w:space="0" w:color="auto"/>
            </w:tcBorders>
            <w:vAlign w:val="center"/>
          </w:tcPr>
          <w:p w14:paraId="145FA1C6" w14:textId="38941193" w:rsidR="00B35C12" w:rsidRPr="00B35C12" w:rsidRDefault="00307476" w:rsidP="00B35C12">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94,96</w:t>
            </w:r>
          </w:p>
        </w:tc>
        <w:tc>
          <w:tcPr>
            <w:tcW w:w="1095" w:type="dxa"/>
            <w:tcBorders>
              <w:top w:val="single" w:sz="2" w:space="0" w:color="auto"/>
              <w:left w:val="single" w:sz="12" w:space="0" w:color="auto"/>
              <w:bottom w:val="single" w:sz="12" w:space="0" w:color="auto"/>
              <w:right w:val="single" w:sz="2" w:space="0" w:color="auto"/>
            </w:tcBorders>
            <w:noWrap/>
            <w:vAlign w:val="center"/>
          </w:tcPr>
          <w:p w14:paraId="33CDEB3E" w14:textId="77777777" w:rsidR="00B35C12" w:rsidRPr="00B35C12" w:rsidRDefault="00B35C12" w:rsidP="00B35C12">
            <w:pPr>
              <w:widowControl/>
              <w:jc w:val="center"/>
              <w:rPr>
                <w:rFonts w:ascii="Bookman Old Style" w:eastAsia="Times New Roman" w:hAnsi="Bookman Old Style"/>
                <w:sz w:val="16"/>
                <w:szCs w:val="16"/>
                <w:lang w:eastAsia="ro-RO"/>
              </w:rPr>
            </w:pPr>
          </w:p>
        </w:tc>
        <w:tc>
          <w:tcPr>
            <w:tcW w:w="1028" w:type="dxa"/>
            <w:tcBorders>
              <w:top w:val="single" w:sz="2" w:space="0" w:color="auto"/>
              <w:left w:val="single" w:sz="2" w:space="0" w:color="auto"/>
              <w:bottom w:val="single" w:sz="12" w:space="0" w:color="auto"/>
              <w:right w:val="single" w:sz="2" w:space="0" w:color="auto"/>
            </w:tcBorders>
            <w:shd w:val="clear" w:color="auto" w:fill="000000"/>
            <w:vAlign w:val="center"/>
          </w:tcPr>
          <w:p w14:paraId="7DC679D8" w14:textId="77777777" w:rsidR="00B35C12" w:rsidRPr="00B35C12" w:rsidRDefault="00B35C12" w:rsidP="00B35C12">
            <w:pPr>
              <w:widowControl/>
              <w:jc w:val="center"/>
              <w:rPr>
                <w:rFonts w:ascii="Bookman Old Style" w:eastAsia="Times New Roman" w:hAnsi="Bookman Old Style"/>
                <w:sz w:val="16"/>
                <w:szCs w:val="16"/>
                <w:lang w:eastAsia="ro-RO"/>
              </w:rPr>
            </w:pPr>
          </w:p>
        </w:tc>
        <w:tc>
          <w:tcPr>
            <w:tcW w:w="725" w:type="dxa"/>
            <w:tcBorders>
              <w:top w:val="single" w:sz="2" w:space="0" w:color="auto"/>
              <w:left w:val="single" w:sz="2" w:space="0" w:color="auto"/>
              <w:bottom w:val="single" w:sz="12" w:space="0" w:color="auto"/>
              <w:right w:val="single" w:sz="2" w:space="0" w:color="auto"/>
            </w:tcBorders>
            <w:vAlign w:val="center"/>
          </w:tcPr>
          <w:p w14:paraId="423D48E2" w14:textId="77777777" w:rsidR="00B35C12" w:rsidRPr="00B35C12" w:rsidRDefault="00B35C12" w:rsidP="00B35C12">
            <w:pPr>
              <w:widowControl/>
              <w:jc w:val="center"/>
              <w:rPr>
                <w:rFonts w:ascii="Bookman Old Style" w:eastAsia="Times New Roman" w:hAnsi="Bookman Old Style"/>
                <w:sz w:val="16"/>
                <w:szCs w:val="16"/>
                <w:lang w:eastAsia="ro-RO"/>
              </w:rPr>
            </w:pPr>
          </w:p>
        </w:tc>
        <w:tc>
          <w:tcPr>
            <w:tcW w:w="634" w:type="dxa"/>
            <w:tcBorders>
              <w:top w:val="single" w:sz="2" w:space="0" w:color="auto"/>
              <w:left w:val="single" w:sz="2" w:space="0" w:color="auto"/>
              <w:bottom w:val="single" w:sz="12" w:space="0" w:color="auto"/>
              <w:right w:val="single" w:sz="12" w:space="0" w:color="auto"/>
            </w:tcBorders>
            <w:vAlign w:val="center"/>
          </w:tcPr>
          <w:p w14:paraId="4421D1DB" w14:textId="77777777" w:rsidR="00B35C12" w:rsidRPr="00B35C12" w:rsidRDefault="00B35C12" w:rsidP="00B35C12">
            <w:pPr>
              <w:widowControl/>
              <w:jc w:val="center"/>
              <w:rPr>
                <w:rFonts w:ascii="Bookman Old Style" w:eastAsia="Times New Roman" w:hAnsi="Bookman Old Style"/>
                <w:sz w:val="16"/>
                <w:szCs w:val="16"/>
                <w:lang w:eastAsia="ro-RO"/>
              </w:rPr>
            </w:pPr>
          </w:p>
        </w:tc>
      </w:tr>
    </w:tbl>
    <w:p w14:paraId="24DB8AA7" w14:textId="77777777" w:rsidR="00B35C12" w:rsidRPr="00B35C12" w:rsidRDefault="00B35C12" w:rsidP="00B35C12">
      <w:pPr>
        <w:widowControl/>
        <w:jc w:val="center"/>
        <w:rPr>
          <w:rFonts w:ascii="Bookman Old Style" w:eastAsia="Times New Roman" w:hAnsi="Bookman Old Style"/>
          <w:color w:val="auto"/>
          <w:lang w:eastAsia="ro-RO"/>
        </w:rPr>
      </w:pPr>
    </w:p>
    <w:p w14:paraId="1562FD31" w14:textId="77777777" w:rsidR="00B35C12" w:rsidRPr="00B35C12" w:rsidRDefault="00B35C12" w:rsidP="00B35C12">
      <w:pPr>
        <w:widowControl/>
        <w:jc w:val="center"/>
        <w:rPr>
          <w:rFonts w:ascii="Bookman Old Style" w:eastAsia="Times New Roman" w:hAnsi="Bookman Old Style"/>
          <w:color w:val="auto"/>
          <w:lang w:eastAsia="ro-RO"/>
        </w:rPr>
      </w:pPr>
      <w:r w:rsidRPr="00B35C12">
        <w:rPr>
          <w:rFonts w:ascii="Bookman Old Style" w:eastAsia="Times New Roman" w:hAnsi="Bookman Old Style"/>
          <w:color w:val="auto"/>
          <w:lang w:eastAsia="ro-RO"/>
        </w:rPr>
        <w:t>................................................</w:t>
      </w:r>
    </w:p>
    <w:p w14:paraId="1197F015" w14:textId="77777777" w:rsidR="00B35C12" w:rsidRPr="00B35C12" w:rsidRDefault="00B35C12" w:rsidP="00B35C12">
      <w:pPr>
        <w:widowControl/>
        <w:jc w:val="center"/>
        <w:rPr>
          <w:rFonts w:ascii="Bookman Old Style" w:eastAsia="Times New Roman" w:hAnsi="Bookman Old Style"/>
          <w:i/>
          <w:color w:val="auto"/>
          <w:lang w:eastAsia="ro-RO"/>
        </w:rPr>
      </w:pPr>
      <w:r w:rsidRPr="00B35C12">
        <w:rPr>
          <w:rFonts w:ascii="Bookman Old Style" w:eastAsia="Times New Roman" w:hAnsi="Bookman Old Style"/>
          <w:i/>
          <w:color w:val="auto"/>
          <w:lang w:eastAsia="ro-RO"/>
        </w:rPr>
        <w:t>(semnătura autorizată)</w:t>
      </w:r>
    </w:p>
    <w:p w14:paraId="77509BF9" w14:textId="77777777" w:rsidR="00B35C12" w:rsidRPr="00B35C12" w:rsidRDefault="00B35C12" w:rsidP="00B35C12">
      <w:pPr>
        <w:widowControl/>
        <w:jc w:val="both"/>
        <w:rPr>
          <w:rFonts w:ascii="Arial Narrow" w:eastAsia="Times New Roman" w:hAnsi="Arial Narrow"/>
          <w:i/>
          <w:noProof/>
          <w:color w:val="auto"/>
          <w:sz w:val="20"/>
          <w:szCs w:val="20"/>
          <w:lang w:eastAsia="ro-RO"/>
        </w:rPr>
      </w:pPr>
    </w:p>
    <w:p w14:paraId="6A7C8A88" w14:textId="77777777" w:rsidR="00B35C12" w:rsidRPr="00B35C12" w:rsidRDefault="00B35C12" w:rsidP="00B35C12">
      <w:pPr>
        <w:widowControl/>
        <w:jc w:val="both"/>
        <w:rPr>
          <w:rFonts w:ascii="Arial Narrow" w:eastAsia="Times New Roman" w:hAnsi="Arial Narrow"/>
          <w:i/>
          <w:noProof/>
          <w:color w:val="auto"/>
          <w:sz w:val="20"/>
          <w:szCs w:val="20"/>
          <w:lang w:eastAsia="ro-RO"/>
        </w:rPr>
      </w:pPr>
    </w:p>
    <w:p w14:paraId="46DB638A" w14:textId="77777777" w:rsidR="00B35C12" w:rsidRPr="00B35C12" w:rsidRDefault="00B35C12" w:rsidP="00B35C12">
      <w:pPr>
        <w:widowControl/>
        <w:jc w:val="both"/>
        <w:rPr>
          <w:rFonts w:ascii="Arial Narrow" w:eastAsia="Times New Roman" w:hAnsi="Arial Narrow"/>
          <w:i/>
          <w:noProof/>
          <w:color w:val="auto"/>
          <w:sz w:val="20"/>
          <w:szCs w:val="20"/>
          <w:lang w:eastAsia="ro-RO"/>
        </w:rPr>
      </w:pPr>
    </w:p>
    <w:p w14:paraId="698680B1" w14:textId="77777777" w:rsidR="00B35C12" w:rsidRPr="00B35C12" w:rsidRDefault="00B35C12" w:rsidP="00B35C12">
      <w:pPr>
        <w:widowControl/>
        <w:jc w:val="both"/>
        <w:rPr>
          <w:rFonts w:ascii="Arial Narrow" w:eastAsia="Times New Roman" w:hAnsi="Arial Narrow"/>
          <w:i/>
          <w:noProof/>
          <w:color w:val="auto"/>
          <w:sz w:val="20"/>
          <w:szCs w:val="20"/>
          <w:lang w:eastAsia="ro-RO"/>
        </w:rPr>
      </w:pPr>
    </w:p>
    <w:p w14:paraId="68040527" w14:textId="77777777" w:rsidR="00B35C12" w:rsidRPr="00B35C12" w:rsidRDefault="00B35C12" w:rsidP="00B35C12">
      <w:pPr>
        <w:widowControl/>
        <w:jc w:val="both"/>
        <w:rPr>
          <w:rFonts w:ascii="Arial Narrow" w:eastAsia="Times New Roman" w:hAnsi="Arial Narrow"/>
          <w:i/>
          <w:noProof/>
          <w:color w:val="auto"/>
          <w:sz w:val="20"/>
          <w:szCs w:val="20"/>
          <w:lang w:eastAsia="ro-RO"/>
        </w:rPr>
      </w:pPr>
    </w:p>
    <w:p w14:paraId="7D4696DC" w14:textId="77777777" w:rsidR="00B35C12" w:rsidRPr="00B35C12" w:rsidRDefault="00B35C12" w:rsidP="00B35C12">
      <w:pPr>
        <w:widowControl/>
        <w:jc w:val="both"/>
        <w:rPr>
          <w:rFonts w:ascii="Arial Narrow" w:eastAsia="Times New Roman" w:hAnsi="Arial Narrow"/>
          <w:i/>
          <w:noProof/>
          <w:color w:val="auto"/>
          <w:sz w:val="20"/>
          <w:szCs w:val="20"/>
          <w:lang w:eastAsia="ro-RO"/>
        </w:rPr>
      </w:pPr>
    </w:p>
    <w:p w14:paraId="18167321" w14:textId="77777777" w:rsidR="00B35C12" w:rsidRPr="00B35C12" w:rsidRDefault="00B35C12" w:rsidP="00B35C12">
      <w:pPr>
        <w:widowControl/>
        <w:rPr>
          <w:rFonts w:ascii="Bookman Old Style" w:eastAsia="Times New Roman" w:hAnsi="Bookman Old Style"/>
          <w:color w:val="auto"/>
          <w:lang w:val="pt-BR" w:eastAsia="ro-RO"/>
        </w:rPr>
      </w:pPr>
      <w:r w:rsidRPr="00B35C12">
        <w:rPr>
          <w:rFonts w:ascii="Bookman Old Style" w:eastAsia="Times New Roman" w:hAnsi="Bookman Old Style"/>
          <w:color w:val="auto"/>
          <w:lang w:val="pt-BR" w:eastAsia="ro-RO"/>
        </w:rPr>
        <w:t>.................................................................</w:t>
      </w:r>
    </w:p>
    <w:p w14:paraId="304B808C" w14:textId="77777777" w:rsidR="00B35C12" w:rsidRPr="00B35C12" w:rsidRDefault="00B35C12" w:rsidP="00B35C12">
      <w:pPr>
        <w:widowControl/>
        <w:rPr>
          <w:rFonts w:ascii="Bookman Old Style" w:eastAsia="Times New Roman" w:hAnsi="Bookman Old Style"/>
          <w:color w:val="auto"/>
          <w:lang w:val="pt-BR" w:eastAsia="ro-RO"/>
        </w:rPr>
      </w:pPr>
      <w:r w:rsidRPr="00B35C12">
        <w:rPr>
          <w:rFonts w:ascii="Bookman Old Style" w:eastAsia="Times New Roman" w:hAnsi="Bookman Old Style"/>
          <w:i/>
          <w:color w:val="auto"/>
          <w:lang w:val="pt-BR" w:eastAsia="ro-RO"/>
        </w:rPr>
        <w:t xml:space="preserve">  </w:t>
      </w:r>
      <w:r w:rsidRPr="00B35C12">
        <w:rPr>
          <w:rFonts w:ascii="Bookman Old Style" w:eastAsia="Times New Roman" w:hAnsi="Bookman Old Style"/>
          <w:color w:val="auto"/>
          <w:lang w:val="pt-BR" w:eastAsia="ro-RO"/>
        </w:rPr>
        <w:t>(denumirea/numele ofertantului)</w:t>
      </w:r>
    </w:p>
    <w:p w14:paraId="5B8F403E" w14:textId="77777777" w:rsidR="00B35C12" w:rsidRPr="00B35C12" w:rsidRDefault="00B35C12" w:rsidP="00B35C12">
      <w:pPr>
        <w:widowControl/>
        <w:rPr>
          <w:rFonts w:ascii="Bookman Old Style" w:eastAsia="Times New Roman" w:hAnsi="Bookman Old Style"/>
          <w:b/>
          <w:color w:val="auto"/>
          <w:lang w:eastAsia="ro-RO"/>
        </w:rPr>
      </w:pPr>
    </w:p>
    <w:p w14:paraId="21A06C02" w14:textId="77777777" w:rsidR="00B35C12" w:rsidRPr="00B35C12" w:rsidRDefault="00B35C12" w:rsidP="00B35C12">
      <w:pPr>
        <w:widowControl/>
        <w:rPr>
          <w:rFonts w:ascii="Bookman Old Style" w:eastAsia="Times New Roman" w:hAnsi="Bookman Old Style"/>
          <w:color w:val="auto"/>
          <w:lang w:eastAsia="ro-RO"/>
        </w:rPr>
      </w:pPr>
    </w:p>
    <w:p w14:paraId="225C4845" w14:textId="77777777" w:rsidR="00B35C12" w:rsidRPr="00B35C12" w:rsidRDefault="00B35C12" w:rsidP="00B35C12">
      <w:pPr>
        <w:widowControl/>
        <w:rPr>
          <w:rFonts w:ascii="Bookman Old Style" w:eastAsia="Times New Roman" w:hAnsi="Bookman Old Style"/>
          <w:color w:val="auto"/>
          <w:lang w:eastAsia="ro-RO"/>
        </w:rPr>
      </w:pPr>
    </w:p>
    <w:p w14:paraId="494D33BE" w14:textId="77777777" w:rsidR="00B35C12" w:rsidRPr="00B35C12" w:rsidRDefault="00B35C12" w:rsidP="00B35C12">
      <w:pPr>
        <w:widowControl/>
        <w:rPr>
          <w:rFonts w:ascii="Bookman Old Style" w:eastAsia="Times New Roman" w:hAnsi="Bookman Old Style"/>
          <w:color w:val="auto"/>
          <w:lang w:eastAsia="ro-RO"/>
        </w:rPr>
      </w:pPr>
    </w:p>
    <w:p w14:paraId="31C6CE1A" w14:textId="77777777" w:rsidR="00B35C12" w:rsidRPr="00B35C12" w:rsidRDefault="00B35C12" w:rsidP="00B35C12">
      <w:pPr>
        <w:widowControl/>
        <w:jc w:val="center"/>
        <w:rPr>
          <w:rFonts w:ascii="Bookman Old Style" w:eastAsia="Times New Roman" w:hAnsi="Bookman Old Style"/>
          <w:b/>
          <w:color w:val="auto"/>
          <w:lang w:eastAsia="ro-RO"/>
        </w:rPr>
      </w:pPr>
      <w:r w:rsidRPr="00B35C12">
        <w:rPr>
          <w:rFonts w:ascii="Bookman Old Style" w:eastAsia="Times New Roman" w:hAnsi="Bookman Old Style"/>
          <w:b/>
          <w:color w:val="auto"/>
          <w:lang w:eastAsia="ro-RO"/>
        </w:rPr>
        <w:t>CENTRALIZATOR DE PREŢURI</w:t>
      </w:r>
    </w:p>
    <w:p w14:paraId="32DD7943" w14:textId="35162204" w:rsidR="00B35C12" w:rsidRPr="00B35C12" w:rsidRDefault="00B35C12" w:rsidP="00B35C12">
      <w:pPr>
        <w:widowControl/>
        <w:jc w:val="center"/>
        <w:rPr>
          <w:rFonts w:ascii="Bookman Old Style" w:eastAsia="Times New Roman" w:hAnsi="Bookman Old Style"/>
          <w:b/>
          <w:color w:val="auto"/>
          <w:lang w:eastAsia="ro-RO"/>
        </w:rPr>
      </w:pPr>
      <w:r w:rsidRPr="00B35C12">
        <w:rPr>
          <w:rFonts w:ascii="Bookman Old Style" w:eastAsia="Times New Roman" w:hAnsi="Bookman Old Style"/>
          <w:b/>
          <w:i/>
          <w:color w:val="auto"/>
          <w:lang w:eastAsia="ro-RO"/>
        </w:rPr>
        <w:t xml:space="preserve"> </w:t>
      </w:r>
      <w:r w:rsidR="00A3777C">
        <w:rPr>
          <w:rFonts w:ascii="Bookman Old Style" w:eastAsia="Times New Roman" w:hAnsi="Bookman Old Style"/>
          <w:b/>
          <w:i/>
          <w:color w:val="auto"/>
          <w:lang w:eastAsia="ro-RO"/>
        </w:rPr>
        <w:t xml:space="preserve">Lot </w:t>
      </w:r>
      <w:r w:rsidR="00FA69D7">
        <w:rPr>
          <w:rFonts w:ascii="Bookman Old Style" w:eastAsia="Times New Roman" w:hAnsi="Bookman Old Style"/>
          <w:b/>
          <w:i/>
          <w:color w:val="auto"/>
          <w:lang w:eastAsia="ro-RO"/>
        </w:rPr>
        <w:t xml:space="preserve">2 </w:t>
      </w:r>
      <w:r w:rsidRPr="00B35C12">
        <w:rPr>
          <w:rFonts w:ascii="Bookman Old Style" w:eastAsia="Times New Roman" w:hAnsi="Bookman Old Style"/>
          <w:b/>
          <w:i/>
          <w:color w:val="auto"/>
          <w:lang w:eastAsia="ro-RO"/>
        </w:rPr>
        <w:t xml:space="preserve">- partida </w:t>
      </w:r>
      <w:r w:rsidR="00122F87">
        <w:rPr>
          <w:rFonts w:ascii="Bookman Old Style" w:eastAsia="Times New Roman" w:hAnsi="Bookman Old Style"/>
          <w:b/>
          <w:i/>
          <w:color w:val="auto"/>
          <w:lang w:eastAsia="ro-RO"/>
        </w:rPr>
        <w:t>479</w:t>
      </w:r>
      <w:r w:rsidR="007E1247">
        <w:rPr>
          <w:rFonts w:ascii="Bookman Old Style" w:eastAsia="Times New Roman" w:hAnsi="Bookman Old Style"/>
          <w:b/>
          <w:i/>
          <w:color w:val="auto"/>
          <w:lang w:eastAsia="ro-RO"/>
        </w:rPr>
        <w:t xml:space="preserve"> </w:t>
      </w:r>
      <w:r w:rsidR="00307476">
        <w:rPr>
          <w:rFonts w:ascii="Bookman Old Style" w:eastAsia="Times New Roman" w:hAnsi="Bookman Old Style"/>
          <w:b/>
          <w:i/>
          <w:color w:val="auto"/>
          <w:lang w:eastAsia="ro-RO"/>
        </w:rPr>
        <w:t>Mocanu</w:t>
      </w:r>
    </w:p>
    <w:p w14:paraId="7581D38E" w14:textId="77777777" w:rsidR="00B35C12" w:rsidRPr="00B35C12" w:rsidRDefault="00B35C12" w:rsidP="00B35C12">
      <w:pPr>
        <w:widowControl/>
        <w:jc w:val="center"/>
        <w:rPr>
          <w:rFonts w:ascii="Bookman Old Style" w:eastAsia="Times New Roman" w:hAnsi="Bookman Old Style"/>
          <w:color w:val="auto"/>
          <w:lang w:eastAsia="ro-RO"/>
        </w:rPr>
      </w:pPr>
    </w:p>
    <w:p w14:paraId="109DF516" w14:textId="77777777" w:rsidR="00B35C12" w:rsidRPr="00B35C12" w:rsidRDefault="00B35C12" w:rsidP="00B35C12">
      <w:pPr>
        <w:widowControl/>
        <w:jc w:val="center"/>
        <w:rPr>
          <w:rFonts w:ascii="Bookman Old Style" w:eastAsia="Times New Roman" w:hAnsi="Bookman Old Style"/>
          <w:color w:val="auto"/>
          <w:lang w:eastAsia="ro-RO"/>
        </w:rPr>
      </w:pPr>
    </w:p>
    <w:p w14:paraId="16D00245" w14:textId="77777777" w:rsidR="00B35C12" w:rsidRPr="00B35C12" w:rsidRDefault="00B35C12" w:rsidP="00B35C12">
      <w:pPr>
        <w:widowControl/>
        <w:jc w:val="center"/>
        <w:rPr>
          <w:rFonts w:ascii="Bookman Old Style" w:eastAsia="Times New Roman" w:hAnsi="Bookman Old Style"/>
          <w:color w:val="auto"/>
          <w:lang w:eastAsia="ro-RO"/>
        </w:rPr>
      </w:pPr>
      <w:r w:rsidRPr="00B35C12">
        <w:rPr>
          <w:rFonts w:ascii="Bookman Old Style" w:eastAsia="Times New Roman" w:hAnsi="Bookman Old Style"/>
          <w:color w:val="auto"/>
          <w:lang w:eastAsia="ro-RO"/>
        </w:rPr>
        <w:t>Anexă la ofertă</w:t>
      </w:r>
    </w:p>
    <w:tbl>
      <w:tblPr>
        <w:tblW w:w="10258" w:type="dxa"/>
        <w:jc w:val="center"/>
        <w:tblLook w:val="04A0" w:firstRow="1" w:lastRow="0" w:firstColumn="1" w:lastColumn="0" w:noHBand="0" w:noVBand="1"/>
      </w:tblPr>
      <w:tblGrid>
        <w:gridCol w:w="563"/>
        <w:gridCol w:w="567"/>
        <w:gridCol w:w="1276"/>
        <w:gridCol w:w="764"/>
        <w:gridCol w:w="1013"/>
        <w:gridCol w:w="869"/>
        <w:gridCol w:w="802"/>
        <w:gridCol w:w="682"/>
        <w:gridCol w:w="1095"/>
        <w:gridCol w:w="1028"/>
        <w:gridCol w:w="908"/>
        <w:gridCol w:w="908"/>
      </w:tblGrid>
      <w:tr w:rsidR="00B35C12" w:rsidRPr="00B35C12" w14:paraId="669D7567" w14:textId="77777777" w:rsidTr="00B22B0F">
        <w:trPr>
          <w:trHeight w:val="221"/>
          <w:jc w:val="center"/>
        </w:trPr>
        <w:tc>
          <w:tcPr>
            <w:tcW w:w="563" w:type="dxa"/>
            <w:vMerge w:val="restart"/>
            <w:tcBorders>
              <w:top w:val="single" w:sz="12" w:space="0" w:color="auto"/>
              <w:left w:val="single" w:sz="12" w:space="0" w:color="auto"/>
              <w:bottom w:val="single" w:sz="2" w:space="0" w:color="auto"/>
              <w:right w:val="single" w:sz="2" w:space="0" w:color="auto"/>
            </w:tcBorders>
            <w:vAlign w:val="center"/>
            <w:hideMark/>
          </w:tcPr>
          <w:p w14:paraId="44F3CA29"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Nr. crt.</w:t>
            </w:r>
          </w:p>
        </w:tc>
        <w:tc>
          <w:tcPr>
            <w:tcW w:w="1843" w:type="dxa"/>
            <w:gridSpan w:val="2"/>
            <w:vMerge w:val="restart"/>
            <w:tcBorders>
              <w:top w:val="single" w:sz="12" w:space="0" w:color="auto"/>
              <w:left w:val="single" w:sz="2" w:space="0" w:color="auto"/>
              <w:bottom w:val="single" w:sz="2" w:space="0" w:color="auto"/>
              <w:right w:val="single" w:sz="2" w:space="0" w:color="auto"/>
            </w:tcBorders>
            <w:noWrap/>
            <w:vAlign w:val="center"/>
            <w:hideMark/>
          </w:tcPr>
          <w:p w14:paraId="579F7078"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Partida</w:t>
            </w:r>
          </w:p>
          <w:p w14:paraId="1AAA82D0"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 </w:t>
            </w:r>
          </w:p>
        </w:tc>
        <w:tc>
          <w:tcPr>
            <w:tcW w:w="764" w:type="dxa"/>
            <w:vMerge w:val="restart"/>
            <w:tcBorders>
              <w:top w:val="single" w:sz="12" w:space="0" w:color="auto"/>
              <w:left w:val="single" w:sz="2" w:space="0" w:color="auto"/>
              <w:bottom w:val="single" w:sz="2" w:space="0" w:color="auto"/>
              <w:right w:val="single" w:sz="12" w:space="0" w:color="auto"/>
            </w:tcBorders>
            <w:textDirection w:val="btLr"/>
            <w:vAlign w:val="center"/>
            <w:hideMark/>
          </w:tcPr>
          <w:p w14:paraId="1A692986" w14:textId="77777777" w:rsidR="00B35C12" w:rsidRPr="00B35C12" w:rsidRDefault="00B35C12" w:rsidP="00B35C12">
            <w:pPr>
              <w:widowControl/>
              <w:ind w:left="113" w:right="113"/>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Volum brut</w:t>
            </w:r>
          </w:p>
        </w:tc>
        <w:tc>
          <w:tcPr>
            <w:tcW w:w="3606" w:type="dxa"/>
            <w:gridSpan w:val="4"/>
            <w:tcBorders>
              <w:top w:val="single" w:sz="12" w:space="0" w:color="auto"/>
              <w:left w:val="single" w:sz="12" w:space="0" w:color="auto"/>
              <w:bottom w:val="single" w:sz="2" w:space="0" w:color="auto"/>
              <w:right w:val="single" w:sz="12" w:space="0" w:color="auto"/>
            </w:tcBorders>
            <w:vAlign w:val="center"/>
            <w:hideMark/>
          </w:tcPr>
          <w:p w14:paraId="4F6AC9DA"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pornire presta</w:t>
            </w:r>
            <w:r w:rsidRPr="00B35C12">
              <w:rPr>
                <w:rFonts w:ascii="Cambria" w:eastAsia="Times New Roman" w:hAnsi="Cambria" w:cs="Cambria"/>
                <w:b/>
                <w:bCs/>
                <w:sz w:val="12"/>
                <w:szCs w:val="12"/>
                <w:lang w:eastAsia="ro-RO"/>
              </w:rPr>
              <w:t>ț</w:t>
            </w:r>
            <w:r w:rsidRPr="00B35C12">
              <w:rPr>
                <w:rFonts w:ascii="Bookman Old Style" w:eastAsia="Times New Roman" w:hAnsi="Bookman Old Style"/>
                <w:b/>
                <w:bCs/>
                <w:sz w:val="12"/>
                <w:szCs w:val="12"/>
                <w:lang w:eastAsia="ro-RO"/>
              </w:rPr>
              <w:t xml:space="preserve">ii din care: </w:t>
            </w:r>
          </w:p>
        </w:tc>
        <w:tc>
          <w:tcPr>
            <w:tcW w:w="3482" w:type="dxa"/>
            <w:gridSpan w:val="4"/>
            <w:tcBorders>
              <w:top w:val="single" w:sz="12" w:space="0" w:color="auto"/>
              <w:left w:val="single" w:sz="12" w:space="0" w:color="auto"/>
              <w:bottom w:val="single" w:sz="2" w:space="0" w:color="auto"/>
              <w:right w:val="single" w:sz="12" w:space="0" w:color="auto"/>
            </w:tcBorders>
            <w:vAlign w:val="center"/>
          </w:tcPr>
          <w:p w14:paraId="4ECE97AC" w14:textId="77777777" w:rsidR="00B35C12" w:rsidRPr="00B35C12" w:rsidRDefault="00B35C12" w:rsidP="00B35C12">
            <w:pPr>
              <w:widowControl/>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Oferta operator economic din care:</w:t>
            </w:r>
          </w:p>
        </w:tc>
      </w:tr>
      <w:tr w:rsidR="00B35C12" w:rsidRPr="00B35C12" w14:paraId="36C0BBB3" w14:textId="77777777" w:rsidTr="00B22B0F">
        <w:trPr>
          <w:trHeight w:val="188"/>
          <w:jc w:val="center"/>
        </w:trPr>
        <w:tc>
          <w:tcPr>
            <w:tcW w:w="563" w:type="dxa"/>
            <w:vMerge/>
            <w:tcBorders>
              <w:top w:val="single" w:sz="2" w:space="0" w:color="auto"/>
              <w:left w:val="single" w:sz="12" w:space="0" w:color="auto"/>
              <w:bottom w:val="single" w:sz="2" w:space="0" w:color="auto"/>
              <w:right w:val="single" w:sz="2" w:space="0" w:color="auto"/>
            </w:tcBorders>
            <w:vAlign w:val="center"/>
          </w:tcPr>
          <w:p w14:paraId="41ADDB0B" w14:textId="77777777" w:rsidR="00B35C12" w:rsidRPr="00B35C12" w:rsidRDefault="00B35C12" w:rsidP="00B35C12">
            <w:pPr>
              <w:widowControl/>
              <w:jc w:val="center"/>
              <w:rPr>
                <w:rFonts w:ascii="Bookman Old Style" w:eastAsia="Times New Roman" w:hAnsi="Bookman Old Style"/>
                <w:b/>
                <w:bCs/>
                <w:sz w:val="12"/>
                <w:szCs w:val="12"/>
                <w:lang w:eastAsia="ro-RO"/>
              </w:rPr>
            </w:pPr>
          </w:p>
        </w:tc>
        <w:tc>
          <w:tcPr>
            <w:tcW w:w="1843" w:type="dxa"/>
            <w:gridSpan w:val="2"/>
            <w:vMerge/>
            <w:tcBorders>
              <w:top w:val="single" w:sz="2" w:space="0" w:color="auto"/>
              <w:left w:val="single" w:sz="2" w:space="0" w:color="auto"/>
              <w:bottom w:val="single" w:sz="2" w:space="0" w:color="auto"/>
              <w:right w:val="single" w:sz="2" w:space="0" w:color="auto"/>
            </w:tcBorders>
            <w:noWrap/>
            <w:vAlign w:val="center"/>
          </w:tcPr>
          <w:p w14:paraId="45B8FAAE" w14:textId="77777777" w:rsidR="00B35C12" w:rsidRPr="00B35C12" w:rsidRDefault="00B35C12" w:rsidP="00B35C12">
            <w:pPr>
              <w:widowControl/>
              <w:jc w:val="center"/>
              <w:rPr>
                <w:rFonts w:ascii="Bookman Old Style" w:eastAsia="Times New Roman" w:hAnsi="Bookman Old Style"/>
                <w:b/>
                <w:bCs/>
                <w:sz w:val="12"/>
                <w:szCs w:val="12"/>
                <w:lang w:eastAsia="ro-RO"/>
              </w:rPr>
            </w:pPr>
          </w:p>
        </w:tc>
        <w:tc>
          <w:tcPr>
            <w:tcW w:w="764" w:type="dxa"/>
            <w:vMerge/>
            <w:tcBorders>
              <w:top w:val="single" w:sz="2" w:space="0" w:color="auto"/>
              <w:left w:val="single" w:sz="2" w:space="0" w:color="auto"/>
              <w:bottom w:val="single" w:sz="2" w:space="0" w:color="auto"/>
              <w:right w:val="single" w:sz="12" w:space="0" w:color="auto"/>
            </w:tcBorders>
            <w:textDirection w:val="btLr"/>
            <w:vAlign w:val="center"/>
          </w:tcPr>
          <w:p w14:paraId="6475BC33" w14:textId="77777777" w:rsidR="00B35C12" w:rsidRPr="00B35C12" w:rsidRDefault="00B35C12" w:rsidP="00B35C12">
            <w:pPr>
              <w:widowControl/>
              <w:ind w:left="113" w:right="113"/>
              <w:jc w:val="center"/>
              <w:rPr>
                <w:rFonts w:ascii="Bookman Old Style" w:eastAsia="Times New Roman" w:hAnsi="Bookman Old Style"/>
                <w:b/>
                <w:bCs/>
                <w:sz w:val="12"/>
                <w:szCs w:val="12"/>
                <w:lang w:eastAsia="ro-RO"/>
              </w:rPr>
            </w:pPr>
          </w:p>
        </w:tc>
        <w:tc>
          <w:tcPr>
            <w:tcW w:w="1013" w:type="dxa"/>
            <w:vMerge w:val="restart"/>
            <w:tcBorders>
              <w:top w:val="single" w:sz="2" w:space="0" w:color="auto"/>
              <w:left w:val="single" w:sz="12" w:space="0" w:color="auto"/>
              <w:bottom w:val="single" w:sz="2" w:space="0" w:color="auto"/>
              <w:right w:val="single" w:sz="2" w:space="0" w:color="auto"/>
            </w:tcBorders>
            <w:vAlign w:val="center"/>
          </w:tcPr>
          <w:p w14:paraId="13C1EC50"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 partida</w:t>
            </w:r>
          </w:p>
        </w:tc>
        <w:tc>
          <w:tcPr>
            <w:tcW w:w="940" w:type="dxa"/>
            <w:vMerge w:val="restart"/>
            <w:tcBorders>
              <w:top w:val="single" w:sz="2" w:space="0" w:color="auto"/>
              <w:left w:val="single" w:sz="2" w:space="0" w:color="auto"/>
              <w:bottom w:val="single" w:sz="2" w:space="0" w:color="auto"/>
              <w:right w:val="single" w:sz="2" w:space="0" w:color="auto"/>
            </w:tcBorders>
            <w:vAlign w:val="center"/>
          </w:tcPr>
          <w:p w14:paraId="11936F3D"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exploatare</w:t>
            </w:r>
          </w:p>
        </w:tc>
        <w:tc>
          <w:tcPr>
            <w:tcW w:w="866" w:type="dxa"/>
            <w:vMerge w:val="restart"/>
            <w:tcBorders>
              <w:top w:val="single" w:sz="2" w:space="0" w:color="auto"/>
              <w:left w:val="single" w:sz="2" w:space="0" w:color="auto"/>
              <w:bottom w:val="single" w:sz="2" w:space="0" w:color="auto"/>
              <w:right w:val="single" w:sz="2" w:space="0" w:color="auto"/>
            </w:tcBorders>
            <w:vAlign w:val="center"/>
          </w:tcPr>
          <w:p w14:paraId="601F3726"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transport</w:t>
            </w:r>
          </w:p>
        </w:tc>
        <w:tc>
          <w:tcPr>
            <w:tcW w:w="787" w:type="dxa"/>
            <w:vMerge w:val="restart"/>
            <w:tcBorders>
              <w:top w:val="single" w:sz="2" w:space="0" w:color="auto"/>
              <w:left w:val="single" w:sz="2" w:space="0" w:color="auto"/>
              <w:bottom w:val="single" w:sz="2" w:space="0" w:color="auto"/>
              <w:right w:val="single" w:sz="12" w:space="0" w:color="auto"/>
            </w:tcBorders>
            <w:vAlign w:val="center"/>
          </w:tcPr>
          <w:p w14:paraId="28938B4B"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w:t>
            </w:r>
          </w:p>
        </w:tc>
        <w:tc>
          <w:tcPr>
            <w:tcW w:w="1095" w:type="dxa"/>
            <w:vMerge w:val="restart"/>
            <w:tcBorders>
              <w:top w:val="single" w:sz="2" w:space="0" w:color="auto"/>
              <w:left w:val="single" w:sz="12" w:space="0" w:color="auto"/>
              <w:bottom w:val="single" w:sz="2" w:space="0" w:color="auto"/>
              <w:right w:val="single" w:sz="2" w:space="0" w:color="auto"/>
            </w:tcBorders>
            <w:vAlign w:val="center"/>
          </w:tcPr>
          <w:p w14:paraId="3F537198" w14:textId="77777777" w:rsidR="00B35C12" w:rsidRPr="00B35C12" w:rsidRDefault="00B35C12" w:rsidP="00B35C12">
            <w:pPr>
              <w:widowControl/>
              <w:ind w:left="113" w:right="113"/>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exploatare</w:t>
            </w:r>
          </w:p>
        </w:tc>
        <w:tc>
          <w:tcPr>
            <w:tcW w:w="1028" w:type="dxa"/>
            <w:vMerge w:val="restart"/>
            <w:tcBorders>
              <w:top w:val="single" w:sz="2" w:space="0" w:color="auto"/>
              <w:left w:val="single" w:sz="2" w:space="0" w:color="auto"/>
              <w:bottom w:val="single" w:sz="2" w:space="0" w:color="auto"/>
              <w:right w:val="single" w:sz="2" w:space="0" w:color="auto"/>
            </w:tcBorders>
            <w:vAlign w:val="center"/>
          </w:tcPr>
          <w:p w14:paraId="7F39BAA4" w14:textId="77777777" w:rsidR="00B35C12" w:rsidRPr="00B35C12" w:rsidRDefault="00B35C12" w:rsidP="00B35C12">
            <w:pPr>
              <w:widowControl/>
              <w:ind w:left="113" w:right="113"/>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transport</w:t>
            </w:r>
          </w:p>
        </w:tc>
        <w:tc>
          <w:tcPr>
            <w:tcW w:w="725" w:type="dxa"/>
            <w:vMerge w:val="restart"/>
            <w:tcBorders>
              <w:top w:val="single" w:sz="2" w:space="0" w:color="auto"/>
              <w:left w:val="single" w:sz="2" w:space="0" w:color="auto"/>
              <w:bottom w:val="single" w:sz="2" w:space="0" w:color="auto"/>
              <w:right w:val="single" w:sz="2" w:space="0" w:color="auto"/>
            </w:tcBorders>
            <w:vAlign w:val="center"/>
          </w:tcPr>
          <w:p w14:paraId="64BA3164" w14:textId="77777777" w:rsidR="00B35C12" w:rsidRPr="00B35C12" w:rsidRDefault="00B35C12" w:rsidP="00B35C12">
            <w:pPr>
              <w:widowControl/>
              <w:ind w:left="113" w:right="113"/>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w:t>
            </w:r>
          </w:p>
        </w:tc>
        <w:tc>
          <w:tcPr>
            <w:tcW w:w="634" w:type="dxa"/>
            <w:vMerge w:val="restart"/>
            <w:tcBorders>
              <w:top w:val="single" w:sz="2" w:space="0" w:color="auto"/>
              <w:left w:val="single" w:sz="2" w:space="0" w:color="auto"/>
              <w:bottom w:val="single" w:sz="2" w:space="0" w:color="auto"/>
              <w:right w:val="single" w:sz="12" w:space="0" w:color="auto"/>
            </w:tcBorders>
            <w:vAlign w:val="center"/>
          </w:tcPr>
          <w:p w14:paraId="5605C76E" w14:textId="77777777" w:rsidR="00B35C12" w:rsidRPr="00B35C12" w:rsidRDefault="00B35C12" w:rsidP="00B35C12">
            <w:pPr>
              <w:widowControl/>
              <w:ind w:left="113" w:right="113"/>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 partida</w:t>
            </w:r>
          </w:p>
        </w:tc>
      </w:tr>
      <w:tr w:rsidR="00B35C12" w:rsidRPr="00B35C12" w14:paraId="02EB8C0E" w14:textId="77777777" w:rsidTr="00B22B0F">
        <w:trPr>
          <w:trHeight w:val="572"/>
          <w:jc w:val="center"/>
        </w:trPr>
        <w:tc>
          <w:tcPr>
            <w:tcW w:w="563" w:type="dxa"/>
            <w:vMerge/>
            <w:tcBorders>
              <w:top w:val="single" w:sz="2" w:space="0" w:color="auto"/>
              <w:left w:val="single" w:sz="12" w:space="0" w:color="auto"/>
              <w:bottom w:val="single" w:sz="2" w:space="0" w:color="auto"/>
              <w:right w:val="single" w:sz="2" w:space="0" w:color="auto"/>
            </w:tcBorders>
            <w:vAlign w:val="center"/>
            <w:hideMark/>
          </w:tcPr>
          <w:p w14:paraId="1AED9BB8" w14:textId="77777777" w:rsidR="00B35C12" w:rsidRPr="00B35C12" w:rsidRDefault="00B35C12" w:rsidP="00B35C12">
            <w:pPr>
              <w:widowControl/>
              <w:rPr>
                <w:rFonts w:ascii="Bookman Old Style" w:eastAsia="Times New Roman" w:hAnsi="Bookman Old Style"/>
                <w:b/>
                <w:bCs/>
                <w:sz w:val="12"/>
                <w:szCs w:val="12"/>
                <w:lang w:eastAsia="ro-RO"/>
              </w:rPr>
            </w:pPr>
          </w:p>
        </w:tc>
        <w:tc>
          <w:tcPr>
            <w:tcW w:w="567" w:type="dxa"/>
            <w:vMerge w:val="restart"/>
            <w:tcBorders>
              <w:top w:val="single" w:sz="2" w:space="0" w:color="auto"/>
              <w:left w:val="single" w:sz="2" w:space="0" w:color="auto"/>
              <w:bottom w:val="single" w:sz="2" w:space="0" w:color="auto"/>
              <w:right w:val="single" w:sz="2" w:space="0" w:color="auto"/>
            </w:tcBorders>
            <w:noWrap/>
            <w:vAlign w:val="center"/>
            <w:hideMark/>
          </w:tcPr>
          <w:p w14:paraId="287BA595"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Nr.</w:t>
            </w:r>
          </w:p>
        </w:tc>
        <w:tc>
          <w:tcPr>
            <w:tcW w:w="1276" w:type="dxa"/>
            <w:vMerge w:val="restart"/>
            <w:tcBorders>
              <w:top w:val="single" w:sz="2" w:space="0" w:color="auto"/>
              <w:left w:val="single" w:sz="2" w:space="0" w:color="auto"/>
              <w:bottom w:val="single" w:sz="2" w:space="0" w:color="auto"/>
              <w:right w:val="single" w:sz="2" w:space="0" w:color="auto"/>
            </w:tcBorders>
            <w:vAlign w:val="center"/>
            <w:hideMark/>
          </w:tcPr>
          <w:p w14:paraId="2A8C0066"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Denumire</w:t>
            </w:r>
          </w:p>
        </w:tc>
        <w:tc>
          <w:tcPr>
            <w:tcW w:w="764" w:type="dxa"/>
            <w:vMerge/>
            <w:tcBorders>
              <w:top w:val="single" w:sz="2" w:space="0" w:color="auto"/>
              <w:left w:val="single" w:sz="2" w:space="0" w:color="auto"/>
              <w:bottom w:val="single" w:sz="2" w:space="0" w:color="auto"/>
              <w:right w:val="single" w:sz="12" w:space="0" w:color="auto"/>
            </w:tcBorders>
            <w:vAlign w:val="center"/>
            <w:hideMark/>
          </w:tcPr>
          <w:p w14:paraId="57F81688" w14:textId="77777777" w:rsidR="00B35C12" w:rsidRPr="00B35C12" w:rsidRDefault="00B35C12" w:rsidP="00B35C12">
            <w:pPr>
              <w:widowControl/>
              <w:rPr>
                <w:rFonts w:ascii="Bookman Old Style" w:eastAsia="Times New Roman" w:hAnsi="Bookman Old Style"/>
                <w:b/>
                <w:bCs/>
                <w:sz w:val="12"/>
                <w:szCs w:val="12"/>
                <w:lang w:eastAsia="ro-RO"/>
              </w:rPr>
            </w:pPr>
          </w:p>
        </w:tc>
        <w:tc>
          <w:tcPr>
            <w:tcW w:w="1013" w:type="dxa"/>
            <w:vMerge/>
            <w:tcBorders>
              <w:top w:val="single" w:sz="2" w:space="0" w:color="auto"/>
              <w:left w:val="single" w:sz="12" w:space="0" w:color="auto"/>
              <w:bottom w:val="single" w:sz="2" w:space="0" w:color="auto"/>
              <w:right w:val="single" w:sz="2" w:space="0" w:color="auto"/>
            </w:tcBorders>
            <w:vAlign w:val="center"/>
            <w:hideMark/>
          </w:tcPr>
          <w:p w14:paraId="63853233" w14:textId="77777777" w:rsidR="00B35C12" w:rsidRPr="00B35C12" w:rsidRDefault="00B35C12" w:rsidP="00B35C12">
            <w:pPr>
              <w:widowControl/>
              <w:rPr>
                <w:rFonts w:ascii="Bookman Old Style" w:eastAsia="Times New Roman" w:hAnsi="Bookman Old Style"/>
                <w:b/>
                <w:bCs/>
                <w:sz w:val="12"/>
                <w:szCs w:val="12"/>
                <w:lang w:eastAsia="ro-RO"/>
              </w:rPr>
            </w:pPr>
          </w:p>
        </w:tc>
        <w:tc>
          <w:tcPr>
            <w:tcW w:w="940" w:type="dxa"/>
            <w:vMerge/>
            <w:tcBorders>
              <w:top w:val="single" w:sz="2" w:space="0" w:color="auto"/>
              <w:left w:val="single" w:sz="2" w:space="0" w:color="auto"/>
              <w:bottom w:val="single" w:sz="2" w:space="0" w:color="auto"/>
              <w:right w:val="single" w:sz="2" w:space="0" w:color="auto"/>
            </w:tcBorders>
            <w:vAlign w:val="center"/>
          </w:tcPr>
          <w:p w14:paraId="07E3C3B8" w14:textId="77777777" w:rsidR="00B35C12" w:rsidRPr="00B35C12" w:rsidRDefault="00B35C12" w:rsidP="00B35C12">
            <w:pPr>
              <w:widowControl/>
              <w:rPr>
                <w:rFonts w:ascii="Bookman Old Style" w:eastAsia="Times New Roman" w:hAnsi="Bookman Old Style"/>
                <w:b/>
                <w:bCs/>
                <w:sz w:val="12"/>
                <w:szCs w:val="12"/>
                <w:lang w:eastAsia="ro-RO"/>
              </w:rPr>
            </w:pPr>
          </w:p>
        </w:tc>
        <w:tc>
          <w:tcPr>
            <w:tcW w:w="866" w:type="dxa"/>
            <w:vMerge/>
            <w:tcBorders>
              <w:top w:val="single" w:sz="2" w:space="0" w:color="auto"/>
              <w:left w:val="single" w:sz="2" w:space="0" w:color="auto"/>
              <w:bottom w:val="single" w:sz="2" w:space="0" w:color="auto"/>
              <w:right w:val="single" w:sz="2" w:space="0" w:color="auto"/>
            </w:tcBorders>
            <w:vAlign w:val="center"/>
          </w:tcPr>
          <w:p w14:paraId="47D8209E" w14:textId="77777777" w:rsidR="00B35C12" w:rsidRPr="00B35C12" w:rsidRDefault="00B35C12" w:rsidP="00B35C12">
            <w:pPr>
              <w:widowControl/>
              <w:rPr>
                <w:rFonts w:ascii="Bookman Old Style" w:eastAsia="Times New Roman" w:hAnsi="Bookman Old Style"/>
                <w:b/>
                <w:bCs/>
                <w:sz w:val="12"/>
                <w:szCs w:val="12"/>
                <w:lang w:eastAsia="ro-RO"/>
              </w:rPr>
            </w:pPr>
          </w:p>
        </w:tc>
        <w:tc>
          <w:tcPr>
            <w:tcW w:w="787" w:type="dxa"/>
            <w:vMerge/>
            <w:tcBorders>
              <w:top w:val="single" w:sz="2" w:space="0" w:color="auto"/>
              <w:left w:val="single" w:sz="2" w:space="0" w:color="auto"/>
              <w:bottom w:val="single" w:sz="2" w:space="0" w:color="auto"/>
              <w:right w:val="single" w:sz="12" w:space="0" w:color="auto"/>
            </w:tcBorders>
            <w:vAlign w:val="center"/>
          </w:tcPr>
          <w:p w14:paraId="49681EC5" w14:textId="77777777" w:rsidR="00B35C12" w:rsidRPr="00B35C12" w:rsidRDefault="00B35C12" w:rsidP="00B35C12">
            <w:pPr>
              <w:widowControl/>
              <w:rPr>
                <w:rFonts w:ascii="Bookman Old Style" w:eastAsia="Times New Roman" w:hAnsi="Bookman Old Style"/>
                <w:b/>
                <w:bCs/>
                <w:sz w:val="12"/>
                <w:szCs w:val="12"/>
                <w:lang w:eastAsia="ro-RO"/>
              </w:rPr>
            </w:pPr>
          </w:p>
        </w:tc>
        <w:tc>
          <w:tcPr>
            <w:tcW w:w="1095" w:type="dxa"/>
            <w:vMerge/>
            <w:tcBorders>
              <w:top w:val="single" w:sz="2" w:space="0" w:color="auto"/>
              <w:left w:val="single" w:sz="12" w:space="0" w:color="auto"/>
              <w:bottom w:val="single" w:sz="2" w:space="0" w:color="auto"/>
              <w:right w:val="single" w:sz="2" w:space="0" w:color="auto"/>
            </w:tcBorders>
            <w:vAlign w:val="center"/>
            <w:hideMark/>
          </w:tcPr>
          <w:p w14:paraId="3A714F72" w14:textId="77777777" w:rsidR="00B35C12" w:rsidRPr="00B35C12" w:rsidRDefault="00B35C12" w:rsidP="00B35C12">
            <w:pPr>
              <w:widowControl/>
              <w:rPr>
                <w:rFonts w:ascii="Bookman Old Style" w:eastAsia="Times New Roman" w:hAnsi="Bookman Old Style"/>
                <w:b/>
                <w:bCs/>
                <w:sz w:val="12"/>
                <w:szCs w:val="12"/>
                <w:lang w:eastAsia="ro-RO"/>
              </w:rPr>
            </w:pPr>
          </w:p>
        </w:tc>
        <w:tc>
          <w:tcPr>
            <w:tcW w:w="1028" w:type="dxa"/>
            <w:vMerge/>
            <w:tcBorders>
              <w:top w:val="single" w:sz="2" w:space="0" w:color="auto"/>
              <w:left w:val="single" w:sz="2" w:space="0" w:color="auto"/>
              <w:bottom w:val="single" w:sz="2" w:space="0" w:color="auto"/>
              <w:right w:val="single" w:sz="2" w:space="0" w:color="auto"/>
            </w:tcBorders>
            <w:vAlign w:val="center"/>
          </w:tcPr>
          <w:p w14:paraId="2801A720" w14:textId="77777777" w:rsidR="00B35C12" w:rsidRPr="00B35C12" w:rsidRDefault="00B35C12" w:rsidP="00B35C12">
            <w:pPr>
              <w:widowControl/>
              <w:rPr>
                <w:rFonts w:ascii="Bookman Old Style" w:eastAsia="Times New Roman" w:hAnsi="Bookman Old Style"/>
                <w:b/>
                <w:bCs/>
                <w:sz w:val="12"/>
                <w:szCs w:val="12"/>
                <w:lang w:eastAsia="ro-RO"/>
              </w:rPr>
            </w:pPr>
          </w:p>
        </w:tc>
        <w:tc>
          <w:tcPr>
            <w:tcW w:w="725" w:type="dxa"/>
            <w:vMerge/>
            <w:tcBorders>
              <w:top w:val="single" w:sz="2" w:space="0" w:color="auto"/>
              <w:left w:val="single" w:sz="2" w:space="0" w:color="auto"/>
              <w:bottom w:val="single" w:sz="2" w:space="0" w:color="auto"/>
              <w:right w:val="single" w:sz="2" w:space="0" w:color="auto"/>
            </w:tcBorders>
            <w:vAlign w:val="center"/>
          </w:tcPr>
          <w:p w14:paraId="627540E1" w14:textId="77777777" w:rsidR="00B35C12" w:rsidRPr="00B35C12" w:rsidRDefault="00B35C12" w:rsidP="00B35C12">
            <w:pPr>
              <w:widowControl/>
              <w:rPr>
                <w:rFonts w:ascii="Bookman Old Style" w:eastAsia="Times New Roman" w:hAnsi="Bookman Old Style"/>
                <w:b/>
                <w:bCs/>
                <w:sz w:val="12"/>
                <w:szCs w:val="12"/>
                <w:lang w:eastAsia="ro-RO"/>
              </w:rPr>
            </w:pPr>
          </w:p>
        </w:tc>
        <w:tc>
          <w:tcPr>
            <w:tcW w:w="634" w:type="dxa"/>
            <w:vMerge/>
            <w:tcBorders>
              <w:top w:val="single" w:sz="2" w:space="0" w:color="auto"/>
              <w:left w:val="single" w:sz="2" w:space="0" w:color="auto"/>
              <w:bottom w:val="single" w:sz="2" w:space="0" w:color="auto"/>
              <w:right w:val="single" w:sz="12" w:space="0" w:color="auto"/>
            </w:tcBorders>
            <w:vAlign w:val="center"/>
          </w:tcPr>
          <w:p w14:paraId="4746D1CD" w14:textId="77777777" w:rsidR="00B35C12" w:rsidRPr="00B35C12" w:rsidRDefault="00B35C12" w:rsidP="00B35C12">
            <w:pPr>
              <w:widowControl/>
              <w:rPr>
                <w:rFonts w:ascii="Bookman Old Style" w:eastAsia="Times New Roman" w:hAnsi="Bookman Old Style"/>
                <w:b/>
                <w:bCs/>
                <w:sz w:val="12"/>
                <w:szCs w:val="12"/>
                <w:lang w:eastAsia="ro-RO"/>
              </w:rPr>
            </w:pPr>
          </w:p>
        </w:tc>
      </w:tr>
      <w:tr w:rsidR="00B35C12" w:rsidRPr="00B35C12" w14:paraId="4B093897" w14:textId="77777777" w:rsidTr="00B22B0F">
        <w:trPr>
          <w:trHeight w:val="300"/>
          <w:jc w:val="center"/>
        </w:trPr>
        <w:tc>
          <w:tcPr>
            <w:tcW w:w="563" w:type="dxa"/>
            <w:vMerge/>
            <w:tcBorders>
              <w:top w:val="single" w:sz="2" w:space="0" w:color="auto"/>
              <w:left w:val="single" w:sz="12" w:space="0" w:color="auto"/>
              <w:bottom w:val="single" w:sz="2" w:space="0" w:color="auto"/>
              <w:right w:val="single" w:sz="2" w:space="0" w:color="auto"/>
            </w:tcBorders>
            <w:vAlign w:val="center"/>
            <w:hideMark/>
          </w:tcPr>
          <w:p w14:paraId="21689BC0" w14:textId="77777777" w:rsidR="00B35C12" w:rsidRPr="00B35C12" w:rsidRDefault="00B35C12" w:rsidP="00B35C12">
            <w:pPr>
              <w:widowControl/>
              <w:rPr>
                <w:rFonts w:ascii="Bookman Old Style" w:eastAsia="Times New Roman" w:hAnsi="Bookman Old Style"/>
                <w:b/>
                <w:bCs/>
                <w:sz w:val="12"/>
                <w:szCs w:val="12"/>
                <w:lang w:eastAsia="ro-RO"/>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452BE41A" w14:textId="77777777" w:rsidR="00B35C12" w:rsidRPr="00B35C12" w:rsidRDefault="00B35C12" w:rsidP="00B35C12">
            <w:pPr>
              <w:widowControl/>
              <w:rPr>
                <w:rFonts w:ascii="Bookman Old Style" w:eastAsia="Times New Roman" w:hAnsi="Bookman Old Style"/>
                <w:b/>
                <w:bCs/>
                <w:sz w:val="12"/>
                <w:szCs w:val="12"/>
                <w:lang w:eastAsia="ro-RO"/>
              </w:rPr>
            </w:pPr>
          </w:p>
        </w:tc>
        <w:tc>
          <w:tcPr>
            <w:tcW w:w="1276" w:type="dxa"/>
            <w:vMerge/>
            <w:tcBorders>
              <w:top w:val="single" w:sz="2" w:space="0" w:color="auto"/>
              <w:left w:val="single" w:sz="2" w:space="0" w:color="auto"/>
              <w:bottom w:val="single" w:sz="2" w:space="0" w:color="auto"/>
              <w:right w:val="single" w:sz="2" w:space="0" w:color="auto"/>
            </w:tcBorders>
            <w:vAlign w:val="center"/>
            <w:hideMark/>
          </w:tcPr>
          <w:p w14:paraId="3FDA91A3" w14:textId="77777777" w:rsidR="00B35C12" w:rsidRPr="00B35C12" w:rsidRDefault="00B35C12" w:rsidP="00B35C12">
            <w:pPr>
              <w:widowControl/>
              <w:rPr>
                <w:rFonts w:ascii="Bookman Old Style" w:eastAsia="Times New Roman" w:hAnsi="Bookman Old Style"/>
                <w:b/>
                <w:bCs/>
                <w:sz w:val="12"/>
                <w:szCs w:val="12"/>
                <w:lang w:eastAsia="ro-RO"/>
              </w:rPr>
            </w:pPr>
          </w:p>
        </w:tc>
        <w:tc>
          <w:tcPr>
            <w:tcW w:w="764" w:type="dxa"/>
            <w:tcBorders>
              <w:top w:val="single" w:sz="2" w:space="0" w:color="auto"/>
              <w:left w:val="single" w:sz="2" w:space="0" w:color="auto"/>
              <w:bottom w:val="single" w:sz="2" w:space="0" w:color="auto"/>
              <w:right w:val="single" w:sz="12" w:space="0" w:color="auto"/>
            </w:tcBorders>
            <w:noWrap/>
            <w:vAlign w:val="center"/>
            <w:hideMark/>
          </w:tcPr>
          <w:p w14:paraId="3F11EC09"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mc</w:t>
            </w:r>
          </w:p>
        </w:tc>
        <w:tc>
          <w:tcPr>
            <w:tcW w:w="1013" w:type="dxa"/>
            <w:tcBorders>
              <w:top w:val="single" w:sz="2" w:space="0" w:color="auto"/>
              <w:left w:val="single" w:sz="12" w:space="0" w:color="auto"/>
              <w:bottom w:val="single" w:sz="2" w:space="0" w:color="auto"/>
              <w:right w:val="single" w:sz="2" w:space="0" w:color="auto"/>
            </w:tcBorders>
            <w:noWrap/>
            <w:vAlign w:val="center"/>
            <w:hideMark/>
          </w:tcPr>
          <w:p w14:paraId="2D98FC99"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w:t>
            </w:r>
          </w:p>
        </w:tc>
        <w:tc>
          <w:tcPr>
            <w:tcW w:w="940" w:type="dxa"/>
            <w:tcBorders>
              <w:top w:val="single" w:sz="2" w:space="0" w:color="auto"/>
              <w:left w:val="single" w:sz="2" w:space="0" w:color="auto"/>
              <w:bottom w:val="single" w:sz="2" w:space="0" w:color="auto"/>
              <w:right w:val="single" w:sz="2" w:space="0" w:color="auto"/>
            </w:tcBorders>
            <w:vAlign w:val="center"/>
          </w:tcPr>
          <w:p w14:paraId="611F3F90"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866" w:type="dxa"/>
            <w:tcBorders>
              <w:top w:val="single" w:sz="2" w:space="0" w:color="auto"/>
              <w:left w:val="single" w:sz="2" w:space="0" w:color="auto"/>
              <w:bottom w:val="single" w:sz="2" w:space="0" w:color="auto"/>
              <w:right w:val="single" w:sz="2" w:space="0" w:color="auto"/>
            </w:tcBorders>
            <w:vAlign w:val="center"/>
          </w:tcPr>
          <w:p w14:paraId="06D66A2E"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787" w:type="dxa"/>
            <w:tcBorders>
              <w:top w:val="single" w:sz="2" w:space="0" w:color="auto"/>
              <w:left w:val="single" w:sz="2" w:space="0" w:color="auto"/>
              <w:bottom w:val="single" w:sz="2" w:space="0" w:color="auto"/>
              <w:right w:val="single" w:sz="12" w:space="0" w:color="auto"/>
            </w:tcBorders>
            <w:vAlign w:val="center"/>
          </w:tcPr>
          <w:p w14:paraId="6AB42BA5"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1095" w:type="dxa"/>
            <w:tcBorders>
              <w:top w:val="single" w:sz="2" w:space="0" w:color="auto"/>
              <w:left w:val="single" w:sz="12" w:space="0" w:color="auto"/>
              <w:bottom w:val="single" w:sz="2" w:space="0" w:color="auto"/>
              <w:right w:val="single" w:sz="2" w:space="0" w:color="auto"/>
            </w:tcBorders>
            <w:noWrap/>
            <w:vAlign w:val="center"/>
            <w:hideMark/>
          </w:tcPr>
          <w:p w14:paraId="1CFB36FB"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1028" w:type="dxa"/>
            <w:tcBorders>
              <w:top w:val="single" w:sz="2" w:space="0" w:color="auto"/>
              <w:left w:val="single" w:sz="2" w:space="0" w:color="auto"/>
              <w:bottom w:val="single" w:sz="2" w:space="0" w:color="auto"/>
              <w:right w:val="single" w:sz="2" w:space="0" w:color="auto"/>
            </w:tcBorders>
            <w:vAlign w:val="center"/>
          </w:tcPr>
          <w:p w14:paraId="6C78ED15"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725" w:type="dxa"/>
            <w:tcBorders>
              <w:top w:val="single" w:sz="2" w:space="0" w:color="auto"/>
              <w:left w:val="single" w:sz="2" w:space="0" w:color="auto"/>
              <w:bottom w:val="single" w:sz="2" w:space="0" w:color="auto"/>
              <w:right w:val="single" w:sz="2" w:space="0" w:color="auto"/>
            </w:tcBorders>
            <w:vAlign w:val="center"/>
          </w:tcPr>
          <w:p w14:paraId="762C3DC7"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634" w:type="dxa"/>
            <w:tcBorders>
              <w:top w:val="single" w:sz="2" w:space="0" w:color="auto"/>
              <w:left w:val="single" w:sz="2" w:space="0" w:color="auto"/>
              <w:bottom w:val="single" w:sz="2" w:space="0" w:color="auto"/>
              <w:right w:val="single" w:sz="12" w:space="0" w:color="auto"/>
            </w:tcBorders>
            <w:vAlign w:val="center"/>
          </w:tcPr>
          <w:p w14:paraId="1A4B04F0" w14:textId="77777777" w:rsidR="00B35C12" w:rsidRPr="00B35C12" w:rsidRDefault="00B35C12" w:rsidP="00B35C12">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w:t>
            </w:r>
          </w:p>
        </w:tc>
      </w:tr>
      <w:tr w:rsidR="00B35C12" w:rsidRPr="00B35C12" w14:paraId="3ED9417A" w14:textId="77777777" w:rsidTr="00B22B0F">
        <w:trPr>
          <w:trHeight w:val="127"/>
          <w:jc w:val="center"/>
        </w:trPr>
        <w:tc>
          <w:tcPr>
            <w:tcW w:w="563" w:type="dxa"/>
            <w:tcBorders>
              <w:top w:val="single" w:sz="2" w:space="0" w:color="auto"/>
              <w:left w:val="single" w:sz="12" w:space="0" w:color="auto"/>
              <w:bottom w:val="single" w:sz="2" w:space="0" w:color="auto"/>
              <w:right w:val="single" w:sz="2" w:space="0" w:color="auto"/>
            </w:tcBorders>
            <w:noWrap/>
            <w:vAlign w:val="bottom"/>
            <w:hideMark/>
          </w:tcPr>
          <w:p w14:paraId="3BCCC4AF"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0</w:t>
            </w:r>
          </w:p>
        </w:tc>
        <w:tc>
          <w:tcPr>
            <w:tcW w:w="567" w:type="dxa"/>
            <w:tcBorders>
              <w:top w:val="single" w:sz="2" w:space="0" w:color="auto"/>
              <w:left w:val="single" w:sz="2" w:space="0" w:color="auto"/>
              <w:bottom w:val="single" w:sz="2" w:space="0" w:color="auto"/>
              <w:right w:val="single" w:sz="2" w:space="0" w:color="auto"/>
            </w:tcBorders>
            <w:noWrap/>
            <w:vAlign w:val="bottom"/>
            <w:hideMark/>
          </w:tcPr>
          <w:p w14:paraId="39A24085"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1</w:t>
            </w:r>
          </w:p>
        </w:tc>
        <w:tc>
          <w:tcPr>
            <w:tcW w:w="1276" w:type="dxa"/>
            <w:tcBorders>
              <w:top w:val="single" w:sz="2" w:space="0" w:color="auto"/>
              <w:left w:val="single" w:sz="2" w:space="0" w:color="auto"/>
              <w:bottom w:val="single" w:sz="2" w:space="0" w:color="auto"/>
              <w:right w:val="single" w:sz="2" w:space="0" w:color="auto"/>
            </w:tcBorders>
            <w:noWrap/>
            <w:vAlign w:val="bottom"/>
            <w:hideMark/>
          </w:tcPr>
          <w:p w14:paraId="20920B14"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2</w:t>
            </w:r>
          </w:p>
        </w:tc>
        <w:tc>
          <w:tcPr>
            <w:tcW w:w="764" w:type="dxa"/>
            <w:tcBorders>
              <w:top w:val="single" w:sz="2" w:space="0" w:color="auto"/>
              <w:left w:val="single" w:sz="2" w:space="0" w:color="auto"/>
              <w:bottom w:val="single" w:sz="2" w:space="0" w:color="auto"/>
              <w:right w:val="single" w:sz="12" w:space="0" w:color="auto"/>
            </w:tcBorders>
            <w:noWrap/>
            <w:vAlign w:val="bottom"/>
          </w:tcPr>
          <w:p w14:paraId="1DBFD329"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3</w:t>
            </w:r>
          </w:p>
        </w:tc>
        <w:tc>
          <w:tcPr>
            <w:tcW w:w="1013" w:type="dxa"/>
            <w:tcBorders>
              <w:top w:val="single" w:sz="2" w:space="0" w:color="auto"/>
              <w:left w:val="single" w:sz="12" w:space="0" w:color="auto"/>
              <w:bottom w:val="single" w:sz="2" w:space="0" w:color="auto"/>
              <w:right w:val="single" w:sz="2" w:space="0" w:color="auto"/>
            </w:tcBorders>
            <w:noWrap/>
            <w:vAlign w:val="bottom"/>
          </w:tcPr>
          <w:p w14:paraId="63149E04"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4</w:t>
            </w:r>
          </w:p>
        </w:tc>
        <w:tc>
          <w:tcPr>
            <w:tcW w:w="940" w:type="dxa"/>
            <w:tcBorders>
              <w:top w:val="single" w:sz="2" w:space="0" w:color="auto"/>
              <w:left w:val="single" w:sz="2" w:space="0" w:color="auto"/>
              <w:bottom w:val="single" w:sz="2" w:space="0" w:color="auto"/>
              <w:right w:val="single" w:sz="2" w:space="0" w:color="auto"/>
            </w:tcBorders>
            <w:vAlign w:val="bottom"/>
          </w:tcPr>
          <w:p w14:paraId="28FEDC4A"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6</w:t>
            </w:r>
          </w:p>
        </w:tc>
        <w:tc>
          <w:tcPr>
            <w:tcW w:w="866" w:type="dxa"/>
            <w:tcBorders>
              <w:top w:val="single" w:sz="2" w:space="0" w:color="auto"/>
              <w:left w:val="single" w:sz="2" w:space="0" w:color="auto"/>
              <w:bottom w:val="single" w:sz="2" w:space="0" w:color="auto"/>
              <w:right w:val="single" w:sz="2" w:space="0" w:color="auto"/>
            </w:tcBorders>
            <w:vAlign w:val="bottom"/>
          </w:tcPr>
          <w:p w14:paraId="5455DEBE"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7</w:t>
            </w:r>
          </w:p>
        </w:tc>
        <w:tc>
          <w:tcPr>
            <w:tcW w:w="787" w:type="dxa"/>
            <w:tcBorders>
              <w:top w:val="single" w:sz="2" w:space="0" w:color="auto"/>
              <w:left w:val="single" w:sz="2" w:space="0" w:color="auto"/>
              <w:bottom w:val="single" w:sz="2" w:space="0" w:color="auto"/>
              <w:right w:val="single" w:sz="12" w:space="0" w:color="auto"/>
            </w:tcBorders>
            <w:vAlign w:val="bottom"/>
          </w:tcPr>
          <w:p w14:paraId="7D4F1362"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8</w:t>
            </w:r>
          </w:p>
        </w:tc>
        <w:tc>
          <w:tcPr>
            <w:tcW w:w="1095" w:type="dxa"/>
            <w:tcBorders>
              <w:top w:val="single" w:sz="2" w:space="0" w:color="auto"/>
              <w:left w:val="single" w:sz="12" w:space="0" w:color="auto"/>
              <w:bottom w:val="single" w:sz="2" w:space="0" w:color="auto"/>
              <w:right w:val="single" w:sz="2" w:space="0" w:color="auto"/>
            </w:tcBorders>
            <w:noWrap/>
            <w:vAlign w:val="bottom"/>
          </w:tcPr>
          <w:p w14:paraId="5DA79A2D"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6</w:t>
            </w:r>
          </w:p>
        </w:tc>
        <w:tc>
          <w:tcPr>
            <w:tcW w:w="1028" w:type="dxa"/>
            <w:tcBorders>
              <w:top w:val="single" w:sz="2" w:space="0" w:color="auto"/>
              <w:left w:val="single" w:sz="2" w:space="0" w:color="auto"/>
              <w:bottom w:val="single" w:sz="2" w:space="0" w:color="auto"/>
              <w:right w:val="single" w:sz="2" w:space="0" w:color="auto"/>
            </w:tcBorders>
            <w:vAlign w:val="bottom"/>
          </w:tcPr>
          <w:p w14:paraId="01D288B1"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7</w:t>
            </w:r>
          </w:p>
        </w:tc>
        <w:tc>
          <w:tcPr>
            <w:tcW w:w="725" w:type="dxa"/>
            <w:tcBorders>
              <w:top w:val="single" w:sz="2" w:space="0" w:color="auto"/>
              <w:left w:val="single" w:sz="2" w:space="0" w:color="auto"/>
              <w:bottom w:val="single" w:sz="2" w:space="0" w:color="auto"/>
              <w:right w:val="single" w:sz="2" w:space="0" w:color="auto"/>
            </w:tcBorders>
            <w:vAlign w:val="bottom"/>
          </w:tcPr>
          <w:p w14:paraId="04D2A7B3"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8</w:t>
            </w:r>
          </w:p>
        </w:tc>
        <w:tc>
          <w:tcPr>
            <w:tcW w:w="634" w:type="dxa"/>
            <w:tcBorders>
              <w:top w:val="single" w:sz="2" w:space="0" w:color="auto"/>
              <w:left w:val="single" w:sz="2" w:space="0" w:color="auto"/>
              <w:bottom w:val="single" w:sz="2" w:space="0" w:color="auto"/>
              <w:right w:val="single" w:sz="12" w:space="0" w:color="auto"/>
            </w:tcBorders>
            <w:vAlign w:val="bottom"/>
          </w:tcPr>
          <w:p w14:paraId="207836C1" w14:textId="77777777" w:rsidR="00B35C12" w:rsidRPr="00B35C12" w:rsidRDefault="00B35C12" w:rsidP="00B35C12">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9</w:t>
            </w:r>
          </w:p>
        </w:tc>
      </w:tr>
      <w:tr w:rsidR="00B35C12" w:rsidRPr="00B35C12" w14:paraId="1724AC88" w14:textId="77777777" w:rsidTr="00B35C12">
        <w:trPr>
          <w:trHeight w:val="72"/>
          <w:jc w:val="center"/>
        </w:trPr>
        <w:tc>
          <w:tcPr>
            <w:tcW w:w="563" w:type="dxa"/>
            <w:tcBorders>
              <w:top w:val="single" w:sz="2" w:space="0" w:color="auto"/>
              <w:left w:val="single" w:sz="12" w:space="0" w:color="auto"/>
              <w:bottom w:val="single" w:sz="12" w:space="0" w:color="auto"/>
              <w:right w:val="single" w:sz="2" w:space="0" w:color="auto"/>
            </w:tcBorders>
            <w:noWrap/>
            <w:vAlign w:val="center"/>
          </w:tcPr>
          <w:p w14:paraId="2FB1B8D4" w14:textId="77777777" w:rsidR="00B35C12" w:rsidRPr="00B35C12" w:rsidRDefault="00B35C12" w:rsidP="00B35C12">
            <w:pPr>
              <w:widowControl/>
              <w:jc w:val="center"/>
              <w:rPr>
                <w:rFonts w:ascii="Bookman Old Style" w:eastAsia="Times New Roman" w:hAnsi="Bookman Old Style"/>
                <w:sz w:val="16"/>
                <w:szCs w:val="16"/>
                <w:lang w:eastAsia="ro-RO"/>
              </w:rPr>
            </w:pPr>
            <w:r w:rsidRPr="00B35C12">
              <w:rPr>
                <w:rFonts w:ascii="Bookman Old Style" w:eastAsia="Times New Roman" w:hAnsi="Bookman Old Style"/>
                <w:sz w:val="16"/>
                <w:szCs w:val="16"/>
                <w:lang w:eastAsia="ro-RO"/>
              </w:rPr>
              <w:t>1</w:t>
            </w:r>
          </w:p>
        </w:tc>
        <w:tc>
          <w:tcPr>
            <w:tcW w:w="567" w:type="dxa"/>
            <w:tcBorders>
              <w:top w:val="single" w:sz="2" w:space="0" w:color="auto"/>
              <w:left w:val="single" w:sz="2" w:space="0" w:color="auto"/>
              <w:bottom w:val="single" w:sz="12" w:space="0" w:color="auto"/>
              <w:right w:val="single" w:sz="2" w:space="0" w:color="auto"/>
            </w:tcBorders>
            <w:noWrap/>
            <w:vAlign w:val="center"/>
          </w:tcPr>
          <w:p w14:paraId="500C7488" w14:textId="2DE16B14" w:rsidR="00B35C12" w:rsidRPr="00B35C12" w:rsidRDefault="00122F87" w:rsidP="00B35C12">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479</w:t>
            </w:r>
          </w:p>
        </w:tc>
        <w:tc>
          <w:tcPr>
            <w:tcW w:w="1276" w:type="dxa"/>
            <w:tcBorders>
              <w:top w:val="single" w:sz="2" w:space="0" w:color="auto"/>
              <w:left w:val="single" w:sz="2" w:space="0" w:color="auto"/>
              <w:bottom w:val="single" w:sz="12" w:space="0" w:color="auto"/>
              <w:right w:val="single" w:sz="2" w:space="0" w:color="auto"/>
            </w:tcBorders>
            <w:noWrap/>
            <w:vAlign w:val="center"/>
          </w:tcPr>
          <w:p w14:paraId="08DF653E" w14:textId="5A41B7A8" w:rsidR="00B35C12" w:rsidRPr="00B35C12" w:rsidRDefault="00307476" w:rsidP="00B35C12">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Mocanu</w:t>
            </w:r>
          </w:p>
        </w:tc>
        <w:tc>
          <w:tcPr>
            <w:tcW w:w="764" w:type="dxa"/>
            <w:tcBorders>
              <w:top w:val="single" w:sz="2" w:space="0" w:color="auto"/>
              <w:left w:val="single" w:sz="2" w:space="0" w:color="auto"/>
              <w:bottom w:val="single" w:sz="12" w:space="0" w:color="auto"/>
              <w:right w:val="single" w:sz="12" w:space="0" w:color="auto"/>
            </w:tcBorders>
            <w:noWrap/>
            <w:vAlign w:val="center"/>
          </w:tcPr>
          <w:p w14:paraId="7D3BBB36" w14:textId="6732FA4B" w:rsidR="00B35C12" w:rsidRPr="00B35C12" w:rsidRDefault="00122F87" w:rsidP="00B35C12">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808,18</w:t>
            </w:r>
          </w:p>
        </w:tc>
        <w:tc>
          <w:tcPr>
            <w:tcW w:w="1013" w:type="dxa"/>
            <w:tcBorders>
              <w:top w:val="single" w:sz="2" w:space="0" w:color="auto"/>
              <w:left w:val="single" w:sz="12" w:space="0" w:color="auto"/>
              <w:bottom w:val="single" w:sz="12" w:space="0" w:color="auto"/>
              <w:right w:val="single" w:sz="2" w:space="0" w:color="auto"/>
            </w:tcBorders>
            <w:noWrap/>
            <w:vAlign w:val="center"/>
          </w:tcPr>
          <w:p w14:paraId="7789EF97" w14:textId="6D36A3B5" w:rsidR="00B35C12" w:rsidRPr="00B35C12" w:rsidRDefault="00122F87" w:rsidP="00B35C12">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73415,07</w:t>
            </w:r>
          </w:p>
        </w:tc>
        <w:tc>
          <w:tcPr>
            <w:tcW w:w="940" w:type="dxa"/>
            <w:tcBorders>
              <w:top w:val="single" w:sz="2" w:space="0" w:color="auto"/>
              <w:left w:val="single" w:sz="2" w:space="0" w:color="auto"/>
              <w:bottom w:val="single" w:sz="12" w:space="0" w:color="auto"/>
              <w:right w:val="single" w:sz="2" w:space="0" w:color="auto"/>
            </w:tcBorders>
            <w:vAlign w:val="center"/>
          </w:tcPr>
          <w:p w14:paraId="01B96022" w14:textId="445C732A" w:rsidR="00B35C12" w:rsidRPr="00B35C12" w:rsidRDefault="00122F87" w:rsidP="00B35C12">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90,84</w:t>
            </w:r>
          </w:p>
        </w:tc>
        <w:tc>
          <w:tcPr>
            <w:tcW w:w="866" w:type="dxa"/>
            <w:tcBorders>
              <w:top w:val="single" w:sz="2" w:space="0" w:color="auto"/>
              <w:left w:val="single" w:sz="2" w:space="0" w:color="auto"/>
              <w:bottom w:val="single" w:sz="12" w:space="0" w:color="auto"/>
              <w:right w:val="single" w:sz="2" w:space="0" w:color="auto"/>
            </w:tcBorders>
            <w:shd w:val="clear" w:color="auto" w:fill="000000"/>
            <w:vAlign w:val="center"/>
          </w:tcPr>
          <w:p w14:paraId="3FA99799" w14:textId="77777777" w:rsidR="00B35C12" w:rsidRPr="00B35C12" w:rsidRDefault="00B35C12" w:rsidP="00B35C12">
            <w:pPr>
              <w:widowControl/>
              <w:jc w:val="center"/>
              <w:rPr>
                <w:rFonts w:ascii="Bookman Old Style" w:eastAsia="Times New Roman" w:hAnsi="Bookman Old Style"/>
                <w:sz w:val="16"/>
                <w:szCs w:val="16"/>
                <w:lang w:eastAsia="ro-RO"/>
              </w:rPr>
            </w:pPr>
          </w:p>
        </w:tc>
        <w:tc>
          <w:tcPr>
            <w:tcW w:w="787" w:type="dxa"/>
            <w:tcBorders>
              <w:top w:val="single" w:sz="2" w:space="0" w:color="auto"/>
              <w:left w:val="single" w:sz="2" w:space="0" w:color="auto"/>
              <w:bottom w:val="single" w:sz="12" w:space="0" w:color="auto"/>
              <w:right w:val="single" w:sz="12" w:space="0" w:color="auto"/>
            </w:tcBorders>
            <w:vAlign w:val="center"/>
          </w:tcPr>
          <w:p w14:paraId="6829989B" w14:textId="7FD9CF24" w:rsidR="00B35C12" w:rsidRPr="00B35C12" w:rsidRDefault="00122F87" w:rsidP="00B35C12">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90,84</w:t>
            </w:r>
          </w:p>
        </w:tc>
        <w:tc>
          <w:tcPr>
            <w:tcW w:w="1095" w:type="dxa"/>
            <w:tcBorders>
              <w:top w:val="single" w:sz="2" w:space="0" w:color="auto"/>
              <w:left w:val="single" w:sz="12" w:space="0" w:color="auto"/>
              <w:bottom w:val="single" w:sz="12" w:space="0" w:color="auto"/>
              <w:right w:val="single" w:sz="2" w:space="0" w:color="auto"/>
            </w:tcBorders>
            <w:noWrap/>
            <w:vAlign w:val="center"/>
          </w:tcPr>
          <w:p w14:paraId="1ED062DA" w14:textId="77777777" w:rsidR="00B35C12" w:rsidRPr="00B35C12" w:rsidRDefault="00B35C12" w:rsidP="00B35C12">
            <w:pPr>
              <w:widowControl/>
              <w:jc w:val="center"/>
              <w:rPr>
                <w:rFonts w:ascii="Bookman Old Style" w:eastAsia="Times New Roman" w:hAnsi="Bookman Old Style"/>
                <w:sz w:val="16"/>
                <w:szCs w:val="16"/>
                <w:lang w:eastAsia="ro-RO"/>
              </w:rPr>
            </w:pPr>
          </w:p>
        </w:tc>
        <w:tc>
          <w:tcPr>
            <w:tcW w:w="1028" w:type="dxa"/>
            <w:tcBorders>
              <w:top w:val="single" w:sz="2" w:space="0" w:color="auto"/>
              <w:left w:val="single" w:sz="2" w:space="0" w:color="auto"/>
              <w:bottom w:val="single" w:sz="12" w:space="0" w:color="auto"/>
              <w:right w:val="single" w:sz="2" w:space="0" w:color="auto"/>
            </w:tcBorders>
            <w:shd w:val="clear" w:color="auto" w:fill="000000"/>
            <w:vAlign w:val="center"/>
          </w:tcPr>
          <w:p w14:paraId="3B6D184B" w14:textId="77777777" w:rsidR="00B35C12" w:rsidRPr="00B35C12" w:rsidRDefault="00B35C12" w:rsidP="00B35C12">
            <w:pPr>
              <w:widowControl/>
              <w:jc w:val="center"/>
              <w:rPr>
                <w:rFonts w:ascii="Bookman Old Style" w:eastAsia="Times New Roman" w:hAnsi="Bookman Old Style"/>
                <w:sz w:val="16"/>
                <w:szCs w:val="16"/>
                <w:lang w:eastAsia="ro-RO"/>
              </w:rPr>
            </w:pPr>
          </w:p>
        </w:tc>
        <w:tc>
          <w:tcPr>
            <w:tcW w:w="725" w:type="dxa"/>
            <w:tcBorders>
              <w:top w:val="single" w:sz="2" w:space="0" w:color="auto"/>
              <w:left w:val="single" w:sz="2" w:space="0" w:color="auto"/>
              <w:bottom w:val="single" w:sz="12" w:space="0" w:color="auto"/>
              <w:right w:val="single" w:sz="2" w:space="0" w:color="auto"/>
            </w:tcBorders>
            <w:vAlign w:val="center"/>
          </w:tcPr>
          <w:p w14:paraId="6349B994" w14:textId="77777777" w:rsidR="00B35C12" w:rsidRPr="00B35C12" w:rsidRDefault="00B35C12" w:rsidP="00B35C12">
            <w:pPr>
              <w:widowControl/>
              <w:jc w:val="center"/>
              <w:rPr>
                <w:rFonts w:ascii="Bookman Old Style" w:eastAsia="Times New Roman" w:hAnsi="Bookman Old Style"/>
                <w:sz w:val="16"/>
                <w:szCs w:val="16"/>
                <w:lang w:eastAsia="ro-RO"/>
              </w:rPr>
            </w:pPr>
          </w:p>
        </w:tc>
        <w:tc>
          <w:tcPr>
            <w:tcW w:w="634" w:type="dxa"/>
            <w:tcBorders>
              <w:top w:val="single" w:sz="2" w:space="0" w:color="auto"/>
              <w:left w:val="single" w:sz="2" w:space="0" w:color="auto"/>
              <w:bottom w:val="single" w:sz="12" w:space="0" w:color="auto"/>
              <w:right w:val="single" w:sz="12" w:space="0" w:color="auto"/>
            </w:tcBorders>
            <w:vAlign w:val="center"/>
          </w:tcPr>
          <w:p w14:paraId="1E6155C8" w14:textId="77777777" w:rsidR="00B35C12" w:rsidRPr="00B35C12" w:rsidRDefault="00B35C12" w:rsidP="00B35C12">
            <w:pPr>
              <w:widowControl/>
              <w:jc w:val="center"/>
              <w:rPr>
                <w:rFonts w:ascii="Bookman Old Style" w:eastAsia="Times New Roman" w:hAnsi="Bookman Old Style"/>
                <w:sz w:val="16"/>
                <w:szCs w:val="16"/>
                <w:lang w:eastAsia="ro-RO"/>
              </w:rPr>
            </w:pPr>
          </w:p>
        </w:tc>
      </w:tr>
    </w:tbl>
    <w:p w14:paraId="74FB8CD5" w14:textId="77777777" w:rsidR="00B35C12" w:rsidRPr="00B35C12" w:rsidRDefault="00B35C12" w:rsidP="00B35C12">
      <w:pPr>
        <w:widowControl/>
        <w:jc w:val="center"/>
        <w:rPr>
          <w:rFonts w:ascii="Bookman Old Style" w:eastAsia="Times New Roman" w:hAnsi="Bookman Old Style"/>
          <w:color w:val="auto"/>
          <w:lang w:eastAsia="ro-RO"/>
        </w:rPr>
      </w:pPr>
    </w:p>
    <w:p w14:paraId="7156C6C1" w14:textId="77777777" w:rsidR="00B35C12" w:rsidRPr="00B35C12" w:rsidRDefault="00B35C12" w:rsidP="00B35C12">
      <w:pPr>
        <w:widowControl/>
        <w:jc w:val="center"/>
        <w:rPr>
          <w:rFonts w:ascii="Bookman Old Style" w:eastAsia="Times New Roman" w:hAnsi="Bookman Old Style"/>
          <w:color w:val="auto"/>
          <w:lang w:eastAsia="ro-RO"/>
        </w:rPr>
      </w:pPr>
      <w:r w:rsidRPr="00B35C12">
        <w:rPr>
          <w:rFonts w:ascii="Bookman Old Style" w:eastAsia="Times New Roman" w:hAnsi="Bookman Old Style"/>
          <w:color w:val="auto"/>
          <w:lang w:eastAsia="ro-RO"/>
        </w:rPr>
        <w:t>................................................</w:t>
      </w:r>
    </w:p>
    <w:p w14:paraId="2913D23A" w14:textId="77777777" w:rsidR="00B35C12" w:rsidRPr="00B35C12" w:rsidRDefault="00B35C12" w:rsidP="00B35C12">
      <w:pPr>
        <w:widowControl/>
        <w:jc w:val="center"/>
        <w:rPr>
          <w:rFonts w:ascii="Bookman Old Style" w:eastAsia="Times New Roman" w:hAnsi="Bookman Old Style"/>
          <w:i/>
          <w:color w:val="auto"/>
          <w:lang w:eastAsia="ro-RO"/>
        </w:rPr>
      </w:pPr>
      <w:r w:rsidRPr="00B35C12">
        <w:rPr>
          <w:rFonts w:ascii="Bookman Old Style" w:eastAsia="Times New Roman" w:hAnsi="Bookman Old Style"/>
          <w:i/>
          <w:color w:val="auto"/>
          <w:lang w:eastAsia="ro-RO"/>
        </w:rPr>
        <w:t>(semnătura autorizată)</w:t>
      </w:r>
    </w:p>
    <w:p w14:paraId="7874B523" w14:textId="77777777" w:rsidR="00B35C12" w:rsidRPr="00B35C12" w:rsidRDefault="00B35C12" w:rsidP="00B35C12">
      <w:pPr>
        <w:widowControl/>
        <w:jc w:val="both"/>
        <w:rPr>
          <w:rFonts w:ascii="Arial Narrow" w:eastAsia="Times New Roman" w:hAnsi="Arial Narrow"/>
          <w:i/>
          <w:noProof/>
          <w:color w:val="auto"/>
          <w:sz w:val="20"/>
          <w:szCs w:val="20"/>
          <w:lang w:eastAsia="ro-RO"/>
        </w:rPr>
      </w:pPr>
    </w:p>
    <w:p w14:paraId="3055F727" w14:textId="77777777" w:rsidR="00B35C12" w:rsidRPr="00B35C12" w:rsidRDefault="00B35C12" w:rsidP="00B35C12">
      <w:pPr>
        <w:widowControl/>
        <w:jc w:val="both"/>
        <w:rPr>
          <w:rFonts w:ascii="Arial Narrow" w:eastAsia="Times New Roman" w:hAnsi="Arial Narrow"/>
          <w:i/>
          <w:noProof/>
          <w:color w:val="auto"/>
          <w:sz w:val="20"/>
          <w:szCs w:val="20"/>
          <w:lang w:eastAsia="ro-RO"/>
        </w:rPr>
      </w:pPr>
    </w:p>
    <w:p w14:paraId="6CF75B52" w14:textId="77777777" w:rsidR="00B35C12" w:rsidRPr="00B35C12" w:rsidRDefault="00B35C12" w:rsidP="00B35C12">
      <w:pPr>
        <w:widowControl/>
        <w:jc w:val="both"/>
        <w:rPr>
          <w:rFonts w:ascii="Arial Narrow" w:eastAsia="Times New Roman" w:hAnsi="Arial Narrow"/>
          <w:i/>
          <w:noProof/>
          <w:color w:val="auto"/>
          <w:sz w:val="20"/>
          <w:szCs w:val="20"/>
          <w:lang w:eastAsia="ro-RO"/>
        </w:rPr>
      </w:pPr>
    </w:p>
    <w:p w14:paraId="687755EB" w14:textId="77777777" w:rsidR="00B35C12" w:rsidRPr="00B35C12" w:rsidRDefault="00B35C12" w:rsidP="00B35C12">
      <w:pPr>
        <w:widowControl/>
        <w:jc w:val="both"/>
        <w:rPr>
          <w:rFonts w:ascii="Arial Narrow" w:eastAsia="Times New Roman" w:hAnsi="Arial Narrow"/>
          <w:i/>
          <w:noProof/>
          <w:color w:val="auto"/>
          <w:sz w:val="20"/>
          <w:szCs w:val="20"/>
          <w:lang w:eastAsia="ro-RO"/>
        </w:rPr>
      </w:pPr>
    </w:p>
    <w:p w14:paraId="4527FF66" w14:textId="77777777" w:rsidR="00B35C12" w:rsidRPr="00B35C12" w:rsidRDefault="00B35C12" w:rsidP="00B35C12">
      <w:pPr>
        <w:widowControl/>
        <w:jc w:val="both"/>
        <w:rPr>
          <w:rFonts w:ascii="Arial Narrow" w:eastAsia="Times New Roman" w:hAnsi="Arial Narrow"/>
          <w:i/>
          <w:noProof/>
          <w:color w:val="auto"/>
          <w:sz w:val="20"/>
          <w:szCs w:val="20"/>
          <w:lang w:eastAsia="ro-RO"/>
        </w:rPr>
      </w:pPr>
    </w:p>
    <w:p w14:paraId="2A7DBC88" w14:textId="77777777" w:rsidR="00B35C12" w:rsidRPr="00B35C12" w:rsidRDefault="00B35C12" w:rsidP="00B35C12">
      <w:pPr>
        <w:widowControl/>
        <w:jc w:val="both"/>
        <w:rPr>
          <w:rFonts w:ascii="Arial Narrow" w:eastAsia="Times New Roman" w:hAnsi="Arial Narrow"/>
          <w:i/>
          <w:noProof/>
          <w:color w:val="auto"/>
          <w:sz w:val="20"/>
          <w:szCs w:val="20"/>
          <w:lang w:eastAsia="ro-RO"/>
        </w:rPr>
      </w:pPr>
    </w:p>
    <w:p w14:paraId="34B66408" w14:textId="77777777" w:rsidR="00B35C12" w:rsidRPr="00B35C12" w:rsidRDefault="00B35C12" w:rsidP="00B35C12">
      <w:pPr>
        <w:widowControl/>
        <w:jc w:val="both"/>
        <w:rPr>
          <w:rFonts w:ascii="Arial Narrow" w:eastAsia="Times New Roman" w:hAnsi="Arial Narrow"/>
          <w:i/>
          <w:noProof/>
          <w:color w:val="auto"/>
          <w:sz w:val="20"/>
          <w:szCs w:val="20"/>
          <w:lang w:eastAsia="ro-RO"/>
        </w:rPr>
      </w:pPr>
    </w:p>
    <w:p w14:paraId="54284A57" w14:textId="77777777" w:rsidR="00B35C12" w:rsidRPr="00B35C12" w:rsidRDefault="00B35C12" w:rsidP="00B35C12">
      <w:pPr>
        <w:widowControl/>
        <w:rPr>
          <w:rFonts w:ascii="Bookman Old Style" w:eastAsia="Times New Roman" w:hAnsi="Bookman Old Style"/>
          <w:color w:val="auto"/>
          <w:lang w:val="pt-BR" w:eastAsia="ro-RO"/>
        </w:rPr>
      </w:pPr>
      <w:r w:rsidRPr="00B35C12">
        <w:rPr>
          <w:rFonts w:ascii="Bookman Old Style" w:eastAsia="Times New Roman" w:hAnsi="Bookman Old Style"/>
          <w:color w:val="auto"/>
          <w:lang w:val="pt-BR" w:eastAsia="ro-RO"/>
        </w:rPr>
        <w:t>.................................................................</w:t>
      </w:r>
    </w:p>
    <w:p w14:paraId="54DB0A6B" w14:textId="78106733" w:rsidR="00A3777C" w:rsidRPr="00626AD6" w:rsidRDefault="00B35C12" w:rsidP="00626AD6">
      <w:pPr>
        <w:widowControl/>
        <w:rPr>
          <w:rFonts w:ascii="Bookman Old Style" w:eastAsia="Times New Roman" w:hAnsi="Bookman Old Style"/>
          <w:color w:val="auto"/>
          <w:lang w:val="pt-BR" w:eastAsia="ro-RO"/>
        </w:rPr>
      </w:pPr>
      <w:r w:rsidRPr="00B35C12">
        <w:rPr>
          <w:rFonts w:ascii="Bookman Old Style" w:eastAsia="Times New Roman" w:hAnsi="Bookman Old Style"/>
          <w:i/>
          <w:color w:val="auto"/>
          <w:lang w:val="pt-BR" w:eastAsia="ro-RO"/>
        </w:rPr>
        <w:t xml:space="preserve">  </w:t>
      </w:r>
      <w:r w:rsidRPr="00B35C12">
        <w:rPr>
          <w:rFonts w:ascii="Bookman Old Style" w:eastAsia="Times New Roman" w:hAnsi="Bookman Old Style"/>
          <w:color w:val="auto"/>
          <w:lang w:val="pt-BR" w:eastAsia="ro-RO"/>
        </w:rPr>
        <w:t>(denumirea/numele ofertantului)</w:t>
      </w:r>
    </w:p>
    <w:p w14:paraId="050D5C0E" w14:textId="77777777" w:rsidR="00307476" w:rsidRPr="00B35C12" w:rsidRDefault="00307476" w:rsidP="00307476">
      <w:pPr>
        <w:widowControl/>
        <w:rPr>
          <w:rFonts w:ascii="Bookman Old Style" w:eastAsia="Times New Roman" w:hAnsi="Bookman Old Style"/>
          <w:color w:val="auto"/>
          <w:lang w:val="pt-BR" w:eastAsia="ro-RO"/>
        </w:rPr>
      </w:pPr>
      <w:r w:rsidRPr="00B35C12">
        <w:rPr>
          <w:rFonts w:ascii="Bookman Old Style" w:eastAsia="Times New Roman" w:hAnsi="Bookman Old Style"/>
          <w:color w:val="auto"/>
          <w:lang w:val="pt-BR" w:eastAsia="ro-RO"/>
        </w:rPr>
        <w:lastRenderedPageBreak/>
        <w:t>.................................................................</w:t>
      </w:r>
    </w:p>
    <w:p w14:paraId="6C913F8C" w14:textId="77777777" w:rsidR="00307476" w:rsidRPr="00B35C12" w:rsidRDefault="00307476" w:rsidP="00307476">
      <w:pPr>
        <w:widowControl/>
        <w:rPr>
          <w:rFonts w:ascii="Bookman Old Style" w:eastAsia="Times New Roman" w:hAnsi="Bookman Old Style"/>
          <w:color w:val="auto"/>
          <w:lang w:val="pt-BR" w:eastAsia="ro-RO"/>
        </w:rPr>
      </w:pPr>
      <w:r w:rsidRPr="00B35C12">
        <w:rPr>
          <w:rFonts w:ascii="Bookman Old Style" w:eastAsia="Times New Roman" w:hAnsi="Bookman Old Style"/>
          <w:i/>
          <w:color w:val="auto"/>
          <w:lang w:val="pt-BR" w:eastAsia="ro-RO"/>
        </w:rPr>
        <w:t xml:space="preserve">  </w:t>
      </w:r>
      <w:r w:rsidRPr="00B35C12">
        <w:rPr>
          <w:rFonts w:ascii="Bookman Old Style" w:eastAsia="Times New Roman" w:hAnsi="Bookman Old Style"/>
          <w:color w:val="auto"/>
          <w:lang w:val="pt-BR" w:eastAsia="ro-RO"/>
        </w:rPr>
        <w:t>(denumirea/numele ofertantului)</w:t>
      </w:r>
    </w:p>
    <w:p w14:paraId="1B3FC9ED" w14:textId="77777777" w:rsidR="00307476" w:rsidRPr="00B35C12" w:rsidRDefault="00307476" w:rsidP="00307476">
      <w:pPr>
        <w:widowControl/>
        <w:rPr>
          <w:rFonts w:ascii="Bookman Old Style" w:eastAsia="Times New Roman" w:hAnsi="Bookman Old Style"/>
          <w:b/>
          <w:color w:val="auto"/>
          <w:lang w:eastAsia="ro-RO"/>
        </w:rPr>
      </w:pPr>
    </w:p>
    <w:p w14:paraId="7932584B" w14:textId="77777777" w:rsidR="00307476" w:rsidRPr="00B35C12" w:rsidRDefault="00307476" w:rsidP="00307476">
      <w:pPr>
        <w:widowControl/>
        <w:rPr>
          <w:rFonts w:ascii="Bookman Old Style" w:eastAsia="Times New Roman" w:hAnsi="Bookman Old Style"/>
          <w:color w:val="auto"/>
          <w:lang w:eastAsia="ro-RO"/>
        </w:rPr>
      </w:pPr>
    </w:p>
    <w:p w14:paraId="1B72353A" w14:textId="77777777" w:rsidR="00307476" w:rsidRPr="00B35C12" w:rsidRDefault="00307476" w:rsidP="00307476">
      <w:pPr>
        <w:widowControl/>
        <w:rPr>
          <w:rFonts w:ascii="Bookman Old Style" w:eastAsia="Times New Roman" w:hAnsi="Bookman Old Style"/>
          <w:color w:val="auto"/>
          <w:lang w:eastAsia="ro-RO"/>
        </w:rPr>
      </w:pPr>
    </w:p>
    <w:p w14:paraId="0770AED7" w14:textId="77777777" w:rsidR="00307476" w:rsidRPr="00B35C12" w:rsidRDefault="00307476" w:rsidP="00307476">
      <w:pPr>
        <w:widowControl/>
        <w:rPr>
          <w:rFonts w:ascii="Bookman Old Style" w:eastAsia="Times New Roman" w:hAnsi="Bookman Old Style"/>
          <w:color w:val="auto"/>
          <w:lang w:eastAsia="ro-RO"/>
        </w:rPr>
      </w:pPr>
    </w:p>
    <w:p w14:paraId="08F02D80" w14:textId="77777777" w:rsidR="00307476" w:rsidRPr="00B35C12" w:rsidRDefault="00307476" w:rsidP="00307476">
      <w:pPr>
        <w:widowControl/>
        <w:jc w:val="center"/>
        <w:rPr>
          <w:rFonts w:ascii="Bookman Old Style" w:eastAsia="Times New Roman" w:hAnsi="Bookman Old Style"/>
          <w:b/>
          <w:color w:val="auto"/>
          <w:lang w:eastAsia="ro-RO"/>
        </w:rPr>
      </w:pPr>
      <w:r w:rsidRPr="00B35C12">
        <w:rPr>
          <w:rFonts w:ascii="Bookman Old Style" w:eastAsia="Times New Roman" w:hAnsi="Bookman Old Style"/>
          <w:b/>
          <w:color w:val="auto"/>
          <w:lang w:eastAsia="ro-RO"/>
        </w:rPr>
        <w:t>CENTRALIZATOR DE PREŢURI</w:t>
      </w:r>
    </w:p>
    <w:p w14:paraId="010E2E3E" w14:textId="1808792A" w:rsidR="00307476" w:rsidRPr="00B35C12" w:rsidRDefault="00307476" w:rsidP="00307476">
      <w:pPr>
        <w:widowControl/>
        <w:jc w:val="center"/>
        <w:rPr>
          <w:rFonts w:ascii="Bookman Old Style" w:eastAsia="Times New Roman" w:hAnsi="Bookman Old Style"/>
          <w:b/>
          <w:color w:val="auto"/>
          <w:lang w:eastAsia="ro-RO"/>
        </w:rPr>
      </w:pPr>
      <w:r w:rsidRPr="00B35C12">
        <w:rPr>
          <w:rFonts w:ascii="Bookman Old Style" w:eastAsia="Times New Roman" w:hAnsi="Bookman Old Style"/>
          <w:b/>
          <w:i/>
          <w:color w:val="auto"/>
          <w:lang w:eastAsia="ro-RO"/>
        </w:rPr>
        <w:t xml:space="preserve"> </w:t>
      </w:r>
      <w:r>
        <w:rPr>
          <w:rFonts w:ascii="Bookman Old Style" w:eastAsia="Times New Roman" w:hAnsi="Bookman Old Style"/>
          <w:b/>
          <w:i/>
          <w:color w:val="auto"/>
          <w:lang w:eastAsia="ro-RO"/>
        </w:rPr>
        <w:t xml:space="preserve">Lot </w:t>
      </w:r>
      <w:r w:rsidR="00122F87">
        <w:rPr>
          <w:rFonts w:ascii="Bookman Old Style" w:eastAsia="Times New Roman" w:hAnsi="Bookman Old Style"/>
          <w:b/>
          <w:i/>
          <w:color w:val="auto"/>
          <w:lang w:eastAsia="ro-RO"/>
        </w:rPr>
        <w:t>3</w:t>
      </w:r>
      <w:r>
        <w:rPr>
          <w:rFonts w:ascii="Bookman Old Style" w:eastAsia="Times New Roman" w:hAnsi="Bookman Old Style"/>
          <w:b/>
          <w:i/>
          <w:color w:val="auto"/>
          <w:lang w:eastAsia="ro-RO"/>
        </w:rPr>
        <w:t xml:space="preserve"> </w:t>
      </w:r>
      <w:r w:rsidRPr="00B35C12">
        <w:rPr>
          <w:rFonts w:ascii="Bookman Old Style" w:eastAsia="Times New Roman" w:hAnsi="Bookman Old Style"/>
          <w:b/>
          <w:i/>
          <w:color w:val="auto"/>
          <w:lang w:eastAsia="ro-RO"/>
        </w:rPr>
        <w:t xml:space="preserve">partida </w:t>
      </w:r>
      <w:r w:rsidR="00122F87">
        <w:rPr>
          <w:rFonts w:ascii="Bookman Old Style" w:eastAsia="Times New Roman" w:hAnsi="Bookman Old Style"/>
          <w:b/>
          <w:i/>
          <w:color w:val="auto"/>
          <w:lang w:eastAsia="ro-RO"/>
        </w:rPr>
        <w:t>293</w:t>
      </w:r>
      <w:r>
        <w:rPr>
          <w:rFonts w:ascii="Bookman Old Style" w:eastAsia="Times New Roman" w:hAnsi="Bookman Old Style"/>
          <w:b/>
          <w:i/>
          <w:color w:val="auto"/>
          <w:lang w:eastAsia="ro-RO"/>
        </w:rPr>
        <w:t xml:space="preserve"> Mocanu</w:t>
      </w:r>
    </w:p>
    <w:p w14:paraId="1810B07B" w14:textId="77777777" w:rsidR="00307476" w:rsidRPr="00B35C12" w:rsidRDefault="00307476" w:rsidP="00307476">
      <w:pPr>
        <w:widowControl/>
        <w:jc w:val="center"/>
        <w:rPr>
          <w:rFonts w:ascii="Bookman Old Style" w:eastAsia="Times New Roman" w:hAnsi="Bookman Old Style"/>
          <w:color w:val="auto"/>
          <w:lang w:eastAsia="ro-RO"/>
        </w:rPr>
      </w:pPr>
    </w:p>
    <w:p w14:paraId="534F1BC0" w14:textId="77777777" w:rsidR="00307476" w:rsidRPr="00B35C12" w:rsidRDefault="00307476" w:rsidP="00307476">
      <w:pPr>
        <w:widowControl/>
        <w:jc w:val="center"/>
        <w:rPr>
          <w:rFonts w:ascii="Bookman Old Style" w:eastAsia="Times New Roman" w:hAnsi="Bookman Old Style"/>
          <w:color w:val="auto"/>
          <w:lang w:eastAsia="ro-RO"/>
        </w:rPr>
      </w:pPr>
    </w:p>
    <w:p w14:paraId="1CE87B84" w14:textId="77777777" w:rsidR="00307476" w:rsidRPr="00B35C12" w:rsidRDefault="00307476" w:rsidP="00307476">
      <w:pPr>
        <w:widowControl/>
        <w:jc w:val="center"/>
        <w:rPr>
          <w:rFonts w:ascii="Bookman Old Style" w:eastAsia="Times New Roman" w:hAnsi="Bookman Old Style"/>
          <w:color w:val="auto"/>
          <w:lang w:eastAsia="ro-RO"/>
        </w:rPr>
      </w:pPr>
      <w:r w:rsidRPr="00B35C12">
        <w:rPr>
          <w:rFonts w:ascii="Bookman Old Style" w:eastAsia="Times New Roman" w:hAnsi="Bookman Old Style"/>
          <w:color w:val="auto"/>
          <w:lang w:eastAsia="ro-RO"/>
        </w:rPr>
        <w:t>Anexă la ofertă</w:t>
      </w:r>
    </w:p>
    <w:tbl>
      <w:tblPr>
        <w:tblW w:w="10258" w:type="dxa"/>
        <w:jc w:val="center"/>
        <w:tblLook w:val="04A0" w:firstRow="1" w:lastRow="0" w:firstColumn="1" w:lastColumn="0" w:noHBand="0" w:noVBand="1"/>
      </w:tblPr>
      <w:tblGrid>
        <w:gridCol w:w="563"/>
        <w:gridCol w:w="567"/>
        <w:gridCol w:w="1276"/>
        <w:gridCol w:w="863"/>
        <w:gridCol w:w="1061"/>
        <w:gridCol w:w="869"/>
        <w:gridCol w:w="802"/>
        <w:gridCol w:w="682"/>
        <w:gridCol w:w="1095"/>
        <w:gridCol w:w="1028"/>
        <w:gridCol w:w="908"/>
        <w:gridCol w:w="908"/>
      </w:tblGrid>
      <w:tr w:rsidR="00307476" w:rsidRPr="00B35C12" w14:paraId="726DE7D7" w14:textId="77777777" w:rsidTr="00B25C8B">
        <w:trPr>
          <w:trHeight w:val="221"/>
          <w:jc w:val="center"/>
        </w:trPr>
        <w:tc>
          <w:tcPr>
            <w:tcW w:w="563" w:type="dxa"/>
            <w:vMerge w:val="restart"/>
            <w:tcBorders>
              <w:top w:val="single" w:sz="12" w:space="0" w:color="auto"/>
              <w:left w:val="single" w:sz="12" w:space="0" w:color="auto"/>
              <w:bottom w:val="single" w:sz="2" w:space="0" w:color="auto"/>
              <w:right w:val="single" w:sz="2" w:space="0" w:color="auto"/>
            </w:tcBorders>
            <w:vAlign w:val="center"/>
            <w:hideMark/>
          </w:tcPr>
          <w:p w14:paraId="1DD7422F"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Nr. crt.</w:t>
            </w:r>
          </w:p>
        </w:tc>
        <w:tc>
          <w:tcPr>
            <w:tcW w:w="1843" w:type="dxa"/>
            <w:gridSpan w:val="2"/>
            <w:vMerge w:val="restart"/>
            <w:tcBorders>
              <w:top w:val="single" w:sz="12" w:space="0" w:color="auto"/>
              <w:left w:val="single" w:sz="2" w:space="0" w:color="auto"/>
              <w:bottom w:val="single" w:sz="2" w:space="0" w:color="auto"/>
              <w:right w:val="single" w:sz="2" w:space="0" w:color="auto"/>
            </w:tcBorders>
            <w:noWrap/>
            <w:vAlign w:val="center"/>
            <w:hideMark/>
          </w:tcPr>
          <w:p w14:paraId="6612C6A2"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Partida</w:t>
            </w:r>
          </w:p>
          <w:p w14:paraId="795B3294"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 </w:t>
            </w:r>
          </w:p>
        </w:tc>
        <w:tc>
          <w:tcPr>
            <w:tcW w:w="764" w:type="dxa"/>
            <w:vMerge w:val="restart"/>
            <w:tcBorders>
              <w:top w:val="single" w:sz="12" w:space="0" w:color="auto"/>
              <w:left w:val="single" w:sz="2" w:space="0" w:color="auto"/>
              <w:bottom w:val="single" w:sz="2" w:space="0" w:color="auto"/>
              <w:right w:val="single" w:sz="12" w:space="0" w:color="auto"/>
            </w:tcBorders>
            <w:textDirection w:val="btLr"/>
            <w:vAlign w:val="center"/>
            <w:hideMark/>
          </w:tcPr>
          <w:p w14:paraId="3AB05007" w14:textId="77777777" w:rsidR="00307476" w:rsidRPr="00B35C12" w:rsidRDefault="00307476" w:rsidP="00B25C8B">
            <w:pPr>
              <w:widowControl/>
              <w:ind w:left="113" w:right="113"/>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Volum brut</w:t>
            </w:r>
          </w:p>
        </w:tc>
        <w:tc>
          <w:tcPr>
            <w:tcW w:w="3606" w:type="dxa"/>
            <w:gridSpan w:val="4"/>
            <w:tcBorders>
              <w:top w:val="single" w:sz="12" w:space="0" w:color="auto"/>
              <w:left w:val="single" w:sz="12" w:space="0" w:color="auto"/>
              <w:bottom w:val="single" w:sz="2" w:space="0" w:color="auto"/>
              <w:right w:val="single" w:sz="12" w:space="0" w:color="auto"/>
            </w:tcBorders>
            <w:vAlign w:val="center"/>
            <w:hideMark/>
          </w:tcPr>
          <w:p w14:paraId="18FAE48D"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pornire presta</w:t>
            </w:r>
            <w:r w:rsidRPr="00B35C12">
              <w:rPr>
                <w:rFonts w:ascii="Cambria" w:eastAsia="Times New Roman" w:hAnsi="Cambria" w:cs="Cambria"/>
                <w:b/>
                <w:bCs/>
                <w:sz w:val="12"/>
                <w:szCs w:val="12"/>
                <w:lang w:eastAsia="ro-RO"/>
              </w:rPr>
              <w:t>ț</w:t>
            </w:r>
            <w:r w:rsidRPr="00B35C12">
              <w:rPr>
                <w:rFonts w:ascii="Bookman Old Style" w:eastAsia="Times New Roman" w:hAnsi="Bookman Old Style"/>
                <w:b/>
                <w:bCs/>
                <w:sz w:val="12"/>
                <w:szCs w:val="12"/>
                <w:lang w:eastAsia="ro-RO"/>
              </w:rPr>
              <w:t xml:space="preserve">ii din care: </w:t>
            </w:r>
          </w:p>
        </w:tc>
        <w:tc>
          <w:tcPr>
            <w:tcW w:w="3482" w:type="dxa"/>
            <w:gridSpan w:val="4"/>
            <w:tcBorders>
              <w:top w:val="single" w:sz="12" w:space="0" w:color="auto"/>
              <w:left w:val="single" w:sz="12" w:space="0" w:color="auto"/>
              <w:bottom w:val="single" w:sz="2" w:space="0" w:color="auto"/>
              <w:right w:val="single" w:sz="12" w:space="0" w:color="auto"/>
            </w:tcBorders>
            <w:vAlign w:val="center"/>
          </w:tcPr>
          <w:p w14:paraId="6C1EBE0D" w14:textId="77777777" w:rsidR="00307476" w:rsidRPr="00B35C12" w:rsidRDefault="00307476" w:rsidP="00B25C8B">
            <w:pPr>
              <w:widowControl/>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Oferta operator economic din care:</w:t>
            </w:r>
          </w:p>
        </w:tc>
      </w:tr>
      <w:tr w:rsidR="00307476" w:rsidRPr="00B35C12" w14:paraId="5497FD06" w14:textId="77777777" w:rsidTr="00B25C8B">
        <w:trPr>
          <w:trHeight w:val="188"/>
          <w:jc w:val="center"/>
        </w:trPr>
        <w:tc>
          <w:tcPr>
            <w:tcW w:w="563" w:type="dxa"/>
            <w:vMerge/>
            <w:tcBorders>
              <w:top w:val="single" w:sz="2" w:space="0" w:color="auto"/>
              <w:left w:val="single" w:sz="12" w:space="0" w:color="auto"/>
              <w:bottom w:val="single" w:sz="2" w:space="0" w:color="auto"/>
              <w:right w:val="single" w:sz="2" w:space="0" w:color="auto"/>
            </w:tcBorders>
            <w:vAlign w:val="center"/>
          </w:tcPr>
          <w:p w14:paraId="7D640B54" w14:textId="77777777" w:rsidR="00307476" w:rsidRPr="00B35C12" w:rsidRDefault="00307476" w:rsidP="00B25C8B">
            <w:pPr>
              <w:widowControl/>
              <w:jc w:val="center"/>
              <w:rPr>
                <w:rFonts w:ascii="Bookman Old Style" w:eastAsia="Times New Roman" w:hAnsi="Bookman Old Style"/>
                <w:b/>
                <w:bCs/>
                <w:sz w:val="12"/>
                <w:szCs w:val="12"/>
                <w:lang w:eastAsia="ro-RO"/>
              </w:rPr>
            </w:pPr>
          </w:p>
        </w:tc>
        <w:tc>
          <w:tcPr>
            <w:tcW w:w="1843" w:type="dxa"/>
            <w:gridSpan w:val="2"/>
            <w:vMerge/>
            <w:tcBorders>
              <w:top w:val="single" w:sz="2" w:space="0" w:color="auto"/>
              <w:left w:val="single" w:sz="2" w:space="0" w:color="auto"/>
              <w:bottom w:val="single" w:sz="2" w:space="0" w:color="auto"/>
              <w:right w:val="single" w:sz="2" w:space="0" w:color="auto"/>
            </w:tcBorders>
            <w:noWrap/>
            <w:vAlign w:val="center"/>
          </w:tcPr>
          <w:p w14:paraId="021388D6" w14:textId="77777777" w:rsidR="00307476" w:rsidRPr="00B35C12" w:rsidRDefault="00307476" w:rsidP="00B25C8B">
            <w:pPr>
              <w:widowControl/>
              <w:jc w:val="center"/>
              <w:rPr>
                <w:rFonts w:ascii="Bookman Old Style" w:eastAsia="Times New Roman" w:hAnsi="Bookman Old Style"/>
                <w:b/>
                <w:bCs/>
                <w:sz w:val="12"/>
                <w:szCs w:val="12"/>
                <w:lang w:eastAsia="ro-RO"/>
              </w:rPr>
            </w:pPr>
          </w:p>
        </w:tc>
        <w:tc>
          <w:tcPr>
            <w:tcW w:w="764" w:type="dxa"/>
            <w:vMerge/>
            <w:tcBorders>
              <w:top w:val="single" w:sz="2" w:space="0" w:color="auto"/>
              <w:left w:val="single" w:sz="2" w:space="0" w:color="auto"/>
              <w:bottom w:val="single" w:sz="2" w:space="0" w:color="auto"/>
              <w:right w:val="single" w:sz="12" w:space="0" w:color="auto"/>
            </w:tcBorders>
            <w:textDirection w:val="btLr"/>
            <w:vAlign w:val="center"/>
          </w:tcPr>
          <w:p w14:paraId="42751BD6" w14:textId="77777777" w:rsidR="00307476" w:rsidRPr="00B35C12" w:rsidRDefault="00307476" w:rsidP="00B25C8B">
            <w:pPr>
              <w:widowControl/>
              <w:ind w:left="113" w:right="113"/>
              <w:jc w:val="center"/>
              <w:rPr>
                <w:rFonts w:ascii="Bookman Old Style" w:eastAsia="Times New Roman" w:hAnsi="Bookman Old Style"/>
                <w:b/>
                <w:bCs/>
                <w:sz w:val="12"/>
                <w:szCs w:val="12"/>
                <w:lang w:eastAsia="ro-RO"/>
              </w:rPr>
            </w:pPr>
          </w:p>
        </w:tc>
        <w:tc>
          <w:tcPr>
            <w:tcW w:w="1013" w:type="dxa"/>
            <w:vMerge w:val="restart"/>
            <w:tcBorders>
              <w:top w:val="single" w:sz="2" w:space="0" w:color="auto"/>
              <w:left w:val="single" w:sz="12" w:space="0" w:color="auto"/>
              <w:bottom w:val="single" w:sz="2" w:space="0" w:color="auto"/>
              <w:right w:val="single" w:sz="2" w:space="0" w:color="auto"/>
            </w:tcBorders>
            <w:vAlign w:val="center"/>
          </w:tcPr>
          <w:p w14:paraId="21B9AD06"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 partida</w:t>
            </w:r>
          </w:p>
        </w:tc>
        <w:tc>
          <w:tcPr>
            <w:tcW w:w="940" w:type="dxa"/>
            <w:vMerge w:val="restart"/>
            <w:tcBorders>
              <w:top w:val="single" w:sz="2" w:space="0" w:color="auto"/>
              <w:left w:val="single" w:sz="2" w:space="0" w:color="auto"/>
              <w:bottom w:val="single" w:sz="2" w:space="0" w:color="auto"/>
              <w:right w:val="single" w:sz="2" w:space="0" w:color="auto"/>
            </w:tcBorders>
            <w:vAlign w:val="center"/>
          </w:tcPr>
          <w:p w14:paraId="6B2F8636"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exploatare</w:t>
            </w:r>
          </w:p>
        </w:tc>
        <w:tc>
          <w:tcPr>
            <w:tcW w:w="866" w:type="dxa"/>
            <w:vMerge w:val="restart"/>
            <w:tcBorders>
              <w:top w:val="single" w:sz="2" w:space="0" w:color="auto"/>
              <w:left w:val="single" w:sz="2" w:space="0" w:color="auto"/>
              <w:bottom w:val="single" w:sz="2" w:space="0" w:color="auto"/>
              <w:right w:val="single" w:sz="2" w:space="0" w:color="auto"/>
            </w:tcBorders>
            <w:vAlign w:val="center"/>
          </w:tcPr>
          <w:p w14:paraId="193CA6F4"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transport</w:t>
            </w:r>
          </w:p>
        </w:tc>
        <w:tc>
          <w:tcPr>
            <w:tcW w:w="787" w:type="dxa"/>
            <w:vMerge w:val="restart"/>
            <w:tcBorders>
              <w:top w:val="single" w:sz="2" w:space="0" w:color="auto"/>
              <w:left w:val="single" w:sz="2" w:space="0" w:color="auto"/>
              <w:bottom w:val="single" w:sz="2" w:space="0" w:color="auto"/>
              <w:right w:val="single" w:sz="12" w:space="0" w:color="auto"/>
            </w:tcBorders>
            <w:vAlign w:val="center"/>
          </w:tcPr>
          <w:p w14:paraId="46DD9051"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w:t>
            </w:r>
          </w:p>
        </w:tc>
        <w:tc>
          <w:tcPr>
            <w:tcW w:w="1095" w:type="dxa"/>
            <w:vMerge w:val="restart"/>
            <w:tcBorders>
              <w:top w:val="single" w:sz="2" w:space="0" w:color="auto"/>
              <w:left w:val="single" w:sz="12" w:space="0" w:color="auto"/>
              <w:bottom w:val="single" w:sz="2" w:space="0" w:color="auto"/>
              <w:right w:val="single" w:sz="2" w:space="0" w:color="auto"/>
            </w:tcBorders>
            <w:vAlign w:val="center"/>
          </w:tcPr>
          <w:p w14:paraId="3CF65DAD" w14:textId="77777777" w:rsidR="00307476" w:rsidRPr="00B35C12" w:rsidRDefault="00307476" w:rsidP="00B25C8B">
            <w:pPr>
              <w:widowControl/>
              <w:ind w:left="113" w:right="113"/>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exploatare</w:t>
            </w:r>
          </w:p>
        </w:tc>
        <w:tc>
          <w:tcPr>
            <w:tcW w:w="1028" w:type="dxa"/>
            <w:vMerge w:val="restart"/>
            <w:tcBorders>
              <w:top w:val="single" w:sz="2" w:space="0" w:color="auto"/>
              <w:left w:val="single" w:sz="2" w:space="0" w:color="auto"/>
              <w:bottom w:val="single" w:sz="2" w:space="0" w:color="auto"/>
              <w:right w:val="single" w:sz="2" w:space="0" w:color="auto"/>
            </w:tcBorders>
            <w:vAlign w:val="center"/>
          </w:tcPr>
          <w:p w14:paraId="52747F0D" w14:textId="77777777" w:rsidR="00307476" w:rsidRPr="00B35C12" w:rsidRDefault="00307476" w:rsidP="00B25C8B">
            <w:pPr>
              <w:widowControl/>
              <w:ind w:left="113" w:right="113"/>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transport</w:t>
            </w:r>
          </w:p>
        </w:tc>
        <w:tc>
          <w:tcPr>
            <w:tcW w:w="725" w:type="dxa"/>
            <w:vMerge w:val="restart"/>
            <w:tcBorders>
              <w:top w:val="single" w:sz="2" w:space="0" w:color="auto"/>
              <w:left w:val="single" w:sz="2" w:space="0" w:color="auto"/>
              <w:bottom w:val="single" w:sz="2" w:space="0" w:color="auto"/>
              <w:right w:val="single" w:sz="2" w:space="0" w:color="auto"/>
            </w:tcBorders>
            <w:vAlign w:val="center"/>
          </w:tcPr>
          <w:p w14:paraId="5A3B0152" w14:textId="77777777" w:rsidR="00307476" w:rsidRPr="00B35C12" w:rsidRDefault="00307476" w:rsidP="00B25C8B">
            <w:pPr>
              <w:widowControl/>
              <w:ind w:left="113" w:right="113"/>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w:t>
            </w:r>
          </w:p>
        </w:tc>
        <w:tc>
          <w:tcPr>
            <w:tcW w:w="634" w:type="dxa"/>
            <w:vMerge w:val="restart"/>
            <w:tcBorders>
              <w:top w:val="single" w:sz="2" w:space="0" w:color="auto"/>
              <w:left w:val="single" w:sz="2" w:space="0" w:color="auto"/>
              <w:bottom w:val="single" w:sz="2" w:space="0" w:color="auto"/>
              <w:right w:val="single" w:sz="12" w:space="0" w:color="auto"/>
            </w:tcBorders>
            <w:vAlign w:val="center"/>
          </w:tcPr>
          <w:p w14:paraId="24AE7A56" w14:textId="77777777" w:rsidR="00307476" w:rsidRPr="00B35C12" w:rsidRDefault="00307476" w:rsidP="00B25C8B">
            <w:pPr>
              <w:widowControl/>
              <w:ind w:left="113" w:right="113"/>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 partida</w:t>
            </w:r>
          </w:p>
        </w:tc>
      </w:tr>
      <w:tr w:rsidR="00307476" w:rsidRPr="00B35C12" w14:paraId="4E4A5E04" w14:textId="77777777" w:rsidTr="00B25C8B">
        <w:trPr>
          <w:trHeight w:val="572"/>
          <w:jc w:val="center"/>
        </w:trPr>
        <w:tc>
          <w:tcPr>
            <w:tcW w:w="563" w:type="dxa"/>
            <w:vMerge/>
            <w:tcBorders>
              <w:top w:val="single" w:sz="2" w:space="0" w:color="auto"/>
              <w:left w:val="single" w:sz="12" w:space="0" w:color="auto"/>
              <w:bottom w:val="single" w:sz="2" w:space="0" w:color="auto"/>
              <w:right w:val="single" w:sz="2" w:space="0" w:color="auto"/>
            </w:tcBorders>
            <w:vAlign w:val="center"/>
            <w:hideMark/>
          </w:tcPr>
          <w:p w14:paraId="65D2A977" w14:textId="77777777" w:rsidR="00307476" w:rsidRPr="00B35C12" w:rsidRDefault="00307476" w:rsidP="00B25C8B">
            <w:pPr>
              <w:widowControl/>
              <w:rPr>
                <w:rFonts w:ascii="Bookman Old Style" w:eastAsia="Times New Roman" w:hAnsi="Bookman Old Style"/>
                <w:b/>
                <w:bCs/>
                <w:sz w:val="12"/>
                <w:szCs w:val="12"/>
                <w:lang w:eastAsia="ro-RO"/>
              </w:rPr>
            </w:pPr>
          </w:p>
        </w:tc>
        <w:tc>
          <w:tcPr>
            <w:tcW w:w="567" w:type="dxa"/>
            <w:vMerge w:val="restart"/>
            <w:tcBorders>
              <w:top w:val="single" w:sz="2" w:space="0" w:color="auto"/>
              <w:left w:val="single" w:sz="2" w:space="0" w:color="auto"/>
              <w:bottom w:val="single" w:sz="2" w:space="0" w:color="auto"/>
              <w:right w:val="single" w:sz="2" w:space="0" w:color="auto"/>
            </w:tcBorders>
            <w:noWrap/>
            <w:vAlign w:val="center"/>
            <w:hideMark/>
          </w:tcPr>
          <w:p w14:paraId="5DBC35B6"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Nr.</w:t>
            </w:r>
          </w:p>
        </w:tc>
        <w:tc>
          <w:tcPr>
            <w:tcW w:w="1276" w:type="dxa"/>
            <w:vMerge w:val="restart"/>
            <w:tcBorders>
              <w:top w:val="single" w:sz="2" w:space="0" w:color="auto"/>
              <w:left w:val="single" w:sz="2" w:space="0" w:color="auto"/>
              <w:bottom w:val="single" w:sz="2" w:space="0" w:color="auto"/>
              <w:right w:val="single" w:sz="2" w:space="0" w:color="auto"/>
            </w:tcBorders>
            <w:vAlign w:val="center"/>
            <w:hideMark/>
          </w:tcPr>
          <w:p w14:paraId="18656E25"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Denumire</w:t>
            </w:r>
          </w:p>
        </w:tc>
        <w:tc>
          <w:tcPr>
            <w:tcW w:w="764" w:type="dxa"/>
            <w:vMerge/>
            <w:tcBorders>
              <w:top w:val="single" w:sz="2" w:space="0" w:color="auto"/>
              <w:left w:val="single" w:sz="2" w:space="0" w:color="auto"/>
              <w:bottom w:val="single" w:sz="2" w:space="0" w:color="auto"/>
              <w:right w:val="single" w:sz="12" w:space="0" w:color="auto"/>
            </w:tcBorders>
            <w:vAlign w:val="center"/>
            <w:hideMark/>
          </w:tcPr>
          <w:p w14:paraId="063F51EB" w14:textId="77777777" w:rsidR="00307476" w:rsidRPr="00B35C12" w:rsidRDefault="00307476" w:rsidP="00B25C8B">
            <w:pPr>
              <w:widowControl/>
              <w:rPr>
                <w:rFonts w:ascii="Bookman Old Style" w:eastAsia="Times New Roman" w:hAnsi="Bookman Old Style"/>
                <w:b/>
                <w:bCs/>
                <w:sz w:val="12"/>
                <w:szCs w:val="12"/>
                <w:lang w:eastAsia="ro-RO"/>
              </w:rPr>
            </w:pPr>
          </w:p>
        </w:tc>
        <w:tc>
          <w:tcPr>
            <w:tcW w:w="1013" w:type="dxa"/>
            <w:vMerge/>
            <w:tcBorders>
              <w:top w:val="single" w:sz="2" w:space="0" w:color="auto"/>
              <w:left w:val="single" w:sz="12" w:space="0" w:color="auto"/>
              <w:bottom w:val="single" w:sz="2" w:space="0" w:color="auto"/>
              <w:right w:val="single" w:sz="2" w:space="0" w:color="auto"/>
            </w:tcBorders>
            <w:vAlign w:val="center"/>
            <w:hideMark/>
          </w:tcPr>
          <w:p w14:paraId="46365AFE" w14:textId="77777777" w:rsidR="00307476" w:rsidRPr="00B35C12" w:rsidRDefault="00307476" w:rsidP="00B25C8B">
            <w:pPr>
              <w:widowControl/>
              <w:rPr>
                <w:rFonts w:ascii="Bookman Old Style" w:eastAsia="Times New Roman" w:hAnsi="Bookman Old Style"/>
                <w:b/>
                <w:bCs/>
                <w:sz w:val="12"/>
                <w:szCs w:val="12"/>
                <w:lang w:eastAsia="ro-RO"/>
              </w:rPr>
            </w:pPr>
          </w:p>
        </w:tc>
        <w:tc>
          <w:tcPr>
            <w:tcW w:w="940" w:type="dxa"/>
            <w:vMerge/>
            <w:tcBorders>
              <w:top w:val="single" w:sz="2" w:space="0" w:color="auto"/>
              <w:left w:val="single" w:sz="2" w:space="0" w:color="auto"/>
              <w:bottom w:val="single" w:sz="2" w:space="0" w:color="auto"/>
              <w:right w:val="single" w:sz="2" w:space="0" w:color="auto"/>
            </w:tcBorders>
            <w:vAlign w:val="center"/>
          </w:tcPr>
          <w:p w14:paraId="2E4DAC13" w14:textId="77777777" w:rsidR="00307476" w:rsidRPr="00B35C12" w:rsidRDefault="00307476" w:rsidP="00B25C8B">
            <w:pPr>
              <w:widowControl/>
              <w:rPr>
                <w:rFonts w:ascii="Bookman Old Style" w:eastAsia="Times New Roman" w:hAnsi="Bookman Old Style"/>
                <w:b/>
                <w:bCs/>
                <w:sz w:val="12"/>
                <w:szCs w:val="12"/>
                <w:lang w:eastAsia="ro-RO"/>
              </w:rPr>
            </w:pPr>
          </w:p>
        </w:tc>
        <w:tc>
          <w:tcPr>
            <w:tcW w:w="866" w:type="dxa"/>
            <w:vMerge/>
            <w:tcBorders>
              <w:top w:val="single" w:sz="2" w:space="0" w:color="auto"/>
              <w:left w:val="single" w:sz="2" w:space="0" w:color="auto"/>
              <w:bottom w:val="single" w:sz="2" w:space="0" w:color="auto"/>
              <w:right w:val="single" w:sz="2" w:space="0" w:color="auto"/>
            </w:tcBorders>
            <w:vAlign w:val="center"/>
          </w:tcPr>
          <w:p w14:paraId="74CF1AA8" w14:textId="77777777" w:rsidR="00307476" w:rsidRPr="00B35C12" w:rsidRDefault="00307476" w:rsidP="00B25C8B">
            <w:pPr>
              <w:widowControl/>
              <w:rPr>
                <w:rFonts w:ascii="Bookman Old Style" w:eastAsia="Times New Roman" w:hAnsi="Bookman Old Style"/>
                <w:b/>
                <w:bCs/>
                <w:sz w:val="12"/>
                <w:szCs w:val="12"/>
                <w:lang w:eastAsia="ro-RO"/>
              </w:rPr>
            </w:pPr>
          </w:p>
        </w:tc>
        <w:tc>
          <w:tcPr>
            <w:tcW w:w="787" w:type="dxa"/>
            <w:vMerge/>
            <w:tcBorders>
              <w:top w:val="single" w:sz="2" w:space="0" w:color="auto"/>
              <w:left w:val="single" w:sz="2" w:space="0" w:color="auto"/>
              <w:bottom w:val="single" w:sz="2" w:space="0" w:color="auto"/>
              <w:right w:val="single" w:sz="12" w:space="0" w:color="auto"/>
            </w:tcBorders>
            <w:vAlign w:val="center"/>
          </w:tcPr>
          <w:p w14:paraId="483EA35B" w14:textId="77777777" w:rsidR="00307476" w:rsidRPr="00B35C12" w:rsidRDefault="00307476" w:rsidP="00B25C8B">
            <w:pPr>
              <w:widowControl/>
              <w:rPr>
                <w:rFonts w:ascii="Bookman Old Style" w:eastAsia="Times New Roman" w:hAnsi="Bookman Old Style"/>
                <w:b/>
                <w:bCs/>
                <w:sz w:val="12"/>
                <w:szCs w:val="12"/>
                <w:lang w:eastAsia="ro-RO"/>
              </w:rPr>
            </w:pPr>
          </w:p>
        </w:tc>
        <w:tc>
          <w:tcPr>
            <w:tcW w:w="1095" w:type="dxa"/>
            <w:vMerge/>
            <w:tcBorders>
              <w:top w:val="single" w:sz="2" w:space="0" w:color="auto"/>
              <w:left w:val="single" w:sz="12" w:space="0" w:color="auto"/>
              <w:bottom w:val="single" w:sz="2" w:space="0" w:color="auto"/>
              <w:right w:val="single" w:sz="2" w:space="0" w:color="auto"/>
            </w:tcBorders>
            <w:vAlign w:val="center"/>
            <w:hideMark/>
          </w:tcPr>
          <w:p w14:paraId="260DAB82" w14:textId="77777777" w:rsidR="00307476" w:rsidRPr="00B35C12" w:rsidRDefault="00307476" w:rsidP="00B25C8B">
            <w:pPr>
              <w:widowControl/>
              <w:rPr>
                <w:rFonts w:ascii="Bookman Old Style" w:eastAsia="Times New Roman" w:hAnsi="Bookman Old Style"/>
                <w:b/>
                <w:bCs/>
                <w:sz w:val="12"/>
                <w:szCs w:val="12"/>
                <w:lang w:eastAsia="ro-RO"/>
              </w:rPr>
            </w:pPr>
          </w:p>
        </w:tc>
        <w:tc>
          <w:tcPr>
            <w:tcW w:w="1028" w:type="dxa"/>
            <w:vMerge/>
            <w:tcBorders>
              <w:top w:val="single" w:sz="2" w:space="0" w:color="auto"/>
              <w:left w:val="single" w:sz="2" w:space="0" w:color="auto"/>
              <w:bottom w:val="single" w:sz="2" w:space="0" w:color="auto"/>
              <w:right w:val="single" w:sz="2" w:space="0" w:color="auto"/>
            </w:tcBorders>
            <w:vAlign w:val="center"/>
          </w:tcPr>
          <w:p w14:paraId="75795EB5" w14:textId="77777777" w:rsidR="00307476" w:rsidRPr="00B35C12" w:rsidRDefault="00307476" w:rsidP="00B25C8B">
            <w:pPr>
              <w:widowControl/>
              <w:rPr>
                <w:rFonts w:ascii="Bookman Old Style" w:eastAsia="Times New Roman" w:hAnsi="Bookman Old Style"/>
                <w:b/>
                <w:bCs/>
                <w:sz w:val="12"/>
                <w:szCs w:val="12"/>
                <w:lang w:eastAsia="ro-RO"/>
              </w:rPr>
            </w:pPr>
          </w:p>
        </w:tc>
        <w:tc>
          <w:tcPr>
            <w:tcW w:w="725" w:type="dxa"/>
            <w:vMerge/>
            <w:tcBorders>
              <w:top w:val="single" w:sz="2" w:space="0" w:color="auto"/>
              <w:left w:val="single" w:sz="2" w:space="0" w:color="auto"/>
              <w:bottom w:val="single" w:sz="2" w:space="0" w:color="auto"/>
              <w:right w:val="single" w:sz="2" w:space="0" w:color="auto"/>
            </w:tcBorders>
            <w:vAlign w:val="center"/>
          </w:tcPr>
          <w:p w14:paraId="4C3346B5" w14:textId="77777777" w:rsidR="00307476" w:rsidRPr="00B35C12" w:rsidRDefault="00307476" w:rsidP="00B25C8B">
            <w:pPr>
              <w:widowControl/>
              <w:rPr>
                <w:rFonts w:ascii="Bookman Old Style" w:eastAsia="Times New Roman" w:hAnsi="Bookman Old Style"/>
                <w:b/>
                <w:bCs/>
                <w:sz w:val="12"/>
                <w:szCs w:val="12"/>
                <w:lang w:eastAsia="ro-RO"/>
              </w:rPr>
            </w:pPr>
          </w:p>
        </w:tc>
        <w:tc>
          <w:tcPr>
            <w:tcW w:w="634" w:type="dxa"/>
            <w:vMerge/>
            <w:tcBorders>
              <w:top w:val="single" w:sz="2" w:space="0" w:color="auto"/>
              <w:left w:val="single" w:sz="2" w:space="0" w:color="auto"/>
              <w:bottom w:val="single" w:sz="2" w:space="0" w:color="auto"/>
              <w:right w:val="single" w:sz="12" w:space="0" w:color="auto"/>
            </w:tcBorders>
            <w:vAlign w:val="center"/>
          </w:tcPr>
          <w:p w14:paraId="662C5875" w14:textId="77777777" w:rsidR="00307476" w:rsidRPr="00B35C12" w:rsidRDefault="00307476" w:rsidP="00B25C8B">
            <w:pPr>
              <w:widowControl/>
              <w:rPr>
                <w:rFonts w:ascii="Bookman Old Style" w:eastAsia="Times New Roman" w:hAnsi="Bookman Old Style"/>
                <w:b/>
                <w:bCs/>
                <w:sz w:val="12"/>
                <w:szCs w:val="12"/>
                <w:lang w:eastAsia="ro-RO"/>
              </w:rPr>
            </w:pPr>
          </w:p>
        </w:tc>
      </w:tr>
      <w:tr w:rsidR="00307476" w:rsidRPr="00B35C12" w14:paraId="16B5BC7D" w14:textId="77777777" w:rsidTr="00B25C8B">
        <w:trPr>
          <w:trHeight w:val="300"/>
          <w:jc w:val="center"/>
        </w:trPr>
        <w:tc>
          <w:tcPr>
            <w:tcW w:w="563" w:type="dxa"/>
            <w:vMerge/>
            <w:tcBorders>
              <w:top w:val="single" w:sz="2" w:space="0" w:color="auto"/>
              <w:left w:val="single" w:sz="12" w:space="0" w:color="auto"/>
              <w:bottom w:val="single" w:sz="2" w:space="0" w:color="auto"/>
              <w:right w:val="single" w:sz="2" w:space="0" w:color="auto"/>
            </w:tcBorders>
            <w:vAlign w:val="center"/>
            <w:hideMark/>
          </w:tcPr>
          <w:p w14:paraId="16058D4E" w14:textId="77777777" w:rsidR="00307476" w:rsidRPr="00B35C12" w:rsidRDefault="00307476" w:rsidP="00B25C8B">
            <w:pPr>
              <w:widowControl/>
              <w:rPr>
                <w:rFonts w:ascii="Bookman Old Style" w:eastAsia="Times New Roman" w:hAnsi="Bookman Old Style"/>
                <w:b/>
                <w:bCs/>
                <w:sz w:val="12"/>
                <w:szCs w:val="12"/>
                <w:lang w:eastAsia="ro-RO"/>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6E0AB89C" w14:textId="77777777" w:rsidR="00307476" w:rsidRPr="00B35C12" w:rsidRDefault="00307476" w:rsidP="00B25C8B">
            <w:pPr>
              <w:widowControl/>
              <w:rPr>
                <w:rFonts w:ascii="Bookman Old Style" w:eastAsia="Times New Roman" w:hAnsi="Bookman Old Style"/>
                <w:b/>
                <w:bCs/>
                <w:sz w:val="12"/>
                <w:szCs w:val="12"/>
                <w:lang w:eastAsia="ro-RO"/>
              </w:rPr>
            </w:pPr>
          </w:p>
        </w:tc>
        <w:tc>
          <w:tcPr>
            <w:tcW w:w="1276" w:type="dxa"/>
            <w:vMerge/>
            <w:tcBorders>
              <w:top w:val="single" w:sz="2" w:space="0" w:color="auto"/>
              <w:left w:val="single" w:sz="2" w:space="0" w:color="auto"/>
              <w:bottom w:val="single" w:sz="2" w:space="0" w:color="auto"/>
              <w:right w:val="single" w:sz="2" w:space="0" w:color="auto"/>
            </w:tcBorders>
            <w:vAlign w:val="center"/>
            <w:hideMark/>
          </w:tcPr>
          <w:p w14:paraId="2C591942" w14:textId="77777777" w:rsidR="00307476" w:rsidRPr="00B35C12" w:rsidRDefault="00307476" w:rsidP="00B25C8B">
            <w:pPr>
              <w:widowControl/>
              <w:rPr>
                <w:rFonts w:ascii="Bookman Old Style" w:eastAsia="Times New Roman" w:hAnsi="Bookman Old Style"/>
                <w:b/>
                <w:bCs/>
                <w:sz w:val="12"/>
                <w:szCs w:val="12"/>
                <w:lang w:eastAsia="ro-RO"/>
              </w:rPr>
            </w:pPr>
          </w:p>
        </w:tc>
        <w:tc>
          <w:tcPr>
            <w:tcW w:w="764" w:type="dxa"/>
            <w:tcBorders>
              <w:top w:val="single" w:sz="2" w:space="0" w:color="auto"/>
              <w:left w:val="single" w:sz="2" w:space="0" w:color="auto"/>
              <w:bottom w:val="single" w:sz="2" w:space="0" w:color="auto"/>
              <w:right w:val="single" w:sz="12" w:space="0" w:color="auto"/>
            </w:tcBorders>
            <w:noWrap/>
            <w:vAlign w:val="center"/>
            <w:hideMark/>
          </w:tcPr>
          <w:p w14:paraId="712AB1B2"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mc</w:t>
            </w:r>
          </w:p>
        </w:tc>
        <w:tc>
          <w:tcPr>
            <w:tcW w:w="1013" w:type="dxa"/>
            <w:tcBorders>
              <w:top w:val="single" w:sz="2" w:space="0" w:color="auto"/>
              <w:left w:val="single" w:sz="12" w:space="0" w:color="auto"/>
              <w:bottom w:val="single" w:sz="2" w:space="0" w:color="auto"/>
              <w:right w:val="single" w:sz="2" w:space="0" w:color="auto"/>
            </w:tcBorders>
            <w:noWrap/>
            <w:vAlign w:val="center"/>
            <w:hideMark/>
          </w:tcPr>
          <w:p w14:paraId="0DEFE6C3"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w:t>
            </w:r>
          </w:p>
        </w:tc>
        <w:tc>
          <w:tcPr>
            <w:tcW w:w="940" w:type="dxa"/>
            <w:tcBorders>
              <w:top w:val="single" w:sz="2" w:space="0" w:color="auto"/>
              <w:left w:val="single" w:sz="2" w:space="0" w:color="auto"/>
              <w:bottom w:val="single" w:sz="2" w:space="0" w:color="auto"/>
              <w:right w:val="single" w:sz="2" w:space="0" w:color="auto"/>
            </w:tcBorders>
            <w:vAlign w:val="center"/>
          </w:tcPr>
          <w:p w14:paraId="47748C4C"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866" w:type="dxa"/>
            <w:tcBorders>
              <w:top w:val="single" w:sz="2" w:space="0" w:color="auto"/>
              <w:left w:val="single" w:sz="2" w:space="0" w:color="auto"/>
              <w:bottom w:val="single" w:sz="2" w:space="0" w:color="auto"/>
              <w:right w:val="single" w:sz="2" w:space="0" w:color="auto"/>
            </w:tcBorders>
            <w:vAlign w:val="center"/>
          </w:tcPr>
          <w:p w14:paraId="5D37280F"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787" w:type="dxa"/>
            <w:tcBorders>
              <w:top w:val="single" w:sz="2" w:space="0" w:color="auto"/>
              <w:left w:val="single" w:sz="2" w:space="0" w:color="auto"/>
              <w:bottom w:val="single" w:sz="2" w:space="0" w:color="auto"/>
              <w:right w:val="single" w:sz="12" w:space="0" w:color="auto"/>
            </w:tcBorders>
            <w:vAlign w:val="center"/>
          </w:tcPr>
          <w:p w14:paraId="2808A93C"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1095" w:type="dxa"/>
            <w:tcBorders>
              <w:top w:val="single" w:sz="2" w:space="0" w:color="auto"/>
              <w:left w:val="single" w:sz="12" w:space="0" w:color="auto"/>
              <w:bottom w:val="single" w:sz="2" w:space="0" w:color="auto"/>
              <w:right w:val="single" w:sz="2" w:space="0" w:color="auto"/>
            </w:tcBorders>
            <w:noWrap/>
            <w:vAlign w:val="center"/>
            <w:hideMark/>
          </w:tcPr>
          <w:p w14:paraId="6F5117D8"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1028" w:type="dxa"/>
            <w:tcBorders>
              <w:top w:val="single" w:sz="2" w:space="0" w:color="auto"/>
              <w:left w:val="single" w:sz="2" w:space="0" w:color="auto"/>
              <w:bottom w:val="single" w:sz="2" w:space="0" w:color="auto"/>
              <w:right w:val="single" w:sz="2" w:space="0" w:color="auto"/>
            </w:tcBorders>
            <w:vAlign w:val="center"/>
          </w:tcPr>
          <w:p w14:paraId="150CAA63"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725" w:type="dxa"/>
            <w:tcBorders>
              <w:top w:val="single" w:sz="2" w:space="0" w:color="auto"/>
              <w:left w:val="single" w:sz="2" w:space="0" w:color="auto"/>
              <w:bottom w:val="single" w:sz="2" w:space="0" w:color="auto"/>
              <w:right w:val="single" w:sz="2" w:space="0" w:color="auto"/>
            </w:tcBorders>
            <w:vAlign w:val="center"/>
          </w:tcPr>
          <w:p w14:paraId="21F1679E"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634" w:type="dxa"/>
            <w:tcBorders>
              <w:top w:val="single" w:sz="2" w:space="0" w:color="auto"/>
              <w:left w:val="single" w:sz="2" w:space="0" w:color="auto"/>
              <w:bottom w:val="single" w:sz="2" w:space="0" w:color="auto"/>
              <w:right w:val="single" w:sz="12" w:space="0" w:color="auto"/>
            </w:tcBorders>
            <w:vAlign w:val="center"/>
          </w:tcPr>
          <w:p w14:paraId="4520CF19"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w:t>
            </w:r>
          </w:p>
        </w:tc>
      </w:tr>
      <w:tr w:rsidR="00307476" w:rsidRPr="00B35C12" w14:paraId="0DCBF981" w14:textId="77777777" w:rsidTr="00B25C8B">
        <w:trPr>
          <w:trHeight w:val="127"/>
          <w:jc w:val="center"/>
        </w:trPr>
        <w:tc>
          <w:tcPr>
            <w:tcW w:w="563" w:type="dxa"/>
            <w:tcBorders>
              <w:top w:val="single" w:sz="2" w:space="0" w:color="auto"/>
              <w:left w:val="single" w:sz="12" w:space="0" w:color="auto"/>
              <w:bottom w:val="single" w:sz="2" w:space="0" w:color="auto"/>
              <w:right w:val="single" w:sz="2" w:space="0" w:color="auto"/>
            </w:tcBorders>
            <w:noWrap/>
            <w:vAlign w:val="bottom"/>
            <w:hideMark/>
          </w:tcPr>
          <w:p w14:paraId="550CC90C"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0</w:t>
            </w:r>
          </w:p>
        </w:tc>
        <w:tc>
          <w:tcPr>
            <w:tcW w:w="567" w:type="dxa"/>
            <w:tcBorders>
              <w:top w:val="single" w:sz="2" w:space="0" w:color="auto"/>
              <w:left w:val="single" w:sz="2" w:space="0" w:color="auto"/>
              <w:bottom w:val="single" w:sz="2" w:space="0" w:color="auto"/>
              <w:right w:val="single" w:sz="2" w:space="0" w:color="auto"/>
            </w:tcBorders>
            <w:noWrap/>
            <w:vAlign w:val="bottom"/>
            <w:hideMark/>
          </w:tcPr>
          <w:p w14:paraId="6689AFB1"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1</w:t>
            </w:r>
          </w:p>
        </w:tc>
        <w:tc>
          <w:tcPr>
            <w:tcW w:w="1276" w:type="dxa"/>
            <w:tcBorders>
              <w:top w:val="single" w:sz="2" w:space="0" w:color="auto"/>
              <w:left w:val="single" w:sz="2" w:space="0" w:color="auto"/>
              <w:bottom w:val="single" w:sz="2" w:space="0" w:color="auto"/>
              <w:right w:val="single" w:sz="2" w:space="0" w:color="auto"/>
            </w:tcBorders>
            <w:noWrap/>
            <w:vAlign w:val="bottom"/>
            <w:hideMark/>
          </w:tcPr>
          <w:p w14:paraId="4B260D70"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2</w:t>
            </w:r>
          </w:p>
        </w:tc>
        <w:tc>
          <w:tcPr>
            <w:tcW w:w="764" w:type="dxa"/>
            <w:tcBorders>
              <w:top w:val="single" w:sz="2" w:space="0" w:color="auto"/>
              <w:left w:val="single" w:sz="2" w:space="0" w:color="auto"/>
              <w:bottom w:val="single" w:sz="2" w:space="0" w:color="auto"/>
              <w:right w:val="single" w:sz="12" w:space="0" w:color="auto"/>
            </w:tcBorders>
            <w:noWrap/>
            <w:vAlign w:val="bottom"/>
          </w:tcPr>
          <w:p w14:paraId="0DDE705C"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3</w:t>
            </w:r>
          </w:p>
        </w:tc>
        <w:tc>
          <w:tcPr>
            <w:tcW w:w="1013" w:type="dxa"/>
            <w:tcBorders>
              <w:top w:val="single" w:sz="2" w:space="0" w:color="auto"/>
              <w:left w:val="single" w:sz="12" w:space="0" w:color="auto"/>
              <w:bottom w:val="single" w:sz="2" w:space="0" w:color="auto"/>
              <w:right w:val="single" w:sz="2" w:space="0" w:color="auto"/>
            </w:tcBorders>
            <w:noWrap/>
            <w:vAlign w:val="bottom"/>
          </w:tcPr>
          <w:p w14:paraId="298937C4"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4</w:t>
            </w:r>
          </w:p>
        </w:tc>
        <w:tc>
          <w:tcPr>
            <w:tcW w:w="940" w:type="dxa"/>
            <w:tcBorders>
              <w:top w:val="single" w:sz="2" w:space="0" w:color="auto"/>
              <w:left w:val="single" w:sz="2" w:space="0" w:color="auto"/>
              <w:bottom w:val="single" w:sz="2" w:space="0" w:color="auto"/>
              <w:right w:val="single" w:sz="2" w:space="0" w:color="auto"/>
            </w:tcBorders>
            <w:vAlign w:val="bottom"/>
          </w:tcPr>
          <w:p w14:paraId="102D127A"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6</w:t>
            </w:r>
          </w:p>
        </w:tc>
        <w:tc>
          <w:tcPr>
            <w:tcW w:w="866" w:type="dxa"/>
            <w:tcBorders>
              <w:top w:val="single" w:sz="2" w:space="0" w:color="auto"/>
              <w:left w:val="single" w:sz="2" w:space="0" w:color="auto"/>
              <w:bottom w:val="single" w:sz="2" w:space="0" w:color="auto"/>
              <w:right w:val="single" w:sz="2" w:space="0" w:color="auto"/>
            </w:tcBorders>
            <w:vAlign w:val="bottom"/>
          </w:tcPr>
          <w:p w14:paraId="2C2A959C"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7</w:t>
            </w:r>
          </w:p>
        </w:tc>
        <w:tc>
          <w:tcPr>
            <w:tcW w:w="787" w:type="dxa"/>
            <w:tcBorders>
              <w:top w:val="single" w:sz="2" w:space="0" w:color="auto"/>
              <w:left w:val="single" w:sz="2" w:space="0" w:color="auto"/>
              <w:bottom w:val="single" w:sz="2" w:space="0" w:color="auto"/>
              <w:right w:val="single" w:sz="12" w:space="0" w:color="auto"/>
            </w:tcBorders>
            <w:vAlign w:val="bottom"/>
          </w:tcPr>
          <w:p w14:paraId="78BA397E"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8</w:t>
            </w:r>
          </w:p>
        </w:tc>
        <w:tc>
          <w:tcPr>
            <w:tcW w:w="1095" w:type="dxa"/>
            <w:tcBorders>
              <w:top w:val="single" w:sz="2" w:space="0" w:color="auto"/>
              <w:left w:val="single" w:sz="12" w:space="0" w:color="auto"/>
              <w:bottom w:val="single" w:sz="2" w:space="0" w:color="auto"/>
              <w:right w:val="single" w:sz="2" w:space="0" w:color="auto"/>
            </w:tcBorders>
            <w:noWrap/>
            <w:vAlign w:val="bottom"/>
          </w:tcPr>
          <w:p w14:paraId="1B3C7CFA"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6</w:t>
            </w:r>
          </w:p>
        </w:tc>
        <w:tc>
          <w:tcPr>
            <w:tcW w:w="1028" w:type="dxa"/>
            <w:tcBorders>
              <w:top w:val="single" w:sz="2" w:space="0" w:color="auto"/>
              <w:left w:val="single" w:sz="2" w:space="0" w:color="auto"/>
              <w:bottom w:val="single" w:sz="2" w:space="0" w:color="auto"/>
              <w:right w:val="single" w:sz="2" w:space="0" w:color="auto"/>
            </w:tcBorders>
            <w:vAlign w:val="bottom"/>
          </w:tcPr>
          <w:p w14:paraId="7A93535D"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7</w:t>
            </w:r>
          </w:p>
        </w:tc>
        <w:tc>
          <w:tcPr>
            <w:tcW w:w="725" w:type="dxa"/>
            <w:tcBorders>
              <w:top w:val="single" w:sz="2" w:space="0" w:color="auto"/>
              <w:left w:val="single" w:sz="2" w:space="0" w:color="auto"/>
              <w:bottom w:val="single" w:sz="2" w:space="0" w:color="auto"/>
              <w:right w:val="single" w:sz="2" w:space="0" w:color="auto"/>
            </w:tcBorders>
            <w:vAlign w:val="bottom"/>
          </w:tcPr>
          <w:p w14:paraId="00F2211B"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8</w:t>
            </w:r>
          </w:p>
        </w:tc>
        <w:tc>
          <w:tcPr>
            <w:tcW w:w="634" w:type="dxa"/>
            <w:tcBorders>
              <w:top w:val="single" w:sz="2" w:space="0" w:color="auto"/>
              <w:left w:val="single" w:sz="2" w:space="0" w:color="auto"/>
              <w:bottom w:val="single" w:sz="2" w:space="0" w:color="auto"/>
              <w:right w:val="single" w:sz="12" w:space="0" w:color="auto"/>
            </w:tcBorders>
            <w:vAlign w:val="bottom"/>
          </w:tcPr>
          <w:p w14:paraId="63ECC845"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9</w:t>
            </w:r>
          </w:p>
        </w:tc>
      </w:tr>
      <w:tr w:rsidR="00307476" w:rsidRPr="00B35C12" w14:paraId="0927E5B2" w14:textId="77777777" w:rsidTr="00B25C8B">
        <w:trPr>
          <w:trHeight w:val="72"/>
          <w:jc w:val="center"/>
        </w:trPr>
        <w:tc>
          <w:tcPr>
            <w:tcW w:w="563" w:type="dxa"/>
            <w:tcBorders>
              <w:top w:val="single" w:sz="2" w:space="0" w:color="auto"/>
              <w:left w:val="single" w:sz="12" w:space="0" w:color="auto"/>
              <w:bottom w:val="single" w:sz="12" w:space="0" w:color="auto"/>
              <w:right w:val="single" w:sz="2" w:space="0" w:color="auto"/>
            </w:tcBorders>
            <w:noWrap/>
            <w:vAlign w:val="center"/>
          </w:tcPr>
          <w:p w14:paraId="652F8129" w14:textId="77777777" w:rsidR="00307476" w:rsidRPr="00B35C12" w:rsidRDefault="00307476" w:rsidP="00B25C8B">
            <w:pPr>
              <w:widowControl/>
              <w:jc w:val="center"/>
              <w:rPr>
                <w:rFonts w:ascii="Bookman Old Style" w:eastAsia="Times New Roman" w:hAnsi="Bookman Old Style"/>
                <w:sz w:val="16"/>
                <w:szCs w:val="16"/>
                <w:lang w:eastAsia="ro-RO"/>
              </w:rPr>
            </w:pPr>
            <w:r w:rsidRPr="00B35C12">
              <w:rPr>
                <w:rFonts w:ascii="Bookman Old Style" w:eastAsia="Times New Roman" w:hAnsi="Bookman Old Style"/>
                <w:sz w:val="16"/>
                <w:szCs w:val="16"/>
                <w:lang w:eastAsia="ro-RO"/>
              </w:rPr>
              <w:t>1</w:t>
            </w:r>
          </w:p>
        </w:tc>
        <w:tc>
          <w:tcPr>
            <w:tcW w:w="567" w:type="dxa"/>
            <w:tcBorders>
              <w:top w:val="single" w:sz="2" w:space="0" w:color="auto"/>
              <w:left w:val="single" w:sz="2" w:space="0" w:color="auto"/>
              <w:bottom w:val="single" w:sz="12" w:space="0" w:color="auto"/>
              <w:right w:val="single" w:sz="2" w:space="0" w:color="auto"/>
            </w:tcBorders>
            <w:noWrap/>
            <w:vAlign w:val="center"/>
          </w:tcPr>
          <w:p w14:paraId="6A7ADDAE" w14:textId="6B6131CA" w:rsidR="00307476" w:rsidRPr="00B35C12" w:rsidRDefault="00122F87"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293</w:t>
            </w:r>
          </w:p>
        </w:tc>
        <w:tc>
          <w:tcPr>
            <w:tcW w:w="1276" w:type="dxa"/>
            <w:tcBorders>
              <w:top w:val="single" w:sz="2" w:space="0" w:color="auto"/>
              <w:left w:val="single" w:sz="2" w:space="0" w:color="auto"/>
              <w:bottom w:val="single" w:sz="12" w:space="0" w:color="auto"/>
              <w:right w:val="single" w:sz="2" w:space="0" w:color="auto"/>
            </w:tcBorders>
            <w:noWrap/>
            <w:vAlign w:val="center"/>
          </w:tcPr>
          <w:p w14:paraId="0697499C" w14:textId="0B814C8D" w:rsidR="00307476" w:rsidRPr="00B35C12" w:rsidRDefault="00307476"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Mocanu</w:t>
            </w:r>
          </w:p>
        </w:tc>
        <w:tc>
          <w:tcPr>
            <w:tcW w:w="764" w:type="dxa"/>
            <w:tcBorders>
              <w:top w:val="single" w:sz="2" w:space="0" w:color="auto"/>
              <w:left w:val="single" w:sz="2" w:space="0" w:color="auto"/>
              <w:bottom w:val="single" w:sz="12" w:space="0" w:color="auto"/>
              <w:right w:val="single" w:sz="12" w:space="0" w:color="auto"/>
            </w:tcBorders>
            <w:noWrap/>
            <w:vAlign w:val="center"/>
          </w:tcPr>
          <w:p w14:paraId="74EFA0A3" w14:textId="33F230CE" w:rsidR="00307476" w:rsidRPr="00B35C12" w:rsidRDefault="00122F87"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1456,02</w:t>
            </w:r>
          </w:p>
        </w:tc>
        <w:tc>
          <w:tcPr>
            <w:tcW w:w="1013" w:type="dxa"/>
            <w:tcBorders>
              <w:top w:val="single" w:sz="2" w:space="0" w:color="auto"/>
              <w:left w:val="single" w:sz="12" w:space="0" w:color="auto"/>
              <w:bottom w:val="single" w:sz="12" w:space="0" w:color="auto"/>
              <w:right w:val="single" w:sz="2" w:space="0" w:color="auto"/>
            </w:tcBorders>
            <w:noWrap/>
            <w:vAlign w:val="center"/>
          </w:tcPr>
          <w:p w14:paraId="27F28B8C" w14:textId="0C2AF04C" w:rsidR="00307476" w:rsidRPr="00B35C12" w:rsidRDefault="00122F87"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129818,74</w:t>
            </w:r>
          </w:p>
        </w:tc>
        <w:tc>
          <w:tcPr>
            <w:tcW w:w="940" w:type="dxa"/>
            <w:tcBorders>
              <w:top w:val="single" w:sz="2" w:space="0" w:color="auto"/>
              <w:left w:val="single" w:sz="2" w:space="0" w:color="auto"/>
              <w:bottom w:val="single" w:sz="12" w:space="0" w:color="auto"/>
              <w:right w:val="single" w:sz="2" w:space="0" w:color="auto"/>
            </w:tcBorders>
            <w:vAlign w:val="center"/>
          </w:tcPr>
          <w:p w14:paraId="1EE036EE" w14:textId="46F10557" w:rsidR="00307476" w:rsidRPr="00B35C12" w:rsidRDefault="00122F87"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89,16</w:t>
            </w:r>
          </w:p>
        </w:tc>
        <w:tc>
          <w:tcPr>
            <w:tcW w:w="866" w:type="dxa"/>
            <w:tcBorders>
              <w:top w:val="single" w:sz="2" w:space="0" w:color="auto"/>
              <w:left w:val="single" w:sz="2" w:space="0" w:color="auto"/>
              <w:bottom w:val="single" w:sz="12" w:space="0" w:color="auto"/>
              <w:right w:val="single" w:sz="2" w:space="0" w:color="auto"/>
            </w:tcBorders>
            <w:shd w:val="clear" w:color="auto" w:fill="000000"/>
            <w:vAlign w:val="center"/>
          </w:tcPr>
          <w:p w14:paraId="1AA7FD5D" w14:textId="77777777" w:rsidR="00307476" w:rsidRPr="00B35C12" w:rsidRDefault="00307476" w:rsidP="00B25C8B">
            <w:pPr>
              <w:widowControl/>
              <w:jc w:val="center"/>
              <w:rPr>
                <w:rFonts w:ascii="Bookman Old Style" w:eastAsia="Times New Roman" w:hAnsi="Bookman Old Style"/>
                <w:sz w:val="16"/>
                <w:szCs w:val="16"/>
                <w:lang w:eastAsia="ro-RO"/>
              </w:rPr>
            </w:pPr>
          </w:p>
        </w:tc>
        <w:tc>
          <w:tcPr>
            <w:tcW w:w="787" w:type="dxa"/>
            <w:tcBorders>
              <w:top w:val="single" w:sz="2" w:space="0" w:color="auto"/>
              <w:left w:val="single" w:sz="2" w:space="0" w:color="auto"/>
              <w:bottom w:val="single" w:sz="12" w:space="0" w:color="auto"/>
              <w:right w:val="single" w:sz="12" w:space="0" w:color="auto"/>
            </w:tcBorders>
            <w:vAlign w:val="center"/>
          </w:tcPr>
          <w:p w14:paraId="39AF9567" w14:textId="5A863698" w:rsidR="00307476" w:rsidRPr="00B35C12" w:rsidRDefault="00122F87"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89,16</w:t>
            </w:r>
          </w:p>
        </w:tc>
        <w:tc>
          <w:tcPr>
            <w:tcW w:w="1095" w:type="dxa"/>
            <w:tcBorders>
              <w:top w:val="single" w:sz="2" w:space="0" w:color="auto"/>
              <w:left w:val="single" w:sz="12" w:space="0" w:color="auto"/>
              <w:bottom w:val="single" w:sz="12" w:space="0" w:color="auto"/>
              <w:right w:val="single" w:sz="2" w:space="0" w:color="auto"/>
            </w:tcBorders>
            <w:noWrap/>
            <w:vAlign w:val="center"/>
          </w:tcPr>
          <w:p w14:paraId="2003683C" w14:textId="77777777" w:rsidR="00307476" w:rsidRPr="00B35C12" w:rsidRDefault="00307476" w:rsidP="00B25C8B">
            <w:pPr>
              <w:widowControl/>
              <w:jc w:val="center"/>
              <w:rPr>
                <w:rFonts w:ascii="Bookman Old Style" w:eastAsia="Times New Roman" w:hAnsi="Bookman Old Style"/>
                <w:sz w:val="16"/>
                <w:szCs w:val="16"/>
                <w:lang w:eastAsia="ro-RO"/>
              </w:rPr>
            </w:pPr>
          </w:p>
        </w:tc>
        <w:tc>
          <w:tcPr>
            <w:tcW w:w="1028" w:type="dxa"/>
            <w:tcBorders>
              <w:top w:val="single" w:sz="2" w:space="0" w:color="auto"/>
              <w:left w:val="single" w:sz="2" w:space="0" w:color="auto"/>
              <w:bottom w:val="single" w:sz="12" w:space="0" w:color="auto"/>
              <w:right w:val="single" w:sz="2" w:space="0" w:color="auto"/>
            </w:tcBorders>
            <w:shd w:val="clear" w:color="auto" w:fill="000000"/>
            <w:vAlign w:val="center"/>
          </w:tcPr>
          <w:p w14:paraId="3DC29B24" w14:textId="77777777" w:rsidR="00307476" w:rsidRPr="00B35C12" w:rsidRDefault="00307476" w:rsidP="00B25C8B">
            <w:pPr>
              <w:widowControl/>
              <w:jc w:val="center"/>
              <w:rPr>
                <w:rFonts w:ascii="Bookman Old Style" w:eastAsia="Times New Roman" w:hAnsi="Bookman Old Style"/>
                <w:sz w:val="16"/>
                <w:szCs w:val="16"/>
                <w:lang w:eastAsia="ro-RO"/>
              </w:rPr>
            </w:pPr>
          </w:p>
        </w:tc>
        <w:tc>
          <w:tcPr>
            <w:tcW w:w="725" w:type="dxa"/>
            <w:tcBorders>
              <w:top w:val="single" w:sz="2" w:space="0" w:color="auto"/>
              <w:left w:val="single" w:sz="2" w:space="0" w:color="auto"/>
              <w:bottom w:val="single" w:sz="12" w:space="0" w:color="auto"/>
              <w:right w:val="single" w:sz="2" w:space="0" w:color="auto"/>
            </w:tcBorders>
            <w:vAlign w:val="center"/>
          </w:tcPr>
          <w:p w14:paraId="6DC689A5" w14:textId="77777777" w:rsidR="00307476" w:rsidRPr="00B35C12" w:rsidRDefault="00307476" w:rsidP="00B25C8B">
            <w:pPr>
              <w:widowControl/>
              <w:jc w:val="center"/>
              <w:rPr>
                <w:rFonts w:ascii="Bookman Old Style" w:eastAsia="Times New Roman" w:hAnsi="Bookman Old Style"/>
                <w:sz w:val="16"/>
                <w:szCs w:val="16"/>
                <w:lang w:eastAsia="ro-RO"/>
              </w:rPr>
            </w:pPr>
          </w:p>
        </w:tc>
        <w:tc>
          <w:tcPr>
            <w:tcW w:w="634" w:type="dxa"/>
            <w:tcBorders>
              <w:top w:val="single" w:sz="2" w:space="0" w:color="auto"/>
              <w:left w:val="single" w:sz="2" w:space="0" w:color="auto"/>
              <w:bottom w:val="single" w:sz="12" w:space="0" w:color="auto"/>
              <w:right w:val="single" w:sz="12" w:space="0" w:color="auto"/>
            </w:tcBorders>
            <w:vAlign w:val="center"/>
          </w:tcPr>
          <w:p w14:paraId="749B6969" w14:textId="77777777" w:rsidR="00307476" w:rsidRPr="00B35C12" w:rsidRDefault="00307476" w:rsidP="00B25C8B">
            <w:pPr>
              <w:widowControl/>
              <w:jc w:val="center"/>
              <w:rPr>
                <w:rFonts w:ascii="Bookman Old Style" w:eastAsia="Times New Roman" w:hAnsi="Bookman Old Style"/>
                <w:sz w:val="16"/>
                <w:szCs w:val="16"/>
                <w:lang w:eastAsia="ro-RO"/>
              </w:rPr>
            </w:pPr>
          </w:p>
        </w:tc>
      </w:tr>
    </w:tbl>
    <w:p w14:paraId="5AA39D94" w14:textId="77777777" w:rsidR="00307476" w:rsidRPr="00B35C12" w:rsidRDefault="00307476" w:rsidP="00307476">
      <w:pPr>
        <w:widowControl/>
        <w:jc w:val="center"/>
        <w:rPr>
          <w:rFonts w:ascii="Bookman Old Style" w:eastAsia="Times New Roman" w:hAnsi="Bookman Old Style"/>
          <w:color w:val="auto"/>
          <w:lang w:eastAsia="ro-RO"/>
        </w:rPr>
      </w:pPr>
    </w:p>
    <w:p w14:paraId="51E10E48" w14:textId="77777777" w:rsidR="00307476" w:rsidRPr="00B35C12" w:rsidRDefault="00307476" w:rsidP="00307476">
      <w:pPr>
        <w:widowControl/>
        <w:jc w:val="center"/>
        <w:rPr>
          <w:rFonts w:ascii="Bookman Old Style" w:eastAsia="Times New Roman" w:hAnsi="Bookman Old Style"/>
          <w:color w:val="auto"/>
          <w:lang w:eastAsia="ro-RO"/>
        </w:rPr>
      </w:pPr>
      <w:r w:rsidRPr="00B35C12">
        <w:rPr>
          <w:rFonts w:ascii="Bookman Old Style" w:eastAsia="Times New Roman" w:hAnsi="Bookman Old Style"/>
          <w:color w:val="auto"/>
          <w:lang w:eastAsia="ro-RO"/>
        </w:rPr>
        <w:t>................................................</w:t>
      </w:r>
    </w:p>
    <w:p w14:paraId="41EDBFFD" w14:textId="77777777" w:rsidR="00307476" w:rsidRPr="00B35C12" w:rsidRDefault="00307476" w:rsidP="00307476">
      <w:pPr>
        <w:widowControl/>
        <w:jc w:val="center"/>
        <w:rPr>
          <w:rFonts w:ascii="Bookman Old Style" w:eastAsia="Times New Roman" w:hAnsi="Bookman Old Style"/>
          <w:i/>
          <w:color w:val="auto"/>
          <w:lang w:eastAsia="ro-RO"/>
        </w:rPr>
      </w:pPr>
      <w:r w:rsidRPr="00B35C12">
        <w:rPr>
          <w:rFonts w:ascii="Bookman Old Style" w:eastAsia="Times New Roman" w:hAnsi="Bookman Old Style"/>
          <w:i/>
          <w:color w:val="auto"/>
          <w:lang w:eastAsia="ro-RO"/>
        </w:rPr>
        <w:t>(semnătura autorizată)</w:t>
      </w:r>
    </w:p>
    <w:p w14:paraId="58EB32F6"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520EF057"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222725CE"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52E20E66"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454F5298"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0F206E82"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6A3C2A2B" w14:textId="77777777" w:rsidR="00307476" w:rsidRPr="00B35C12" w:rsidRDefault="00307476" w:rsidP="00307476">
      <w:pPr>
        <w:widowControl/>
        <w:rPr>
          <w:rFonts w:ascii="Bookman Old Style" w:eastAsia="Times New Roman" w:hAnsi="Bookman Old Style"/>
          <w:color w:val="auto"/>
          <w:lang w:val="pt-BR" w:eastAsia="ro-RO"/>
        </w:rPr>
      </w:pPr>
      <w:r w:rsidRPr="00B35C12">
        <w:rPr>
          <w:rFonts w:ascii="Bookman Old Style" w:eastAsia="Times New Roman" w:hAnsi="Bookman Old Style"/>
          <w:color w:val="auto"/>
          <w:lang w:val="pt-BR" w:eastAsia="ro-RO"/>
        </w:rPr>
        <w:t>.................................................................</w:t>
      </w:r>
    </w:p>
    <w:p w14:paraId="212AB5A0" w14:textId="77777777" w:rsidR="00307476" w:rsidRPr="00B35C12" w:rsidRDefault="00307476" w:rsidP="00307476">
      <w:pPr>
        <w:widowControl/>
        <w:rPr>
          <w:rFonts w:ascii="Bookman Old Style" w:eastAsia="Times New Roman" w:hAnsi="Bookman Old Style"/>
          <w:color w:val="auto"/>
          <w:lang w:val="pt-BR" w:eastAsia="ro-RO"/>
        </w:rPr>
      </w:pPr>
      <w:r w:rsidRPr="00B35C12">
        <w:rPr>
          <w:rFonts w:ascii="Bookman Old Style" w:eastAsia="Times New Roman" w:hAnsi="Bookman Old Style"/>
          <w:i/>
          <w:color w:val="auto"/>
          <w:lang w:val="pt-BR" w:eastAsia="ro-RO"/>
        </w:rPr>
        <w:t xml:space="preserve">  </w:t>
      </w:r>
      <w:r w:rsidRPr="00B35C12">
        <w:rPr>
          <w:rFonts w:ascii="Bookman Old Style" w:eastAsia="Times New Roman" w:hAnsi="Bookman Old Style"/>
          <w:color w:val="auto"/>
          <w:lang w:val="pt-BR" w:eastAsia="ro-RO"/>
        </w:rPr>
        <w:t>(denumirea/numele ofertantului)</w:t>
      </w:r>
    </w:p>
    <w:p w14:paraId="7E867438" w14:textId="77777777" w:rsidR="00307476" w:rsidRPr="00B35C12" w:rsidRDefault="00307476" w:rsidP="00307476">
      <w:pPr>
        <w:widowControl/>
        <w:rPr>
          <w:rFonts w:ascii="Bookman Old Style" w:eastAsia="Times New Roman" w:hAnsi="Bookman Old Style"/>
          <w:b/>
          <w:color w:val="auto"/>
          <w:lang w:eastAsia="ro-RO"/>
        </w:rPr>
      </w:pPr>
    </w:p>
    <w:p w14:paraId="072571EC" w14:textId="77777777" w:rsidR="00307476" w:rsidRPr="00B35C12" w:rsidRDefault="00307476" w:rsidP="00307476">
      <w:pPr>
        <w:widowControl/>
        <w:rPr>
          <w:rFonts w:ascii="Bookman Old Style" w:eastAsia="Times New Roman" w:hAnsi="Bookman Old Style"/>
          <w:color w:val="auto"/>
          <w:lang w:eastAsia="ro-RO"/>
        </w:rPr>
      </w:pPr>
    </w:p>
    <w:p w14:paraId="42901BAA" w14:textId="77777777" w:rsidR="00307476" w:rsidRPr="00B35C12" w:rsidRDefault="00307476" w:rsidP="00307476">
      <w:pPr>
        <w:widowControl/>
        <w:rPr>
          <w:rFonts w:ascii="Bookman Old Style" w:eastAsia="Times New Roman" w:hAnsi="Bookman Old Style"/>
          <w:color w:val="auto"/>
          <w:lang w:eastAsia="ro-RO"/>
        </w:rPr>
      </w:pPr>
    </w:p>
    <w:p w14:paraId="2D8213B0" w14:textId="77777777" w:rsidR="00307476" w:rsidRPr="00B35C12" w:rsidRDefault="00307476" w:rsidP="00307476">
      <w:pPr>
        <w:widowControl/>
        <w:rPr>
          <w:rFonts w:ascii="Bookman Old Style" w:eastAsia="Times New Roman" w:hAnsi="Bookman Old Style"/>
          <w:color w:val="auto"/>
          <w:lang w:eastAsia="ro-RO"/>
        </w:rPr>
      </w:pPr>
    </w:p>
    <w:p w14:paraId="723A12FD" w14:textId="77777777" w:rsidR="00307476" w:rsidRPr="00B35C12" w:rsidRDefault="00307476" w:rsidP="00307476">
      <w:pPr>
        <w:widowControl/>
        <w:jc w:val="center"/>
        <w:rPr>
          <w:rFonts w:ascii="Bookman Old Style" w:eastAsia="Times New Roman" w:hAnsi="Bookman Old Style"/>
          <w:b/>
          <w:color w:val="auto"/>
          <w:lang w:eastAsia="ro-RO"/>
        </w:rPr>
      </w:pPr>
      <w:r w:rsidRPr="00B35C12">
        <w:rPr>
          <w:rFonts w:ascii="Bookman Old Style" w:eastAsia="Times New Roman" w:hAnsi="Bookman Old Style"/>
          <w:b/>
          <w:color w:val="auto"/>
          <w:lang w:eastAsia="ro-RO"/>
        </w:rPr>
        <w:t>CENTRALIZATOR DE PREŢURI</w:t>
      </w:r>
    </w:p>
    <w:p w14:paraId="38F75BC3" w14:textId="441E93F6" w:rsidR="00307476" w:rsidRPr="00B35C12" w:rsidRDefault="00307476" w:rsidP="00307476">
      <w:pPr>
        <w:widowControl/>
        <w:jc w:val="center"/>
        <w:rPr>
          <w:rFonts w:ascii="Bookman Old Style" w:eastAsia="Times New Roman" w:hAnsi="Bookman Old Style"/>
          <w:b/>
          <w:color w:val="auto"/>
          <w:lang w:eastAsia="ro-RO"/>
        </w:rPr>
      </w:pPr>
      <w:r w:rsidRPr="00B35C12">
        <w:rPr>
          <w:rFonts w:ascii="Bookman Old Style" w:eastAsia="Times New Roman" w:hAnsi="Bookman Old Style"/>
          <w:b/>
          <w:i/>
          <w:color w:val="auto"/>
          <w:lang w:eastAsia="ro-RO"/>
        </w:rPr>
        <w:t xml:space="preserve"> </w:t>
      </w:r>
      <w:r>
        <w:rPr>
          <w:rFonts w:ascii="Bookman Old Style" w:eastAsia="Times New Roman" w:hAnsi="Bookman Old Style"/>
          <w:b/>
          <w:i/>
          <w:color w:val="auto"/>
          <w:lang w:eastAsia="ro-RO"/>
        </w:rPr>
        <w:t xml:space="preserve">Lot </w:t>
      </w:r>
      <w:r w:rsidR="00122F87">
        <w:rPr>
          <w:rFonts w:ascii="Bookman Old Style" w:eastAsia="Times New Roman" w:hAnsi="Bookman Old Style"/>
          <w:b/>
          <w:i/>
          <w:color w:val="auto"/>
          <w:lang w:eastAsia="ro-RO"/>
        </w:rPr>
        <w:t>4</w:t>
      </w:r>
      <w:r>
        <w:rPr>
          <w:rFonts w:ascii="Bookman Old Style" w:eastAsia="Times New Roman" w:hAnsi="Bookman Old Style"/>
          <w:b/>
          <w:i/>
          <w:color w:val="auto"/>
          <w:lang w:eastAsia="ro-RO"/>
        </w:rPr>
        <w:t xml:space="preserve"> </w:t>
      </w:r>
      <w:r w:rsidRPr="00B35C12">
        <w:rPr>
          <w:rFonts w:ascii="Bookman Old Style" w:eastAsia="Times New Roman" w:hAnsi="Bookman Old Style"/>
          <w:b/>
          <w:i/>
          <w:color w:val="auto"/>
          <w:lang w:eastAsia="ro-RO"/>
        </w:rPr>
        <w:t xml:space="preserve">- partida </w:t>
      </w:r>
      <w:r w:rsidR="00122F87">
        <w:rPr>
          <w:rFonts w:ascii="Bookman Old Style" w:eastAsia="Times New Roman" w:hAnsi="Bookman Old Style"/>
          <w:b/>
          <w:i/>
          <w:color w:val="auto"/>
          <w:lang w:eastAsia="ro-RO"/>
        </w:rPr>
        <w:t>290</w:t>
      </w:r>
      <w:r>
        <w:rPr>
          <w:rFonts w:ascii="Bookman Old Style" w:eastAsia="Times New Roman" w:hAnsi="Bookman Old Style"/>
          <w:b/>
          <w:i/>
          <w:color w:val="auto"/>
          <w:lang w:eastAsia="ro-RO"/>
        </w:rPr>
        <w:t xml:space="preserve"> Mocanu</w:t>
      </w:r>
    </w:p>
    <w:p w14:paraId="04881864" w14:textId="77777777" w:rsidR="00307476" w:rsidRPr="00B35C12" w:rsidRDefault="00307476" w:rsidP="00307476">
      <w:pPr>
        <w:widowControl/>
        <w:jc w:val="center"/>
        <w:rPr>
          <w:rFonts w:ascii="Bookman Old Style" w:eastAsia="Times New Roman" w:hAnsi="Bookman Old Style"/>
          <w:color w:val="auto"/>
          <w:lang w:eastAsia="ro-RO"/>
        </w:rPr>
      </w:pPr>
    </w:p>
    <w:p w14:paraId="741C71EB" w14:textId="77777777" w:rsidR="00307476" w:rsidRPr="00B35C12" w:rsidRDefault="00307476" w:rsidP="00307476">
      <w:pPr>
        <w:widowControl/>
        <w:jc w:val="center"/>
        <w:rPr>
          <w:rFonts w:ascii="Bookman Old Style" w:eastAsia="Times New Roman" w:hAnsi="Bookman Old Style"/>
          <w:color w:val="auto"/>
          <w:lang w:eastAsia="ro-RO"/>
        </w:rPr>
      </w:pPr>
    </w:p>
    <w:p w14:paraId="024B2A0E" w14:textId="77777777" w:rsidR="00307476" w:rsidRPr="00B35C12" w:rsidRDefault="00307476" w:rsidP="00307476">
      <w:pPr>
        <w:widowControl/>
        <w:jc w:val="center"/>
        <w:rPr>
          <w:rFonts w:ascii="Bookman Old Style" w:eastAsia="Times New Roman" w:hAnsi="Bookman Old Style"/>
          <w:color w:val="auto"/>
          <w:lang w:eastAsia="ro-RO"/>
        </w:rPr>
      </w:pPr>
      <w:r w:rsidRPr="00B35C12">
        <w:rPr>
          <w:rFonts w:ascii="Bookman Old Style" w:eastAsia="Times New Roman" w:hAnsi="Bookman Old Style"/>
          <w:color w:val="auto"/>
          <w:lang w:eastAsia="ro-RO"/>
        </w:rPr>
        <w:t>Anexă la ofertă</w:t>
      </w:r>
    </w:p>
    <w:tbl>
      <w:tblPr>
        <w:tblW w:w="10258" w:type="dxa"/>
        <w:jc w:val="center"/>
        <w:tblLook w:val="04A0" w:firstRow="1" w:lastRow="0" w:firstColumn="1" w:lastColumn="0" w:noHBand="0" w:noVBand="1"/>
      </w:tblPr>
      <w:tblGrid>
        <w:gridCol w:w="563"/>
        <w:gridCol w:w="567"/>
        <w:gridCol w:w="1276"/>
        <w:gridCol w:w="863"/>
        <w:gridCol w:w="1061"/>
        <w:gridCol w:w="869"/>
        <w:gridCol w:w="802"/>
        <w:gridCol w:w="764"/>
        <w:gridCol w:w="1095"/>
        <w:gridCol w:w="1028"/>
        <w:gridCol w:w="908"/>
        <w:gridCol w:w="908"/>
      </w:tblGrid>
      <w:tr w:rsidR="00307476" w:rsidRPr="00B35C12" w14:paraId="29567C04" w14:textId="77777777" w:rsidTr="00B25C8B">
        <w:trPr>
          <w:trHeight w:val="221"/>
          <w:jc w:val="center"/>
        </w:trPr>
        <w:tc>
          <w:tcPr>
            <w:tcW w:w="563" w:type="dxa"/>
            <w:vMerge w:val="restart"/>
            <w:tcBorders>
              <w:top w:val="single" w:sz="12" w:space="0" w:color="auto"/>
              <w:left w:val="single" w:sz="12" w:space="0" w:color="auto"/>
              <w:bottom w:val="single" w:sz="2" w:space="0" w:color="auto"/>
              <w:right w:val="single" w:sz="2" w:space="0" w:color="auto"/>
            </w:tcBorders>
            <w:vAlign w:val="center"/>
            <w:hideMark/>
          </w:tcPr>
          <w:p w14:paraId="1898FAEF"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Nr. crt.</w:t>
            </w:r>
          </w:p>
        </w:tc>
        <w:tc>
          <w:tcPr>
            <w:tcW w:w="1843" w:type="dxa"/>
            <w:gridSpan w:val="2"/>
            <w:vMerge w:val="restart"/>
            <w:tcBorders>
              <w:top w:val="single" w:sz="12" w:space="0" w:color="auto"/>
              <w:left w:val="single" w:sz="2" w:space="0" w:color="auto"/>
              <w:bottom w:val="single" w:sz="2" w:space="0" w:color="auto"/>
              <w:right w:val="single" w:sz="2" w:space="0" w:color="auto"/>
            </w:tcBorders>
            <w:noWrap/>
            <w:vAlign w:val="center"/>
            <w:hideMark/>
          </w:tcPr>
          <w:p w14:paraId="3FDF5DDF"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Partida</w:t>
            </w:r>
          </w:p>
          <w:p w14:paraId="77210395"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 </w:t>
            </w:r>
          </w:p>
        </w:tc>
        <w:tc>
          <w:tcPr>
            <w:tcW w:w="764" w:type="dxa"/>
            <w:vMerge w:val="restart"/>
            <w:tcBorders>
              <w:top w:val="single" w:sz="12" w:space="0" w:color="auto"/>
              <w:left w:val="single" w:sz="2" w:space="0" w:color="auto"/>
              <w:bottom w:val="single" w:sz="2" w:space="0" w:color="auto"/>
              <w:right w:val="single" w:sz="12" w:space="0" w:color="auto"/>
            </w:tcBorders>
            <w:textDirection w:val="btLr"/>
            <w:vAlign w:val="center"/>
            <w:hideMark/>
          </w:tcPr>
          <w:p w14:paraId="48936796" w14:textId="77777777" w:rsidR="00307476" w:rsidRPr="00B35C12" w:rsidRDefault="00307476" w:rsidP="00B25C8B">
            <w:pPr>
              <w:widowControl/>
              <w:ind w:left="113" w:right="113"/>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Volum brut</w:t>
            </w:r>
          </w:p>
        </w:tc>
        <w:tc>
          <w:tcPr>
            <w:tcW w:w="3606" w:type="dxa"/>
            <w:gridSpan w:val="4"/>
            <w:tcBorders>
              <w:top w:val="single" w:sz="12" w:space="0" w:color="auto"/>
              <w:left w:val="single" w:sz="12" w:space="0" w:color="auto"/>
              <w:bottom w:val="single" w:sz="2" w:space="0" w:color="auto"/>
              <w:right w:val="single" w:sz="12" w:space="0" w:color="auto"/>
            </w:tcBorders>
            <w:vAlign w:val="center"/>
            <w:hideMark/>
          </w:tcPr>
          <w:p w14:paraId="59F9B417"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pornire presta</w:t>
            </w:r>
            <w:r w:rsidRPr="00B35C12">
              <w:rPr>
                <w:rFonts w:ascii="Cambria" w:eastAsia="Times New Roman" w:hAnsi="Cambria" w:cs="Cambria"/>
                <w:b/>
                <w:bCs/>
                <w:sz w:val="12"/>
                <w:szCs w:val="12"/>
                <w:lang w:eastAsia="ro-RO"/>
              </w:rPr>
              <w:t>ț</w:t>
            </w:r>
            <w:r w:rsidRPr="00B35C12">
              <w:rPr>
                <w:rFonts w:ascii="Bookman Old Style" w:eastAsia="Times New Roman" w:hAnsi="Bookman Old Style"/>
                <w:b/>
                <w:bCs/>
                <w:sz w:val="12"/>
                <w:szCs w:val="12"/>
                <w:lang w:eastAsia="ro-RO"/>
              </w:rPr>
              <w:t xml:space="preserve">ii din care: </w:t>
            </w:r>
          </w:p>
        </w:tc>
        <w:tc>
          <w:tcPr>
            <w:tcW w:w="3482" w:type="dxa"/>
            <w:gridSpan w:val="4"/>
            <w:tcBorders>
              <w:top w:val="single" w:sz="12" w:space="0" w:color="auto"/>
              <w:left w:val="single" w:sz="12" w:space="0" w:color="auto"/>
              <w:bottom w:val="single" w:sz="2" w:space="0" w:color="auto"/>
              <w:right w:val="single" w:sz="12" w:space="0" w:color="auto"/>
            </w:tcBorders>
            <w:vAlign w:val="center"/>
          </w:tcPr>
          <w:p w14:paraId="5B7EC4F3" w14:textId="77777777" w:rsidR="00307476" w:rsidRPr="00B35C12" w:rsidRDefault="00307476" w:rsidP="00B25C8B">
            <w:pPr>
              <w:widowControl/>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Oferta operator economic din care:</w:t>
            </w:r>
          </w:p>
        </w:tc>
      </w:tr>
      <w:tr w:rsidR="00307476" w:rsidRPr="00B35C12" w14:paraId="25BB4947" w14:textId="77777777" w:rsidTr="00B25C8B">
        <w:trPr>
          <w:trHeight w:val="188"/>
          <w:jc w:val="center"/>
        </w:trPr>
        <w:tc>
          <w:tcPr>
            <w:tcW w:w="563" w:type="dxa"/>
            <w:vMerge/>
            <w:tcBorders>
              <w:top w:val="single" w:sz="2" w:space="0" w:color="auto"/>
              <w:left w:val="single" w:sz="12" w:space="0" w:color="auto"/>
              <w:bottom w:val="single" w:sz="2" w:space="0" w:color="auto"/>
              <w:right w:val="single" w:sz="2" w:space="0" w:color="auto"/>
            </w:tcBorders>
            <w:vAlign w:val="center"/>
          </w:tcPr>
          <w:p w14:paraId="75E061D8" w14:textId="77777777" w:rsidR="00307476" w:rsidRPr="00B35C12" w:rsidRDefault="00307476" w:rsidP="00B25C8B">
            <w:pPr>
              <w:widowControl/>
              <w:jc w:val="center"/>
              <w:rPr>
                <w:rFonts w:ascii="Bookman Old Style" w:eastAsia="Times New Roman" w:hAnsi="Bookman Old Style"/>
                <w:b/>
                <w:bCs/>
                <w:sz w:val="12"/>
                <w:szCs w:val="12"/>
                <w:lang w:eastAsia="ro-RO"/>
              </w:rPr>
            </w:pPr>
          </w:p>
        </w:tc>
        <w:tc>
          <w:tcPr>
            <w:tcW w:w="1843" w:type="dxa"/>
            <w:gridSpan w:val="2"/>
            <w:vMerge/>
            <w:tcBorders>
              <w:top w:val="single" w:sz="2" w:space="0" w:color="auto"/>
              <w:left w:val="single" w:sz="2" w:space="0" w:color="auto"/>
              <w:bottom w:val="single" w:sz="2" w:space="0" w:color="auto"/>
              <w:right w:val="single" w:sz="2" w:space="0" w:color="auto"/>
            </w:tcBorders>
            <w:noWrap/>
            <w:vAlign w:val="center"/>
          </w:tcPr>
          <w:p w14:paraId="3C1684BE" w14:textId="77777777" w:rsidR="00307476" w:rsidRPr="00B35C12" w:rsidRDefault="00307476" w:rsidP="00B25C8B">
            <w:pPr>
              <w:widowControl/>
              <w:jc w:val="center"/>
              <w:rPr>
                <w:rFonts w:ascii="Bookman Old Style" w:eastAsia="Times New Roman" w:hAnsi="Bookman Old Style"/>
                <w:b/>
                <w:bCs/>
                <w:sz w:val="12"/>
                <w:szCs w:val="12"/>
                <w:lang w:eastAsia="ro-RO"/>
              </w:rPr>
            </w:pPr>
          </w:p>
        </w:tc>
        <w:tc>
          <w:tcPr>
            <w:tcW w:w="764" w:type="dxa"/>
            <w:vMerge/>
            <w:tcBorders>
              <w:top w:val="single" w:sz="2" w:space="0" w:color="auto"/>
              <w:left w:val="single" w:sz="2" w:space="0" w:color="auto"/>
              <w:bottom w:val="single" w:sz="2" w:space="0" w:color="auto"/>
              <w:right w:val="single" w:sz="12" w:space="0" w:color="auto"/>
            </w:tcBorders>
            <w:textDirection w:val="btLr"/>
            <w:vAlign w:val="center"/>
          </w:tcPr>
          <w:p w14:paraId="46EF4ECE" w14:textId="77777777" w:rsidR="00307476" w:rsidRPr="00B35C12" w:rsidRDefault="00307476" w:rsidP="00B25C8B">
            <w:pPr>
              <w:widowControl/>
              <w:ind w:left="113" w:right="113"/>
              <w:jc w:val="center"/>
              <w:rPr>
                <w:rFonts w:ascii="Bookman Old Style" w:eastAsia="Times New Roman" w:hAnsi="Bookman Old Style"/>
                <w:b/>
                <w:bCs/>
                <w:sz w:val="12"/>
                <w:szCs w:val="12"/>
                <w:lang w:eastAsia="ro-RO"/>
              </w:rPr>
            </w:pPr>
          </w:p>
        </w:tc>
        <w:tc>
          <w:tcPr>
            <w:tcW w:w="1013" w:type="dxa"/>
            <w:vMerge w:val="restart"/>
            <w:tcBorders>
              <w:top w:val="single" w:sz="2" w:space="0" w:color="auto"/>
              <w:left w:val="single" w:sz="12" w:space="0" w:color="auto"/>
              <w:bottom w:val="single" w:sz="2" w:space="0" w:color="auto"/>
              <w:right w:val="single" w:sz="2" w:space="0" w:color="auto"/>
            </w:tcBorders>
            <w:vAlign w:val="center"/>
          </w:tcPr>
          <w:p w14:paraId="65AF103F"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 partida</w:t>
            </w:r>
          </w:p>
        </w:tc>
        <w:tc>
          <w:tcPr>
            <w:tcW w:w="940" w:type="dxa"/>
            <w:vMerge w:val="restart"/>
            <w:tcBorders>
              <w:top w:val="single" w:sz="2" w:space="0" w:color="auto"/>
              <w:left w:val="single" w:sz="2" w:space="0" w:color="auto"/>
              <w:bottom w:val="single" w:sz="2" w:space="0" w:color="auto"/>
              <w:right w:val="single" w:sz="2" w:space="0" w:color="auto"/>
            </w:tcBorders>
            <w:vAlign w:val="center"/>
          </w:tcPr>
          <w:p w14:paraId="080F31CF"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exploatare</w:t>
            </w:r>
          </w:p>
        </w:tc>
        <w:tc>
          <w:tcPr>
            <w:tcW w:w="866" w:type="dxa"/>
            <w:vMerge w:val="restart"/>
            <w:tcBorders>
              <w:top w:val="single" w:sz="2" w:space="0" w:color="auto"/>
              <w:left w:val="single" w:sz="2" w:space="0" w:color="auto"/>
              <w:bottom w:val="single" w:sz="2" w:space="0" w:color="auto"/>
              <w:right w:val="single" w:sz="2" w:space="0" w:color="auto"/>
            </w:tcBorders>
            <w:vAlign w:val="center"/>
          </w:tcPr>
          <w:p w14:paraId="49F67B69"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transport</w:t>
            </w:r>
          </w:p>
        </w:tc>
        <w:tc>
          <w:tcPr>
            <w:tcW w:w="787" w:type="dxa"/>
            <w:vMerge w:val="restart"/>
            <w:tcBorders>
              <w:top w:val="single" w:sz="2" w:space="0" w:color="auto"/>
              <w:left w:val="single" w:sz="2" w:space="0" w:color="auto"/>
              <w:bottom w:val="single" w:sz="2" w:space="0" w:color="auto"/>
              <w:right w:val="single" w:sz="12" w:space="0" w:color="auto"/>
            </w:tcBorders>
            <w:vAlign w:val="center"/>
          </w:tcPr>
          <w:p w14:paraId="0FE9413E"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w:t>
            </w:r>
          </w:p>
        </w:tc>
        <w:tc>
          <w:tcPr>
            <w:tcW w:w="1095" w:type="dxa"/>
            <w:vMerge w:val="restart"/>
            <w:tcBorders>
              <w:top w:val="single" w:sz="2" w:space="0" w:color="auto"/>
              <w:left w:val="single" w:sz="12" w:space="0" w:color="auto"/>
              <w:bottom w:val="single" w:sz="2" w:space="0" w:color="auto"/>
              <w:right w:val="single" w:sz="2" w:space="0" w:color="auto"/>
            </w:tcBorders>
            <w:vAlign w:val="center"/>
          </w:tcPr>
          <w:p w14:paraId="02788FB0" w14:textId="77777777" w:rsidR="00307476" w:rsidRPr="00B35C12" w:rsidRDefault="00307476" w:rsidP="00B25C8B">
            <w:pPr>
              <w:widowControl/>
              <w:ind w:left="113" w:right="113"/>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exploatare</w:t>
            </w:r>
          </w:p>
        </w:tc>
        <w:tc>
          <w:tcPr>
            <w:tcW w:w="1028" w:type="dxa"/>
            <w:vMerge w:val="restart"/>
            <w:tcBorders>
              <w:top w:val="single" w:sz="2" w:space="0" w:color="auto"/>
              <w:left w:val="single" w:sz="2" w:space="0" w:color="auto"/>
              <w:bottom w:val="single" w:sz="2" w:space="0" w:color="auto"/>
              <w:right w:val="single" w:sz="2" w:space="0" w:color="auto"/>
            </w:tcBorders>
            <w:vAlign w:val="center"/>
          </w:tcPr>
          <w:p w14:paraId="662D1433" w14:textId="77777777" w:rsidR="00307476" w:rsidRPr="00B35C12" w:rsidRDefault="00307476" w:rsidP="00B25C8B">
            <w:pPr>
              <w:widowControl/>
              <w:ind w:left="113" w:right="113"/>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transport</w:t>
            </w:r>
          </w:p>
        </w:tc>
        <w:tc>
          <w:tcPr>
            <w:tcW w:w="725" w:type="dxa"/>
            <w:vMerge w:val="restart"/>
            <w:tcBorders>
              <w:top w:val="single" w:sz="2" w:space="0" w:color="auto"/>
              <w:left w:val="single" w:sz="2" w:space="0" w:color="auto"/>
              <w:bottom w:val="single" w:sz="2" w:space="0" w:color="auto"/>
              <w:right w:val="single" w:sz="2" w:space="0" w:color="auto"/>
            </w:tcBorders>
            <w:vAlign w:val="center"/>
          </w:tcPr>
          <w:p w14:paraId="6A6CCA62" w14:textId="77777777" w:rsidR="00307476" w:rsidRPr="00B35C12" w:rsidRDefault="00307476" w:rsidP="00B25C8B">
            <w:pPr>
              <w:widowControl/>
              <w:ind w:left="113" w:right="113"/>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w:t>
            </w:r>
          </w:p>
        </w:tc>
        <w:tc>
          <w:tcPr>
            <w:tcW w:w="634" w:type="dxa"/>
            <w:vMerge w:val="restart"/>
            <w:tcBorders>
              <w:top w:val="single" w:sz="2" w:space="0" w:color="auto"/>
              <w:left w:val="single" w:sz="2" w:space="0" w:color="auto"/>
              <w:bottom w:val="single" w:sz="2" w:space="0" w:color="auto"/>
              <w:right w:val="single" w:sz="12" w:space="0" w:color="auto"/>
            </w:tcBorders>
            <w:vAlign w:val="center"/>
          </w:tcPr>
          <w:p w14:paraId="6A9D0AFC" w14:textId="77777777" w:rsidR="00307476" w:rsidRPr="00B35C12" w:rsidRDefault="00307476" w:rsidP="00B25C8B">
            <w:pPr>
              <w:widowControl/>
              <w:ind w:left="113" w:right="113"/>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 partida</w:t>
            </w:r>
          </w:p>
        </w:tc>
      </w:tr>
      <w:tr w:rsidR="00307476" w:rsidRPr="00B35C12" w14:paraId="5F23E401" w14:textId="77777777" w:rsidTr="00B25C8B">
        <w:trPr>
          <w:trHeight w:val="572"/>
          <w:jc w:val="center"/>
        </w:trPr>
        <w:tc>
          <w:tcPr>
            <w:tcW w:w="563" w:type="dxa"/>
            <w:vMerge/>
            <w:tcBorders>
              <w:top w:val="single" w:sz="2" w:space="0" w:color="auto"/>
              <w:left w:val="single" w:sz="12" w:space="0" w:color="auto"/>
              <w:bottom w:val="single" w:sz="2" w:space="0" w:color="auto"/>
              <w:right w:val="single" w:sz="2" w:space="0" w:color="auto"/>
            </w:tcBorders>
            <w:vAlign w:val="center"/>
            <w:hideMark/>
          </w:tcPr>
          <w:p w14:paraId="1CF6F991" w14:textId="77777777" w:rsidR="00307476" w:rsidRPr="00B35C12" w:rsidRDefault="00307476" w:rsidP="00B25C8B">
            <w:pPr>
              <w:widowControl/>
              <w:rPr>
                <w:rFonts w:ascii="Bookman Old Style" w:eastAsia="Times New Roman" w:hAnsi="Bookman Old Style"/>
                <w:b/>
                <w:bCs/>
                <w:sz w:val="12"/>
                <w:szCs w:val="12"/>
                <w:lang w:eastAsia="ro-RO"/>
              </w:rPr>
            </w:pPr>
          </w:p>
        </w:tc>
        <w:tc>
          <w:tcPr>
            <w:tcW w:w="567" w:type="dxa"/>
            <w:vMerge w:val="restart"/>
            <w:tcBorders>
              <w:top w:val="single" w:sz="2" w:space="0" w:color="auto"/>
              <w:left w:val="single" w:sz="2" w:space="0" w:color="auto"/>
              <w:bottom w:val="single" w:sz="2" w:space="0" w:color="auto"/>
              <w:right w:val="single" w:sz="2" w:space="0" w:color="auto"/>
            </w:tcBorders>
            <w:noWrap/>
            <w:vAlign w:val="center"/>
            <w:hideMark/>
          </w:tcPr>
          <w:p w14:paraId="49D1022C"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Nr.</w:t>
            </w:r>
          </w:p>
        </w:tc>
        <w:tc>
          <w:tcPr>
            <w:tcW w:w="1276" w:type="dxa"/>
            <w:vMerge w:val="restart"/>
            <w:tcBorders>
              <w:top w:val="single" w:sz="2" w:space="0" w:color="auto"/>
              <w:left w:val="single" w:sz="2" w:space="0" w:color="auto"/>
              <w:bottom w:val="single" w:sz="2" w:space="0" w:color="auto"/>
              <w:right w:val="single" w:sz="2" w:space="0" w:color="auto"/>
            </w:tcBorders>
            <w:vAlign w:val="center"/>
            <w:hideMark/>
          </w:tcPr>
          <w:p w14:paraId="724D2B4C"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Denumire</w:t>
            </w:r>
          </w:p>
        </w:tc>
        <w:tc>
          <w:tcPr>
            <w:tcW w:w="764" w:type="dxa"/>
            <w:vMerge/>
            <w:tcBorders>
              <w:top w:val="single" w:sz="2" w:space="0" w:color="auto"/>
              <w:left w:val="single" w:sz="2" w:space="0" w:color="auto"/>
              <w:bottom w:val="single" w:sz="2" w:space="0" w:color="auto"/>
              <w:right w:val="single" w:sz="12" w:space="0" w:color="auto"/>
            </w:tcBorders>
            <w:vAlign w:val="center"/>
            <w:hideMark/>
          </w:tcPr>
          <w:p w14:paraId="1582F03B" w14:textId="77777777" w:rsidR="00307476" w:rsidRPr="00B35C12" w:rsidRDefault="00307476" w:rsidP="00B25C8B">
            <w:pPr>
              <w:widowControl/>
              <w:rPr>
                <w:rFonts w:ascii="Bookman Old Style" w:eastAsia="Times New Roman" w:hAnsi="Bookman Old Style"/>
                <w:b/>
                <w:bCs/>
                <w:sz w:val="12"/>
                <w:szCs w:val="12"/>
                <w:lang w:eastAsia="ro-RO"/>
              </w:rPr>
            </w:pPr>
          </w:p>
        </w:tc>
        <w:tc>
          <w:tcPr>
            <w:tcW w:w="1013" w:type="dxa"/>
            <w:vMerge/>
            <w:tcBorders>
              <w:top w:val="single" w:sz="2" w:space="0" w:color="auto"/>
              <w:left w:val="single" w:sz="12" w:space="0" w:color="auto"/>
              <w:bottom w:val="single" w:sz="2" w:space="0" w:color="auto"/>
              <w:right w:val="single" w:sz="2" w:space="0" w:color="auto"/>
            </w:tcBorders>
            <w:vAlign w:val="center"/>
            <w:hideMark/>
          </w:tcPr>
          <w:p w14:paraId="5B46D761" w14:textId="77777777" w:rsidR="00307476" w:rsidRPr="00B35C12" w:rsidRDefault="00307476" w:rsidP="00B25C8B">
            <w:pPr>
              <w:widowControl/>
              <w:rPr>
                <w:rFonts w:ascii="Bookman Old Style" w:eastAsia="Times New Roman" w:hAnsi="Bookman Old Style"/>
                <w:b/>
                <w:bCs/>
                <w:sz w:val="12"/>
                <w:szCs w:val="12"/>
                <w:lang w:eastAsia="ro-RO"/>
              </w:rPr>
            </w:pPr>
          </w:p>
        </w:tc>
        <w:tc>
          <w:tcPr>
            <w:tcW w:w="940" w:type="dxa"/>
            <w:vMerge/>
            <w:tcBorders>
              <w:top w:val="single" w:sz="2" w:space="0" w:color="auto"/>
              <w:left w:val="single" w:sz="2" w:space="0" w:color="auto"/>
              <w:bottom w:val="single" w:sz="2" w:space="0" w:color="auto"/>
              <w:right w:val="single" w:sz="2" w:space="0" w:color="auto"/>
            </w:tcBorders>
            <w:vAlign w:val="center"/>
          </w:tcPr>
          <w:p w14:paraId="47C19D2C" w14:textId="77777777" w:rsidR="00307476" w:rsidRPr="00B35C12" w:rsidRDefault="00307476" w:rsidP="00B25C8B">
            <w:pPr>
              <w:widowControl/>
              <w:rPr>
                <w:rFonts w:ascii="Bookman Old Style" w:eastAsia="Times New Roman" w:hAnsi="Bookman Old Style"/>
                <w:b/>
                <w:bCs/>
                <w:sz w:val="12"/>
                <w:szCs w:val="12"/>
                <w:lang w:eastAsia="ro-RO"/>
              </w:rPr>
            </w:pPr>
          </w:p>
        </w:tc>
        <w:tc>
          <w:tcPr>
            <w:tcW w:w="866" w:type="dxa"/>
            <w:vMerge/>
            <w:tcBorders>
              <w:top w:val="single" w:sz="2" w:space="0" w:color="auto"/>
              <w:left w:val="single" w:sz="2" w:space="0" w:color="auto"/>
              <w:bottom w:val="single" w:sz="2" w:space="0" w:color="auto"/>
              <w:right w:val="single" w:sz="2" w:space="0" w:color="auto"/>
            </w:tcBorders>
            <w:vAlign w:val="center"/>
          </w:tcPr>
          <w:p w14:paraId="69B78144" w14:textId="77777777" w:rsidR="00307476" w:rsidRPr="00B35C12" w:rsidRDefault="00307476" w:rsidP="00B25C8B">
            <w:pPr>
              <w:widowControl/>
              <w:rPr>
                <w:rFonts w:ascii="Bookman Old Style" w:eastAsia="Times New Roman" w:hAnsi="Bookman Old Style"/>
                <w:b/>
                <w:bCs/>
                <w:sz w:val="12"/>
                <w:szCs w:val="12"/>
                <w:lang w:eastAsia="ro-RO"/>
              </w:rPr>
            </w:pPr>
          </w:p>
        </w:tc>
        <w:tc>
          <w:tcPr>
            <w:tcW w:w="787" w:type="dxa"/>
            <w:vMerge/>
            <w:tcBorders>
              <w:top w:val="single" w:sz="2" w:space="0" w:color="auto"/>
              <w:left w:val="single" w:sz="2" w:space="0" w:color="auto"/>
              <w:bottom w:val="single" w:sz="2" w:space="0" w:color="auto"/>
              <w:right w:val="single" w:sz="12" w:space="0" w:color="auto"/>
            </w:tcBorders>
            <w:vAlign w:val="center"/>
          </w:tcPr>
          <w:p w14:paraId="3FE6F734" w14:textId="77777777" w:rsidR="00307476" w:rsidRPr="00B35C12" w:rsidRDefault="00307476" w:rsidP="00B25C8B">
            <w:pPr>
              <w:widowControl/>
              <w:rPr>
                <w:rFonts w:ascii="Bookman Old Style" w:eastAsia="Times New Roman" w:hAnsi="Bookman Old Style"/>
                <w:b/>
                <w:bCs/>
                <w:sz w:val="12"/>
                <w:szCs w:val="12"/>
                <w:lang w:eastAsia="ro-RO"/>
              </w:rPr>
            </w:pPr>
          </w:p>
        </w:tc>
        <w:tc>
          <w:tcPr>
            <w:tcW w:w="1095" w:type="dxa"/>
            <w:vMerge/>
            <w:tcBorders>
              <w:top w:val="single" w:sz="2" w:space="0" w:color="auto"/>
              <w:left w:val="single" w:sz="12" w:space="0" w:color="auto"/>
              <w:bottom w:val="single" w:sz="2" w:space="0" w:color="auto"/>
              <w:right w:val="single" w:sz="2" w:space="0" w:color="auto"/>
            </w:tcBorders>
            <w:vAlign w:val="center"/>
            <w:hideMark/>
          </w:tcPr>
          <w:p w14:paraId="1AA65624" w14:textId="77777777" w:rsidR="00307476" w:rsidRPr="00B35C12" w:rsidRDefault="00307476" w:rsidP="00B25C8B">
            <w:pPr>
              <w:widowControl/>
              <w:rPr>
                <w:rFonts w:ascii="Bookman Old Style" w:eastAsia="Times New Roman" w:hAnsi="Bookman Old Style"/>
                <w:b/>
                <w:bCs/>
                <w:sz w:val="12"/>
                <w:szCs w:val="12"/>
                <w:lang w:eastAsia="ro-RO"/>
              </w:rPr>
            </w:pPr>
          </w:p>
        </w:tc>
        <w:tc>
          <w:tcPr>
            <w:tcW w:w="1028" w:type="dxa"/>
            <w:vMerge/>
            <w:tcBorders>
              <w:top w:val="single" w:sz="2" w:space="0" w:color="auto"/>
              <w:left w:val="single" w:sz="2" w:space="0" w:color="auto"/>
              <w:bottom w:val="single" w:sz="2" w:space="0" w:color="auto"/>
              <w:right w:val="single" w:sz="2" w:space="0" w:color="auto"/>
            </w:tcBorders>
            <w:vAlign w:val="center"/>
          </w:tcPr>
          <w:p w14:paraId="7A436B28" w14:textId="77777777" w:rsidR="00307476" w:rsidRPr="00B35C12" w:rsidRDefault="00307476" w:rsidP="00B25C8B">
            <w:pPr>
              <w:widowControl/>
              <w:rPr>
                <w:rFonts w:ascii="Bookman Old Style" w:eastAsia="Times New Roman" w:hAnsi="Bookman Old Style"/>
                <w:b/>
                <w:bCs/>
                <w:sz w:val="12"/>
                <w:szCs w:val="12"/>
                <w:lang w:eastAsia="ro-RO"/>
              </w:rPr>
            </w:pPr>
          </w:p>
        </w:tc>
        <w:tc>
          <w:tcPr>
            <w:tcW w:w="725" w:type="dxa"/>
            <w:vMerge/>
            <w:tcBorders>
              <w:top w:val="single" w:sz="2" w:space="0" w:color="auto"/>
              <w:left w:val="single" w:sz="2" w:space="0" w:color="auto"/>
              <w:bottom w:val="single" w:sz="2" w:space="0" w:color="auto"/>
              <w:right w:val="single" w:sz="2" w:space="0" w:color="auto"/>
            </w:tcBorders>
            <w:vAlign w:val="center"/>
          </w:tcPr>
          <w:p w14:paraId="0772D3B2" w14:textId="77777777" w:rsidR="00307476" w:rsidRPr="00B35C12" w:rsidRDefault="00307476" w:rsidP="00B25C8B">
            <w:pPr>
              <w:widowControl/>
              <w:rPr>
                <w:rFonts w:ascii="Bookman Old Style" w:eastAsia="Times New Roman" w:hAnsi="Bookman Old Style"/>
                <w:b/>
                <w:bCs/>
                <w:sz w:val="12"/>
                <w:szCs w:val="12"/>
                <w:lang w:eastAsia="ro-RO"/>
              </w:rPr>
            </w:pPr>
          </w:p>
        </w:tc>
        <w:tc>
          <w:tcPr>
            <w:tcW w:w="634" w:type="dxa"/>
            <w:vMerge/>
            <w:tcBorders>
              <w:top w:val="single" w:sz="2" w:space="0" w:color="auto"/>
              <w:left w:val="single" w:sz="2" w:space="0" w:color="auto"/>
              <w:bottom w:val="single" w:sz="2" w:space="0" w:color="auto"/>
              <w:right w:val="single" w:sz="12" w:space="0" w:color="auto"/>
            </w:tcBorders>
            <w:vAlign w:val="center"/>
          </w:tcPr>
          <w:p w14:paraId="5B30185F" w14:textId="77777777" w:rsidR="00307476" w:rsidRPr="00B35C12" w:rsidRDefault="00307476" w:rsidP="00B25C8B">
            <w:pPr>
              <w:widowControl/>
              <w:rPr>
                <w:rFonts w:ascii="Bookman Old Style" w:eastAsia="Times New Roman" w:hAnsi="Bookman Old Style"/>
                <w:b/>
                <w:bCs/>
                <w:sz w:val="12"/>
                <w:szCs w:val="12"/>
                <w:lang w:eastAsia="ro-RO"/>
              </w:rPr>
            </w:pPr>
          </w:p>
        </w:tc>
      </w:tr>
      <w:tr w:rsidR="00307476" w:rsidRPr="00B35C12" w14:paraId="1DD3D56E" w14:textId="77777777" w:rsidTr="00B25C8B">
        <w:trPr>
          <w:trHeight w:val="300"/>
          <w:jc w:val="center"/>
        </w:trPr>
        <w:tc>
          <w:tcPr>
            <w:tcW w:w="563" w:type="dxa"/>
            <w:vMerge/>
            <w:tcBorders>
              <w:top w:val="single" w:sz="2" w:space="0" w:color="auto"/>
              <w:left w:val="single" w:sz="12" w:space="0" w:color="auto"/>
              <w:bottom w:val="single" w:sz="2" w:space="0" w:color="auto"/>
              <w:right w:val="single" w:sz="2" w:space="0" w:color="auto"/>
            </w:tcBorders>
            <w:vAlign w:val="center"/>
            <w:hideMark/>
          </w:tcPr>
          <w:p w14:paraId="7EEEDEFD" w14:textId="77777777" w:rsidR="00307476" w:rsidRPr="00B35C12" w:rsidRDefault="00307476" w:rsidP="00B25C8B">
            <w:pPr>
              <w:widowControl/>
              <w:rPr>
                <w:rFonts w:ascii="Bookman Old Style" w:eastAsia="Times New Roman" w:hAnsi="Bookman Old Style"/>
                <w:b/>
                <w:bCs/>
                <w:sz w:val="12"/>
                <w:szCs w:val="12"/>
                <w:lang w:eastAsia="ro-RO"/>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2CED8DF1" w14:textId="77777777" w:rsidR="00307476" w:rsidRPr="00B35C12" w:rsidRDefault="00307476" w:rsidP="00B25C8B">
            <w:pPr>
              <w:widowControl/>
              <w:rPr>
                <w:rFonts w:ascii="Bookman Old Style" w:eastAsia="Times New Roman" w:hAnsi="Bookman Old Style"/>
                <w:b/>
                <w:bCs/>
                <w:sz w:val="12"/>
                <w:szCs w:val="12"/>
                <w:lang w:eastAsia="ro-RO"/>
              </w:rPr>
            </w:pPr>
          </w:p>
        </w:tc>
        <w:tc>
          <w:tcPr>
            <w:tcW w:w="1276" w:type="dxa"/>
            <w:vMerge/>
            <w:tcBorders>
              <w:top w:val="single" w:sz="2" w:space="0" w:color="auto"/>
              <w:left w:val="single" w:sz="2" w:space="0" w:color="auto"/>
              <w:bottom w:val="single" w:sz="2" w:space="0" w:color="auto"/>
              <w:right w:val="single" w:sz="2" w:space="0" w:color="auto"/>
            </w:tcBorders>
            <w:vAlign w:val="center"/>
            <w:hideMark/>
          </w:tcPr>
          <w:p w14:paraId="306B1E1C" w14:textId="77777777" w:rsidR="00307476" w:rsidRPr="00B35C12" w:rsidRDefault="00307476" w:rsidP="00B25C8B">
            <w:pPr>
              <w:widowControl/>
              <w:rPr>
                <w:rFonts w:ascii="Bookman Old Style" w:eastAsia="Times New Roman" w:hAnsi="Bookman Old Style"/>
                <w:b/>
                <w:bCs/>
                <w:sz w:val="12"/>
                <w:szCs w:val="12"/>
                <w:lang w:eastAsia="ro-RO"/>
              </w:rPr>
            </w:pPr>
          </w:p>
        </w:tc>
        <w:tc>
          <w:tcPr>
            <w:tcW w:w="764" w:type="dxa"/>
            <w:tcBorders>
              <w:top w:val="single" w:sz="2" w:space="0" w:color="auto"/>
              <w:left w:val="single" w:sz="2" w:space="0" w:color="auto"/>
              <w:bottom w:val="single" w:sz="2" w:space="0" w:color="auto"/>
              <w:right w:val="single" w:sz="12" w:space="0" w:color="auto"/>
            </w:tcBorders>
            <w:noWrap/>
            <w:vAlign w:val="center"/>
            <w:hideMark/>
          </w:tcPr>
          <w:p w14:paraId="186EDD8F"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mc</w:t>
            </w:r>
          </w:p>
        </w:tc>
        <w:tc>
          <w:tcPr>
            <w:tcW w:w="1013" w:type="dxa"/>
            <w:tcBorders>
              <w:top w:val="single" w:sz="2" w:space="0" w:color="auto"/>
              <w:left w:val="single" w:sz="12" w:space="0" w:color="auto"/>
              <w:bottom w:val="single" w:sz="2" w:space="0" w:color="auto"/>
              <w:right w:val="single" w:sz="2" w:space="0" w:color="auto"/>
            </w:tcBorders>
            <w:noWrap/>
            <w:vAlign w:val="center"/>
            <w:hideMark/>
          </w:tcPr>
          <w:p w14:paraId="70367211"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w:t>
            </w:r>
          </w:p>
        </w:tc>
        <w:tc>
          <w:tcPr>
            <w:tcW w:w="940" w:type="dxa"/>
            <w:tcBorders>
              <w:top w:val="single" w:sz="2" w:space="0" w:color="auto"/>
              <w:left w:val="single" w:sz="2" w:space="0" w:color="auto"/>
              <w:bottom w:val="single" w:sz="2" w:space="0" w:color="auto"/>
              <w:right w:val="single" w:sz="2" w:space="0" w:color="auto"/>
            </w:tcBorders>
            <w:vAlign w:val="center"/>
          </w:tcPr>
          <w:p w14:paraId="73C2DC13"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866" w:type="dxa"/>
            <w:tcBorders>
              <w:top w:val="single" w:sz="2" w:space="0" w:color="auto"/>
              <w:left w:val="single" w:sz="2" w:space="0" w:color="auto"/>
              <w:bottom w:val="single" w:sz="2" w:space="0" w:color="auto"/>
              <w:right w:val="single" w:sz="2" w:space="0" w:color="auto"/>
            </w:tcBorders>
            <w:vAlign w:val="center"/>
          </w:tcPr>
          <w:p w14:paraId="1581C64E"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787" w:type="dxa"/>
            <w:tcBorders>
              <w:top w:val="single" w:sz="2" w:space="0" w:color="auto"/>
              <w:left w:val="single" w:sz="2" w:space="0" w:color="auto"/>
              <w:bottom w:val="single" w:sz="2" w:space="0" w:color="auto"/>
              <w:right w:val="single" w:sz="12" w:space="0" w:color="auto"/>
            </w:tcBorders>
            <w:vAlign w:val="center"/>
          </w:tcPr>
          <w:p w14:paraId="2EA16C7D"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1095" w:type="dxa"/>
            <w:tcBorders>
              <w:top w:val="single" w:sz="2" w:space="0" w:color="auto"/>
              <w:left w:val="single" w:sz="12" w:space="0" w:color="auto"/>
              <w:bottom w:val="single" w:sz="2" w:space="0" w:color="auto"/>
              <w:right w:val="single" w:sz="2" w:space="0" w:color="auto"/>
            </w:tcBorders>
            <w:noWrap/>
            <w:vAlign w:val="center"/>
            <w:hideMark/>
          </w:tcPr>
          <w:p w14:paraId="01CBBC33"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1028" w:type="dxa"/>
            <w:tcBorders>
              <w:top w:val="single" w:sz="2" w:space="0" w:color="auto"/>
              <w:left w:val="single" w:sz="2" w:space="0" w:color="auto"/>
              <w:bottom w:val="single" w:sz="2" w:space="0" w:color="auto"/>
              <w:right w:val="single" w:sz="2" w:space="0" w:color="auto"/>
            </w:tcBorders>
            <w:vAlign w:val="center"/>
          </w:tcPr>
          <w:p w14:paraId="7FFF9A42"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725" w:type="dxa"/>
            <w:tcBorders>
              <w:top w:val="single" w:sz="2" w:space="0" w:color="auto"/>
              <w:left w:val="single" w:sz="2" w:space="0" w:color="auto"/>
              <w:bottom w:val="single" w:sz="2" w:space="0" w:color="auto"/>
              <w:right w:val="single" w:sz="2" w:space="0" w:color="auto"/>
            </w:tcBorders>
            <w:vAlign w:val="center"/>
          </w:tcPr>
          <w:p w14:paraId="0BCDDCDA"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634" w:type="dxa"/>
            <w:tcBorders>
              <w:top w:val="single" w:sz="2" w:space="0" w:color="auto"/>
              <w:left w:val="single" w:sz="2" w:space="0" w:color="auto"/>
              <w:bottom w:val="single" w:sz="2" w:space="0" w:color="auto"/>
              <w:right w:val="single" w:sz="12" w:space="0" w:color="auto"/>
            </w:tcBorders>
            <w:vAlign w:val="center"/>
          </w:tcPr>
          <w:p w14:paraId="739E5FF3"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w:t>
            </w:r>
          </w:p>
        </w:tc>
      </w:tr>
      <w:tr w:rsidR="00307476" w:rsidRPr="00B35C12" w14:paraId="622ED014" w14:textId="77777777" w:rsidTr="00B25C8B">
        <w:trPr>
          <w:trHeight w:val="127"/>
          <w:jc w:val="center"/>
        </w:trPr>
        <w:tc>
          <w:tcPr>
            <w:tcW w:w="563" w:type="dxa"/>
            <w:tcBorders>
              <w:top w:val="single" w:sz="2" w:space="0" w:color="auto"/>
              <w:left w:val="single" w:sz="12" w:space="0" w:color="auto"/>
              <w:bottom w:val="single" w:sz="2" w:space="0" w:color="auto"/>
              <w:right w:val="single" w:sz="2" w:space="0" w:color="auto"/>
            </w:tcBorders>
            <w:noWrap/>
            <w:vAlign w:val="bottom"/>
            <w:hideMark/>
          </w:tcPr>
          <w:p w14:paraId="62AFA304"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0</w:t>
            </w:r>
          </w:p>
        </w:tc>
        <w:tc>
          <w:tcPr>
            <w:tcW w:w="567" w:type="dxa"/>
            <w:tcBorders>
              <w:top w:val="single" w:sz="2" w:space="0" w:color="auto"/>
              <w:left w:val="single" w:sz="2" w:space="0" w:color="auto"/>
              <w:bottom w:val="single" w:sz="2" w:space="0" w:color="auto"/>
              <w:right w:val="single" w:sz="2" w:space="0" w:color="auto"/>
            </w:tcBorders>
            <w:noWrap/>
            <w:vAlign w:val="bottom"/>
            <w:hideMark/>
          </w:tcPr>
          <w:p w14:paraId="070DCA4A"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1</w:t>
            </w:r>
          </w:p>
        </w:tc>
        <w:tc>
          <w:tcPr>
            <w:tcW w:w="1276" w:type="dxa"/>
            <w:tcBorders>
              <w:top w:val="single" w:sz="2" w:space="0" w:color="auto"/>
              <w:left w:val="single" w:sz="2" w:space="0" w:color="auto"/>
              <w:bottom w:val="single" w:sz="2" w:space="0" w:color="auto"/>
              <w:right w:val="single" w:sz="2" w:space="0" w:color="auto"/>
            </w:tcBorders>
            <w:noWrap/>
            <w:vAlign w:val="bottom"/>
            <w:hideMark/>
          </w:tcPr>
          <w:p w14:paraId="371639B2"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2</w:t>
            </w:r>
          </w:p>
        </w:tc>
        <w:tc>
          <w:tcPr>
            <w:tcW w:w="764" w:type="dxa"/>
            <w:tcBorders>
              <w:top w:val="single" w:sz="2" w:space="0" w:color="auto"/>
              <w:left w:val="single" w:sz="2" w:space="0" w:color="auto"/>
              <w:bottom w:val="single" w:sz="2" w:space="0" w:color="auto"/>
              <w:right w:val="single" w:sz="12" w:space="0" w:color="auto"/>
            </w:tcBorders>
            <w:noWrap/>
            <w:vAlign w:val="bottom"/>
          </w:tcPr>
          <w:p w14:paraId="6AB04012"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3</w:t>
            </w:r>
          </w:p>
        </w:tc>
        <w:tc>
          <w:tcPr>
            <w:tcW w:w="1013" w:type="dxa"/>
            <w:tcBorders>
              <w:top w:val="single" w:sz="2" w:space="0" w:color="auto"/>
              <w:left w:val="single" w:sz="12" w:space="0" w:color="auto"/>
              <w:bottom w:val="single" w:sz="2" w:space="0" w:color="auto"/>
              <w:right w:val="single" w:sz="2" w:space="0" w:color="auto"/>
            </w:tcBorders>
            <w:noWrap/>
            <w:vAlign w:val="bottom"/>
          </w:tcPr>
          <w:p w14:paraId="0696EDA6"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4</w:t>
            </w:r>
          </w:p>
        </w:tc>
        <w:tc>
          <w:tcPr>
            <w:tcW w:w="940" w:type="dxa"/>
            <w:tcBorders>
              <w:top w:val="single" w:sz="2" w:space="0" w:color="auto"/>
              <w:left w:val="single" w:sz="2" w:space="0" w:color="auto"/>
              <w:bottom w:val="single" w:sz="2" w:space="0" w:color="auto"/>
              <w:right w:val="single" w:sz="2" w:space="0" w:color="auto"/>
            </w:tcBorders>
            <w:vAlign w:val="bottom"/>
          </w:tcPr>
          <w:p w14:paraId="6727BD7D"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6</w:t>
            </w:r>
          </w:p>
        </w:tc>
        <w:tc>
          <w:tcPr>
            <w:tcW w:w="866" w:type="dxa"/>
            <w:tcBorders>
              <w:top w:val="single" w:sz="2" w:space="0" w:color="auto"/>
              <w:left w:val="single" w:sz="2" w:space="0" w:color="auto"/>
              <w:bottom w:val="single" w:sz="2" w:space="0" w:color="auto"/>
              <w:right w:val="single" w:sz="2" w:space="0" w:color="auto"/>
            </w:tcBorders>
            <w:vAlign w:val="bottom"/>
          </w:tcPr>
          <w:p w14:paraId="7A9D497C"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7</w:t>
            </w:r>
          </w:p>
        </w:tc>
        <w:tc>
          <w:tcPr>
            <w:tcW w:w="787" w:type="dxa"/>
            <w:tcBorders>
              <w:top w:val="single" w:sz="2" w:space="0" w:color="auto"/>
              <w:left w:val="single" w:sz="2" w:space="0" w:color="auto"/>
              <w:bottom w:val="single" w:sz="2" w:space="0" w:color="auto"/>
              <w:right w:val="single" w:sz="12" w:space="0" w:color="auto"/>
            </w:tcBorders>
            <w:vAlign w:val="bottom"/>
          </w:tcPr>
          <w:p w14:paraId="7F191B85"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8</w:t>
            </w:r>
          </w:p>
        </w:tc>
        <w:tc>
          <w:tcPr>
            <w:tcW w:w="1095" w:type="dxa"/>
            <w:tcBorders>
              <w:top w:val="single" w:sz="2" w:space="0" w:color="auto"/>
              <w:left w:val="single" w:sz="12" w:space="0" w:color="auto"/>
              <w:bottom w:val="single" w:sz="2" w:space="0" w:color="auto"/>
              <w:right w:val="single" w:sz="2" w:space="0" w:color="auto"/>
            </w:tcBorders>
            <w:noWrap/>
            <w:vAlign w:val="bottom"/>
          </w:tcPr>
          <w:p w14:paraId="0141B8BA"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6</w:t>
            </w:r>
          </w:p>
        </w:tc>
        <w:tc>
          <w:tcPr>
            <w:tcW w:w="1028" w:type="dxa"/>
            <w:tcBorders>
              <w:top w:val="single" w:sz="2" w:space="0" w:color="auto"/>
              <w:left w:val="single" w:sz="2" w:space="0" w:color="auto"/>
              <w:bottom w:val="single" w:sz="2" w:space="0" w:color="auto"/>
              <w:right w:val="single" w:sz="2" w:space="0" w:color="auto"/>
            </w:tcBorders>
            <w:vAlign w:val="bottom"/>
          </w:tcPr>
          <w:p w14:paraId="51587157"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7</w:t>
            </w:r>
          </w:p>
        </w:tc>
        <w:tc>
          <w:tcPr>
            <w:tcW w:w="725" w:type="dxa"/>
            <w:tcBorders>
              <w:top w:val="single" w:sz="2" w:space="0" w:color="auto"/>
              <w:left w:val="single" w:sz="2" w:space="0" w:color="auto"/>
              <w:bottom w:val="single" w:sz="2" w:space="0" w:color="auto"/>
              <w:right w:val="single" w:sz="2" w:space="0" w:color="auto"/>
            </w:tcBorders>
            <w:vAlign w:val="bottom"/>
          </w:tcPr>
          <w:p w14:paraId="4900F22B"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8</w:t>
            </w:r>
          </w:p>
        </w:tc>
        <w:tc>
          <w:tcPr>
            <w:tcW w:w="634" w:type="dxa"/>
            <w:tcBorders>
              <w:top w:val="single" w:sz="2" w:space="0" w:color="auto"/>
              <w:left w:val="single" w:sz="2" w:space="0" w:color="auto"/>
              <w:bottom w:val="single" w:sz="2" w:space="0" w:color="auto"/>
              <w:right w:val="single" w:sz="12" w:space="0" w:color="auto"/>
            </w:tcBorders>
            <w:vAlign w:val="bottom"/>
          </w:tcPr>
          <w:p w14:paraId="44573F93"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9</w:t>
            </w:r>
          </w:p>
        </w:tc>
      </w:tr>
      <w:tr w:rsidR="00307476" w:rsidRPr="00B35C12" w14:paraId="750D05ED" w14:textId="77777777" w:rsidTr="00B25C8B">
        <w:trPr>
          <w:trHeight w:val="72"/>
          <w:jc w:val="center"/>
        </w:trPr>
        <w:tc>
          <w:tcPr>
            <w:tcW w:w="563" w:type="dxa"/>
            <w:tcBorders>
              <w:top w:val="single" w:sz="2" w:space="0" w:color="auto"/>
              <w:left w:val="single" w:sz="12" w:space="0" w:color="auto"/>
              <w:bottom w:val="single" w:sz="12" w:space="0" w:color="auto"/>
              <w:right w:val="single" w:sz="2" w:space="0" w:color="auto"/>
            </w:tcBorders>
            <w:noWrap/>
            <w:vAlign w:val="center"/>
          </w:tcPr>
          <w:p w14:paraId="38F17BC3" w14:textId="77777777" w:rsidR="00307476" w:rsidRPr="00B35C12" w:rsidRDefault="00307476" w:rsidP="00B25C8B">
            <w:pPr>
              <w:widowControl/>
              <w:jc w:val="center"/>
              <w:rPr>
                <w:rFonts w:ascii="Bookman Old Style" w:eastAsia="Times New Roman" w:hAnsi="Bookman Old Style"/>
                <w:sz w:val="16"/>
                <w:szCs w:val="16"/>
                <w:lang w:eastAsia="ro-RO"/>
              </w:rPr>
            </w:pPr>
            <w:r w:rsidRPr="00B35C12">
              <w:rPr>
                <w:rFonts w:ascii="Bookman Old Style" w:eastAsia="Times New Roman" w:hAnsi="Bookman Old Style"/>
                <w:sz w:val="16"/>
                <w:szCs w:val="16"/>
                <w:lang w:eastAsia="ro-RO"/>
              </w:rPr>
              <w:t>1</w:t>
            </w:r>
          </w:p>
        </w:tc>
        <w:tc>
          <w:tcPr>
            <w:tcW w:w="567" w:type="dxa"/>
            <w:tcBorders>
              <w:top w:val="single" w:sz="2" w:space="0" w:color="auto"/>
              <w:left w:val="single" w:sz="2" w:space="0" w:color="auto"/>
              <w:bottom w:val="single" w:sz="12" w:space="0" w:color="auto"/>
              <w:right w:val="single" w:sz="2" w:space="0" w:color="auto"/>
            </w:tcBorders>
            <w:noWrap/>
            <w:vAlign w:val="center"/>
          </w:tcPr>
          <w:p w14:paraId="2325C248" w14:textId="24C667C4" w:rsidR="00307476" w:rsidRPr="00B35C12" w:rsidRDefault="00122F87"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290</w:t>
            </w:r>
          </w:p>
        </w:tc>
        <w:tc>
          <w:tcPr>
            <w:tcW w:w="1276" w:type="dxa"/>
            <w:tcBorders>
              <w:top w:val="single" w:sz="2" w:space="0" w:color="auto"/>
              <w:left w:val="single" w:sz="2" w:space="0" w:color="auto"/>
              <w:bottom w:val="single" w:sz="12" w:space="0" w:color="auto"/>
              <w:right w:val="single" w:sz="2" w:space="0" w:color="auto"/>
            </w:tcBorders>
            <w:noWrap/>
            <w:vAlign w:val="center"/>
          </w:tcPr>
          <w:p w14:paraId="7A9B00D8" w14:textId="306753B9" w:rsidR="00307476" w:rsidRPr="00B35C12" w:rsidRDefault="00307476"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Mocanu</w:t>
            </w:r>
          </w:p>
        </w:tc>
        <w:tc>
          <w:tcPr>
            <w:tcW w:w="764" w:type="dxa"/>
            <w:tcBorders>
              <w:top w:val="single" w:sz="2" w:space="0" w:color="auto"/>
              <w:left w:val="single" w:sz="2" w:space="0" w:color="auto"/>
              <w:bottom w:val="single" w:sz="12" w:space="0" w:color="auto"/>
              <w:right w:val="single" w:sz="12" w:space="0" w:color="auto"/>
            </w:tcBorders>
            <w:noWrap/>
            <w:vAlign w:val="center"/>
          </w:tcPr>
          <w:p w14:paraId="277C639E" w14:textId="0C79EAE1" w:rsidR="00307476" w:rsidRPr="00B35C12" w:rsidRDefault="00122F87"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1047,08</w:t>
            </w:r>
          </w:p>
        </w:tc>
        <w:tc>
          <w:tcPr>
            <w:tcW w:w="1013" w:type="dxa"/>
            <w:tcBorders>
              <w:top w:val="single" w:sz="2" w:space="0" w:color="auto"/>
              <w:left w:val="single" w:sz="12" w:space="0" w:color="auto"/>
              <w:bottom w:val="single" w:sz="12" w:space="0" w:color="auto"/>
              <w:right w:val="single" w:sz="2" w:space="0" w:color="auto"/>
            </w:tcBorders>
            <w:noWrap/>
            <w:vAlign w:val="center"/>
          </w:tcPr>
          <w:p w14:paraId="6A0675B2" w14:textId="27FB38E0" w:rsidR="00307476" w:rsidRPr="00B35C12" w:rsidRDefault="00122F87"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108655,49</w:t>
            </w:r>
          </w:p>
        </w:tc>
        <w:tc>
          <w:tcPr>
            <w:tcW w:w="940" w:type="dxa"/>
            <w:tcBorders>
              <w:top w:val="single" w:sz="2" w:space="0" w:color="auto"/>
              <w:left w:val="single" w:sz="2" w:space="0" w:color="auto"/>
              <w:bottom w:val="single" w:sz="12" w:space="0" w:color="auto"/>
              <w:right w:val="single" w:sz="2" w:space="0" w:color="auto"/>
            </w:tcBorders>
            <w:vAlign w:val="center"/>
          </w:tcPr>
          <w:p w14:paraId="14DE0A94" w14:textId="35C00F20" w:rsidR="00307476" w:rsidRPr="00B35C12" w:rsidRDefault="00122F87"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103,77</w:t>
            </w:r>
          </w:p>
        </w:tc>
        <w:tc>
          <w:tcPr>
            <w:tcW w:w="866" w:type="dxa"/>
            <w:tcBorders>
              <w:top w:val="single" w:sz="2" w:space="0" w:color="auto"/>
              <w:left w:val="single" w:sz="2" w:space="0" w:color="auto"/>
              <w:bottom w:val="single" w:sz="12" w:space="0" w:color="auto"/>
              <w:right w:val="single" w:sz="2" w:space="0" w:color="auto"/>
            </w:tcBorders>
            <w:shd w:val="clear" w:color="auto" w:fill="000000"/>
            <w:vAlign w:val="center"/>
          </w:tcPr>
          <w:p w14:paraId="25488C3C" w14:textId="77777777" w:rsidR="00307476" w:rsidRPr="00B35C12" w:rsidRDefault="00307476" w:rsidP="00B25C8B">
            <w:pPr>
              <w:widowControl/>
              <w:jc w:val="center"/>
              <w:rPr>
                <w:rFonts w:ascii="Bookman Old Style" w:eastAsia="Times New Roman" w:hAnsi="Bookman Old Style"/>
                <w:sz w:val="16"/>
                <w:szCs w:val="16"/>
                <w:lang w:eastAsia="ro-RO"/>
              </w:rPr>
            </w:pPr>
          </w:p>
        </w:tc>
        <w:tc>
          <w:tcPr>
            <w:tcW w:w="787" w:type="dxa"/>
            <w:tcBorders>
              <w:top w:val="single" w:sz="2" w:space="0" w:color="auto"/>
              <w:left w:val="single" w:sz="2" w:space="0" w:color="auto"/>
              <w:bottom w:val="single" w:sz="12" w:space="0" w:color="auto"/>
              <w:right w:val="single" w:sz="12" w:space="0" w:color="auto"/>
            </w:tcBorders>
            <w:vAlign w:val="center"/>
          </w:tcPr>
          <w:p w14:paraId="6B38A3AD" w14:textId="17A08A48" w:rsidR="00307476" w:rsidRPr="00B35C12" w:rsidRDefault="00122F87"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103,77</w:t>
            </w:r>
          </w:p>
        </w:tc>
        <w:tc>
          <w:tcPr>
            <w:tcW w:w="1095" w:type="dxa"/>
            <w:tcBorders>
              <w:top w:val="single" w:sz="2" w:space="0" w:color="auto"/>
              <w:left w:val="single" w:sz="12" w:space="0" w:color="auto"/>
              <w:bottom w:val="single" w:sz="12" w:space="0" w:color="auto"/>
              <w:right w:val="single" w:sz="2" w:space="0" w:color="auto"/>
            </w:tcBorders>
            <w:noWrap/>
            <w:vAlign w:val="center"/>
          </w:tcPr>
          <w:p w14:paraId="76EC016E" w14:textId="77777777" w:rsidR="00307476" w:rsidRPr="00B35C12" w:rsidRDefault="00307476" w:rsidP="00B25C8B">
            <w:pPr>
              <w:widowControl/>
              <w:jc w:val="center"/>
              <w:rPr>
                <w:rFonts w:ascii="Bookman Old Style" w:eastAsia="Times New Roman" w:hAnsi="Bookman Old Style"/>
                <w:sz w:val="16"/>
                <w:szCs w:val="16"/>
                <w:lang w:eastAsia="ro-RO"/>
              </w:rPr>
            </w:pPr>
          </w:p>
        </w:tc>
        <w:tc>
          <w:tcPr>
            <w:tcW w:w="1028" w:type="dxa"/>
            <w:tcBorders>
              <w:top w:val="single" w:sz="2" w:space="0" w:color="auto"/>
              <w:left w:val="single" w:sz="2" w:space="0" w:color="auto"/>
              <w:bottom w:val="single" w:sz="12" w:space="0" w:color="auto"/>
              <w:right w:val="single" w:sz="2" w:space="0" w:color="auto"/>
            </w:tcBorders>
            <w:shd w:val="clear" w:color="auto" w:fill="000000"/>
            <w:vAlign w:val="center"/>
          </w:tcPr>
          <w:p w14:paraId="56FFD438" w14:textId="77777777" w:rsidR="00307476" w:rsidRPr="00B35C12" w:rsidRDefault="00307476" w:rsidP="00B25C8B">
            <w:pPr>
              <w:widowControl/>
              <w:jc w:val="center"/>
              <w:rPr>
                <w:rFonts w:ascii="Bookman Old Style" w:eastAsia="Times New Roman" w:hAnsi="Bookman Old Style"/>
                <w:sz w:val="16"/>
                <w:szCs w:val="16"/>
                <w:lang w:eastAsia="ro-RO"/>
              </w:rPr>
            </w:pPr>
          </w:p>
        </w:tc>
        <w:tc>
          <w:tcPr>
            <w:tcW w:w="725" w:type="dxa"/>
            <w:tcBorders>
              <w:top w:val="single" w:sz="2" w:space="0" w:color="auto"/>
              <w:left w:val="single" w:sz="2" w:space="0" w:color="auto"/>
              <w:bottom w:val="single" w:sz="12" w:space="0" w:color="auto"/>
              <w:right w:val="single" w:sz="2" w:space="0" w:color="auto"/>
            </w:tcBorders>
            <w:vAlign w:val="center"/>
          </w:tcPr>
          <w:p w14:paraId="2F7D3A8B" w14:textId="77777777" w:rsidR="00307476" w:rsidRPr="00B35C12" w:rsidRDefault="00307476" w:rsidP="00B25C8B">
            <w:pPr>
              <w:widowControl/>
              <w:jc w:val="center"/>
              <w:rPr>
                <w:rFonts w:ascii="Bookman Old Style" w:eastAsia="Times New Roman" w:hAnsi="Bookman Old Style"/>
                <w:sz w:val="16"/>
                <w:szCs w:val="16"/>
                <w:lang w:eastAsia="ro-RO"/>
              </w:rPr>
            </w:pPr>
          </w:p>
        </w:tc>
        <w:tc>
          <w:tcPr>
            <w:tcW w:w="634" w:type="dxa"/>
            <w:tcBorders>
              <w:top w:val="single" w:sz="2" w:space="0" w:color="auto"/>
              <w:left w:val="single" w:sz="2" w:space="0" w:color="auto"/>
              <w:bottom w:val="single" w:sz="12" w:space="0" w:color="auto"/>
              <w:right w:val="single" w:sz="12" w:space="0" w:color="auto"/>
            </w:tcBorders>
            <w:vAlign w:val="center"/>
          </w:tcPr>
          <w:p w14:paraId="723BA3EF" w14:textId="77777777" w:rsidR="00307476" w:rsidRPr="00B35C12" w:rsidRDefault="00307476" w:rsidP="00B25C8B">
            <w:pPr>
              <w:widowControl/>
              <w:jc w:val="center"/>
              <w:rPr>
                <w:rFonts w:ascii="Bookman Old Style" w:eastAsia="Times New Roman" w:hAnsi="Bookman Old Style"/>
                <w:sz w:val="16"/>
                <w:szCs w:val="16"/>
                <w:lang w:eastAsia="ro-RO"/>
              </w:rPr>
            </w:pPr>
          </w:p>
        </w:tc>
      </w:tr>
    </w:tbl>
    <w:p w14:paraId="0FA949EA" w14:textId="77777777" w:rsidR="00307476" w:rsidRPr="00B35C12" w:rsidRDefault="00307476" w:rsidP="00307476">
      <w:pPr>
        <w:widowControl/>
        <w:jc w:val="center"/>
        <w:rPr>
          <w:rFonts w:ascii="Bookman Old Style" w:eastAsia="Times New Roman" w:hAnsi="Bookman Old Style"/>
          <w:color w:val="auto"/>
          <w:lang w:eastAsia="ro-RO"/>
        </w:rPr>
      </w:pPr>
    </w:p>
    <w:p w14:paraId="6C855060" w14:textId="77777777" w:rsidR="00307476" w:rsidRPr="00B35C12" w:rsidRDefault="00307476" w:rsidP="00307476">
      <w:pPr>
        <w:widowControl/>
        <w:jc w:val="center"/>
        <w:rPr>
          <w:rFonts w:ascii="Bookman Old Style" w:eastAsia="Times New Roman" w:hAnsi="Bookman Old Style"/>
          <w:color w:val="auto"/>
          <w:lang w:eastAsia="ro-RO"/>
        </w:rPr>
      </w:pPr>
      <w:r w:rsidRPr="00B35C12">
        <w:rPr>
          <w:rFonts w:ascii="Bookman Old Style" w:eastAsia="Times New Roman" w:hAnsi="Bookman Old Style"/>
          <w:color w:val="auto"/>
          <w:lang w:eastAsia="ro-RO"/>
        </w:rPr>
        <w:t>................................................</w:t>
      </w:r>
    </w:p>
    <w:p w14:paraId="51695FD2" w14:textId="77777777" w:rsidR="00307476" w:rsidRPr="00B35C12" w:rsidRDefault="00307476" w:rsidP="00307476">
      <w:pPr>
        <w:widowControl/>
        <w:jc w:val="center"/>
        <w:rPr>
          <w:rFonts w:ascii="Bookman Old Style" w:eastAsia="Times New Roman" w:hAnsi="Bookman Old Style"/>
          <w:i/>
          <w:color w:val="auto"/>
          <w:lang w:eastAsia="ro-RO"/>
        </w:rPr>
      </w:pPr>
      <w:r w:rsidRPr="00B35C12">
        <w:rPr>
          <w:rFonts w:ascii="Bookman Old Style" w:eastAsia="Times New Roman" w:hAnsi="Bookman Old Style"/>
          <w:i/>
          <w:color w:val="auto"/>
          <w:lang w:eastAsia="ro-RO"/>
        </w:rPr>
        <w:t>(semnătura autorizată)</w:t>
      </w:r>
    </w:p>
    <w:p w14:paraId="528DD953"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26D71D6B"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25906AAA"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3058B89A"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56AEB24D"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06FB2352"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6B86B11E"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2945ABCF" w14:textId="77777777" w:rsidR="00307476" w:rsidRPr="00B35C12" w:rsidRDefault="00307476" w:rsidP="00307476">
      <w:pPr>
        <w:widowControl/>
        <w:rPr>
          <w:rFonts w:ascii="Bookman Old Style" w:eastAsia="Times New Roman" w:hAnsi="Bookman Old Style"/>
          <w:color w:val="auto"/>
          <w:lang w:val="pt-BR" w:eastAsia="ro-RO"/>
        </w:rPr>
      </w:pPr>
      <w:r w:rsidRPr="00B35C12">
        <w:rPr>
          <w:rFonts w:ascii="Bookman Old Style" w:eastAsia="Times New Roman" w:hAnsi="Bookman Old Style"/>
          <w:color w:val="auto"/>
          <w:lang w:val="pt-BR" w:eastAsia="ro-RO"/>
        </w:rPr>
        <w:t>.................................................................</w:t>
      </w:r>
    </w:p>
    <w:p w14:paraId="70DCEADB" w14:textId="77777777" w:rsidR="00307476" w:rsidRPr="00626AD6" w:rsidRDefault="00307476" w:rsidP="00307476">
      <w:pPr>
        <w:widowControl/>
        <w:rPr>
          <w:rFonts w:ascii="Bookman Old Style" w:eastAsia="Times New Roman" w:hAnsi="Bookman Old Style"/>
          <w:color w:val="auto"/>
          <w:lang w:val="pt-BR" w:eastAsia="ro-RO"/>
        </w:rPr>
      </w:pPr>
      <w:r w:rsidRPr="00B35C12">
        <w:rPr>
          <w:rFonts w:ascii="Bookman Old Style" w:eastAsia="Times New Roman" w:hAnsi="Bookman Old Style"/>
          <w:i/>
          <w:color w:val="auto"/>
          <w:lang w:val="pt-BR" w:eastAsia="ro-RO"/>
        </w:rPr>
        <w:t xml:space="preserve">  </w:t>
      </w:r>
      <w:r w:rsidRPr="00B35C12">
        <w:rPr>
          <w:rFonts w:ascii="Bookman Old Style" w:eastAsia="Times New Roman" w:hAnsi="Bookman Old Style"/>
          <w:color w:val="auto"/>
          <w:lang w:val="pt-BR" w:eastAsia="ro-RO"/>
        </w:rPr>
        <w:t>(denumirea/numele ofertantului)</w:t>
      </w:r>
    </w:p>
    <w:p w14:paraId="662AB869" w14:textId="77777777" w:rsidR="00307476" w:rsidRPr="00B35C12" w:rsidRDefault="00307476" w:rsidP="00307476">
      <w:pPr>
        <w:widowControl/>
        <w:rPr>
          <w:rFonts w:ascii="Bookman Old Style" w:eastAsia="Times New Roman" w:hAnsi="Bookman Old Style"/>
          <w:color w:val="auto"/>
          <w:lang w:val="pt-BR" w:eastAsia="ro-RO"/>
        </w:rPr>
      </w:pPr>
      <w:r w:rsidRPr="00B35C12">
        <w:rPr>
          <w:rFonts w:ascii="Bookman Old Style" w:eastAsia="Times New Roman" w:hAnsi="Bookman Old Style"/>
          <w:color w:val="auto"/>
          <w:lang w:val="pt-BR" w:eastAsia="ro-RO"/>
        </w:rPr>
        <w:lastRenderedPageBreak/>
        <w:t>.................................................................</w:t>
      </w:r>
    </w:p>
    <w:p w14:paraId="0FF180DE" w14:textId="77777777" w:rsidR="00307476" w:rsidRPr="00B35C12" w:rsidRDefault="00307476" w:rsidP="00307476">
      <w:pPr>
        <w:widowControl/>
        <w:rPr>
          <w:rFonts w:ascii="Bookman Old Style" w:eastAsia="Times New Roman" w:hAnsi="Bookman Old Style"/>
          <w:color w:val="auto"/>
          <w:lang w:val="pt-BR" w:eastAsia="ro-RO"/>
        </w:rPr>
      </w:pPr>
      <w:r w:rsidRPr="00B35C12">
        <w:rPr>
          <w:rFonts w:ascii="Bookman Old Style" w:eastAsia="Times New Roman" w:hAnsi="Bookman Old Style"/>
          <w:i/>
          <w:color w:val="auto"/>
          <w:lang w:val="pt-BR" w:eastAsia="ro-RO"/>
        </w:rPr>
        <w:t xml:space="preserve">  </w:t>
      </w:r>
      <w:r w:rsidRPr="00B35C12">
        <w:rPr>
          <w:rFonts w:ascii="Bookman Old Style" w:eastAsia="Times New Roman" w:hAnsi="Bookman Old Style"/>
          <w:color w:val="auto"/>
          <w:lang w:val="pt-BR" w:eastAsia="ro-RO"/>
        </w:rPr>
        <w:t>(denumirea/numele ofertantului)</w:t>
      </w:r>
    </w:p>
    <w:p w14:paraId="3EE98DA1" w14:textId="77777777" w:rsidR="00307476" w:rsidRPr="00B35C12" w:rsidRDefault="00307476" w:rsidP="00307476">
      <w:pPr>
        <w:widowControl/>
        <w:rPr>
          <w:rFonts w:ascii="Bookman Old Style" w:eastAsia="Times New Roman" w:hAnsi="Bookman Old Style"/>
          <w:b/>
          <w:color w:val="auto"/>
          <w:lang w:eastAsia="ro-RO"/>
        </w:rPr>
      </w:pPr>
    </w:p>
    <w:p w14:paraId="20EB302F" w14:textId="77777777" w:rsidR="00307476" w:rsidRPr="00B35C12" w:rsidRDefault="00307476" w:rsidP="00307476">
      <w:pPr>
        <w:widowControl/>
        <w:rPr>
          <w:rFonts w:ascii="Bookman Old Style" w:eastAsia="Times New Roman" w:hAnsi="Bookman Old Style"/>
          <w:color w:val="auto"/>
          <w:lang w:eastAsia="ro-RO"/>
        </w:rPr>
      </w:pPr>
    </w:p>
    <w:p w14:paraId="79A4349E" w14:textId="77777777" w:rsidR="00307476" w:rsidRPr="00B35C12" w:rsidRDefault="00307476" w:rsidP="00307476">
      <w:pPr>
        <w:widowControl/>
        <w:rPr>
          <w:rFonts w:ascii="Bookman Old Style" w:eastAsia="Times New Roman" w:hAnsi="Bookman Old Style"/>
          <w:color w:val="auto"/>
          <w:lang w:eastAsia="ro-RO"/>
        </w:rPr>
      </w:pPr>
    </w:p>
    <w:p w14:paraId="2B837E6C" w14:textId="77777777" w:rsidR="00307476" w:rsidRPr="00B35C12" w:rsidRDefault="00307476" w:rsidP="00307476">
      <w:pPr>
        <w:widowControl/>
        <w:rPr>
          <w:rFonts w:ascii="Bookman Old Style" w:eastAsia="Times New Roman" w:hAnsi="Bookman Old Style"/>
          <w:color w:val="auto"/>
          <w:lang w:eastAsia="ro-RO"/>
        </w:rPr>
      </w:pPr>
    </w:p>
    <w:p w14:paraId="6E95B3CC" w14:textId="77777777" w:rsidR="00307476" w:rsidRPr="00B35C12" w:rsidRDefault="00307476" w:rsidP="00307476">
      <w:pPr>
        <w:widowControl/>
        <w:jc w:val="center"/>
        <w:rPr>
          <w:rFonts w:ascii="Bookman Old Style" w:eastAsia="Times New Roman" w:hAnsi="Bookman Old Style"/>
          <w:b/>
          <w:color w:val="auto"/>
          <w:lang w:eastAsia="ro-RO"/>
        </w:rPr>
      </w:pPr>
      <w:r w:rsidRPr="00B35C12">
        <w:rPr>
          <w:rFonts w:ascii="Bookman Old Style" w:eastAsia="Times New Roman" w:hAnsi="Bookman Old Style"/>
          <w:b/>
          <w:color w:val="auto"/>
          <w:lang w:eastAsia="ro-RO"/>
        </w:rPr>
        <w:t>CENTRALIZATOR DE PREŢURI</w:t>
      </w:r>
    </w:p>
    <w:p w14:paraId="001F8CA7" w14:textId="562452D5" w:rsidR="00307476" w:rsidRPr="00B35C12" w:rsidRDefault="00307476" w:rsidP="00307476">
      <w:pPr>
        <w:widowControl/>
        <w:jc w:val="center"/>
        <w:rPr>
          <w:rFonts w:ascii="Bookman Old Style" w:eastAsia="Times New Roman" w:hAnsi="Bookman Old Style"/>
          <w:b/>
          <w:color w:val="auto"/>
          <w:lang w:eastAsia="ro-RO"/>
        </w:rPr>
      </w:pPr>
      <w:r w:rsidRPr="00B35C12">
        <w:rPr>
          <w:rFonts w:ascii="Bookman Old Style" w:eastAsia="Times New Roman" w:hAnsi="Bookman Old Style"/>
          <w:b/>
          <w:i/>
          <w:color w:val="auto"/>
          <w:lang w:eastAsia="ro-RO"/>
        </w:rPr>
        <w:t xml:space="preserve"> </w:t>
      </w:r>
      <w:r>
        <w:rPr>
          <w:rFonts w:ascii="Bookman Old Style" w:eastAsia="Times New Roman" w:hAnsi="Bookman Old Style"/>
          <w:b/>
          <w:i/>
          <w:color w:val="auto"/>
          <w:lang w:eastAsia="ro-RO"/>
        </w:rPr>
        <w:t xml:space="preserve">Lot </w:t>
      </w:r>
      <w:r w:rsidR="00122F87">
        <w:rPr>
          <w:rFonts w:ascii="Bookman Old Style" w:eastAsia="Times New Roman" w:hAnsi="Bookman Old Style"/>
          <w:b/>
          <w:i/>
          <w:color w:val="auto"/>
          <w:lang w:eastAsia="ro-RO"/>
        </w:rPr>
        <w:t>5</w:t>
      </w:r>
      <w:r>
        <w:rPr>
          <w:rFonts w:ascii="Bookman Old Style" w:eastAsia="Times New Roman" w:hAnsi="Bookman Old Style"/>
          <w:b/>
          <w:i/>
          <w:color w:val="auto"/>
          <w:lang w:eastAsia="ro-RO"/>
        </w:rPr>
        <w:t xml:space="preserve"> </w:t>
      </w:r>
      <w:r w:rsidRPr="00B35C12">
        <w:rPr>
          <w:rFonts w:ascii="Bookman Old Style" w:eastAsia="Times New Roman" w:hAnsi="Bookman Old Style"/>
          <w:b/>
          <w:i/>
          <w:color w:val="auto"/>
          <w:lang w:eastAsia="ro-RO"/>
        </w:rPr>
        <w:t xml:space="preserve">partida </w:t>
      </w:r>
      <w:r>
        <w:rPr>
          <w:rFonts w:ascii="Bookman Old Style" w:eastAsia="Times New Roman" w:hAnsi="Bookman Old Style"/>
          <w:b/>
          <w:i/>
          <w:color w:val="auto"/>
          <w:lang w:eastAsia="ro-RO"/>
        </w:rPr>
        <w:t>4</w:t>
      </w:r>
      <w:r w:rsidR="00122F87">
        <w:rPr>
          <w:rFonts w:ascii="Bookman Old Style" w:eastAsia="Times New Roman" w:hAnsi="Bookman Old Style"/>
          <w:b/>
          <w:i/>
          <w:color w:val="auto"/>
          <w:lang w:eastAsia="ro-RO"/>
        </w:rPr>
        <w:t xml:space="preserve">94 </w:t>
      </w:r>
      <w:r>
        <w:rPr>
          <w:rFonts w:ascii="Bookman Old Style" w:eastAsia="Times New Roman" w:hAnsi="Bookman Old Style"/>
          <w:b/>
          <w:i/>
          <w:color w:val="auto"/>
          <w:lang w:eastAsia="ro-RO"/>
        </w:rPr>
        <w:t>M</w:t>
      </w:r>
      <w:r w:rsidR="00122F87">
        <w:rPr>
          <w:rFonts w:ascii="Bookman Old Style" w:eastAsia="Times New Roman" w:hAnsi="Bookman Old Style"/>
          <w:b/>
          <w:i/>
          <w:color w:val="auto"/>
          <w:lang w:eastAsia="ro-RO"/>
        </w:rPr>
        <w:t>ecica</w:t>
      </w:r>
    </w:p>
    <w:p w14:paraId="556399BD" w14:textId="77777777" w:rsidR="00307476" w:rsidRPr="00B35C12" w:rsidRDefault="00307476" w:rsidP="00307476">
      <w:pPr>
        <w:widowControl/>
        <w:jc w:val="center"/>
        <w:rPr>
          <w:rFonts w:ascii="Bookman Old Style" w:eastAsia="Times New Roman" w:hAnsi="Bookman Old Style"/>
          <w:color w:val="auto"/>
          <w:lang w:eastAsia="ro-RO"/>
        </w:rPr>
      </w:pPr>
    </w:p>
    <w:p w14:paraId="690DD4E8" w14:textId="77777777" w:rsidR="00307476" w:rsidRPr="00B35C12" w:rsidRDefault="00307476" w:rsidP="00307476">
      <w:pPr>
        <w:widowControl/>
        <w:jc w:val="center"/>
        <w:rPr>
          <w:rFonts w:ascii="Bookman Old Style" w:eastAsia="Times New Roman" w:hAnsi="Bookman Old Style"/>
          <w:color w:val="auto"/>
          <w:lang w:eastAsia="ro-RO"/>
        </w:rPr>
      </w:pPr>
    </w:p>
    <w:p w14:paraId="52ADAA10" w14:textId="77777777" w:rsidR="00307476" w:rsidRPr="00B35C12" w:rsidRDefault="00307476" w:rsidP="00307476">
      <w:pPr>
        <w:widowControl/>
        <w:jc w:val="center"/>
        <w:rPr>
          <w:rFonts w:ascii="Bookman Old Style" w:eastAsia="Times New Roman" w:hAnsi="Bookman Old Style"/>
          <w:color w:val="auto"/>
          <w:lang w:eastAsia="ro-RO"/>
        </w:rPr>
      </w:pPr>
      <w:r w:rsidRPr="00B35C12">
        <w:rPr>
          <w:rFonts w:ascii="Bookman Old Style" w:eastAsia="Times New Roman" w:hAnsi="Bookman Old Style"/>
          <w:color w:val="auto"/>
          <w:lang w:eastAsia="ro-RO"/>
        </w:rPr>
        <w:t>Anexă la ofertă</w:t>
      </w:r>
    </w:p>
    <w:tbl>
      <w:tblPr>
        <w:tblW w:w="10258" w:type="dxa"/>
        <w:jc w:val="center"/>
        <w:tblLook w:val="04A0" w:firstRow="1" w:lastRow="0" w:firstColumn="1" w:lastColumn="0" w:noHBand="0" w:noVBand="1"/>
      </w:tblPr>
      <w:tblGrid>
        <w:gridCol w:w="563"/>
        <w:gridCol w:w="567"/>
        <w:gridCol w:w="1276"/>
        <w:gridCol w:w="764"/>
        <w:gridCol w:w="1013"/>
        <w:gridCol w:w="869"/>
        <w:gridCol w:w="802"/>
        <w:gridCol w:w="682"/>
        <w:gridCol w:w="1095"/>
        <w:gridCol w:w="1028"/>
        <w:gridCol w:w="908"/>
        <w:gridCol w:w="908"/>
      </w:tblGrid>
      <w:tr w:rsidR="00307476" w:rsidRPr="00B35C12" w14:paraId="58D75C09" w14:textId="77777777" w:rsidTr="00B25C8B">
        <w:trPr>
          <w:trHeight w:val="221"/>
          <w:jc w:val="center"/>
        </w:trPr>
        <w:tc>
          <w:tcPr>
            <w:tcW w:w="563" w:type="dxa"/>
            <w:vMerge w:val="restart"/>
            <w:tcBorders>
              <w:top w:val="single" w:sz="12" w:space="0" w:color="auto"/>
              <w:left w:val="single" w:sz="12" w:space="0" w:color="auto"/>
              <w:bottom w:val="single" w:sz="2" w:space="0" w:color="auto"/>
              <w:right w:val="single" w:sz="2" w:space="0" w:color="auto"/>
            </w:tcBorders>
            <w:vAlign w:val="center"/>
            <w:hideMark/>
          </w:tcPr>
          <w:p w14:paraId="6B620339"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Nr. crt.</w:t>
            </w:r>
          </w:p>
        </w:tc>
        <w:tc>
          <w:tcPr>
            <w:tcW w:w="1843" w:type="dxa"/>
            <w:gridSpan w:val="2"/>
            <w:vMerge w:val="restart"/>
            <w:tcBorders>
              <w:top w:val="single" w:sz="12" w:space="0" w:color="auto"/>
              <w:left w:val="single" w:sz="2" w:space="0" w:color="auto"/>
              <w:bottom w:val="single" w:sz="2" w:space="0" w:color="auto"/>
              <w:right w:val="single" w:sz="2" w:space="0" w:color="auto"/>
            </w:tcBorders>
            <w:noWrap/>
            <w:vAlign w:val="center"/>
            <w:hideMark/>
          </w:tcPr>
          <w:p w14:paraId="2A2292A0"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Partida</w:t>
            </w:r>
          </w:p>
          <w:p w14:paraId="0B5FD3C7"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 </w:t>
            </w:r>
          </w:p>
        </w:tc>
        <w:tc>
          <w:tcPr>
            <w:tcW w:w="764" w:type="dxa"/>
            <w:vMerge w:val="restart"/>
            <w:tcBorders>
              <w:top w:val="single" w:sz="12" w:space="0" w:color="auto"/>
              <w:left w:val="single" w:sz="2" w:space="0" w:color="auto"/>
              <w:bottom w:val="single" w:sz="2" w:space="0" w:color="auto"/>
              <w:right w:val="single" w:sz="12" w:space="0" w:color="auto"/>
            </w:tcBorders>
            <w:textDirection w:val="btLr"/>
            <w:vAlign w:val="center"/>
            <w:hideMark/>
          </w:tcPr>
          <w:p w14:paraId="764C2FFD" w14:textId="77777777" w:rsidR="00307476" w:rsidRPr="00B35C12" w:rsidRDefault="00307476" w:rsidP="00B25C8B">
            <w:pPr>
              <w:widowControl/>
              <w:ind w:left="113" w:right="113"/>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Volum brut</w:t>
            </w:r>
          </w:p>
        </w:tc>
        <w:tc>
          <w:tcPr>
            <w:tcW w:w="3606" w:type="dxa"/>
            <w:gridSpan w:val="4"/>
            <w:tcBorders>
              <w:top w:val="single" w:sz="12" w:space="0" w:color="auto"/>
              <w:left w:val="single" w:sz="12" w:space="0" w:color="auto"/>
              <w:bottom w:val="single" w:sz="2" w:space="0" w:color="auto"/>
              <w:right w:val="single" w:sz="12" w:space="0" w:color="auto"/>
            </w:tcBorders>
            <w:vAlign w:val="center"/>
            <w:hideMark/>
          </w:tcPr>
          <w:p w14:paraId="63D9EDAD"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pornire presta</w:t>
            </w:r>
            <w:r w:rsidRPr="00B35C12">
              <w:rPr>
                <w:rFonts w:ascii="Cambria" w:eastAsia="Times New Roman" w:hAnsi="Cambria" w:cs="Cambria"/>
                <w:b/>
                <w:bCs/>
                <w:sz w:val="12"/>
                <w:szCs w:val="12"/>
                <w:lang w:eastAsia="ro-RO"/>
              </w:rPr>
              <w:t>ț</w:t>
            </w:r>
            <w:r w:rsidRPr="00B35C12">
              <w:rPr>
                <w:rFonts w:ascii="Bookman Old Style" w:eastAsia="Times New Roman" w:hAnsi="Bookman Old Style"/>
                <w:b/>
                <w:bCs/>
                <w:sz w:val="12"/>
                <w:szCs w:val="12"/>
                <w:lang w:eastAsia="ro-RO"/>
              </w:rPr>
              <w:t xml:space="preserve">ii din care: </w:t>
            </w:r>
          </w:p>
        </w:tc>
        <w:tc>
          <w:tcPr>
            <w:tcW w:w="3482" w:type="dxa"/>
            <w:gridSpan w:val="4"/>
            <w:tcBorders>
              <w:top w:val="single" w:sz="12" w:space="0" w:color="auto"/>
              <w:left w:val="single" w:sz="12" w:space="0" w:color="auto"/>
              <w:bottom w:val="single" w:sz="2" w:space="0" w:color="auto"/>
              <w:right w:val="single" w:sz="12" w:space="0" w:color="auto"/>
            </w:tcBorders>
            <w:vAlign w:val="center"/>
          </w:tcPr>
          <w:p w14:paraId="3A7FEDEC" w14:textId="77777777" w:rsidR="00307476" w:rsidRPr="00B35C12" w:rsidRDefault="00307476" w:rsidP="00B25C8B">
            <w:pPr>
              <w:widowControl/>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Oferta operator economic din care:</w:t>
            </w:r>
          </w:p>
        </w:tc>
      </w:tr>
      <w:tr w:rsidR="00307476" w:rsidRPr="00B35C12" w14:paraId="746E121B" w14:textId="77777777" w:rsidTr="00B25C8B">
        <w:trPr>
          <w:trHeight w:val="188"/>
          <w:jc w:val="center"/>
        </w:trPr>
        <w:tc>
          <w:tcPr>
            <w:tcW w:w="563" w:type="dxa"/>
            <w:vMerge/>
            <w:tcBorders>
              <w:top w:val="single" w:sz="2" w:space="0" w:color="auto"/>
              <w:left w:val="single" w:sz="12" w:space="0" w:color="auto"/>
              <w:bottom w:val="single" w:sz="2" w:space="0" w:color="auto"/>
              <w:right w:val="single" w:sz="2" w:space="0" w:color="auto"/>
            </w:tcBorders>
            <w:vAlign w:val="center"/>
          </w:tcPr>
          <w:p w14:paraId="58F2B549" w14:textId="77777777" w:rsidR="00307476" w:rsidRPr="00B35C12" w:rsidRDefault="00307476" w:rsidP="00B25C8B">
            <w:pPr>
              <w:widowControl/>
              <w:jc w:val="center"/>
              <w:rPr>
                <w:rFonts w:ascii="Bookman Old Style" w:eastAsia="Times New Roman" w:hAnsi="Bookman Old Style"/>
                <w:b/>
                <w:bCs/>
                <w:sz w:val="12"/>
                <w:szCs w:val="12"/>
                <w:lang w:eastAsia="ro-RO"/>
              </w:rPr>
            </w:pPr>
          </w:p>
        </w:tc>
        <w:tc>
          <w:tcPr>
            <w:tcW w:w="1843" w:type="dxa"/>
            <w:gridSpan w:val="2"/>
            <w:vMerge/>
            <w:tcBorders>
              <w:top w:val="single" w:sz="2" w:space="0" w:color="auto"/>
              <w:left w:val="single" w:sz="2" w:space="0" w:color="auto"/>
              <w:bottom w:val="single" w:sz="2" w:space="0" w:color="auto"/>
              <w:right w:val="single" w:sz="2" w:space="0" w:color="auto"/>
            </w:tcBorders>
            <w:noWrap/>
            <w:vAlign w:val="center"/>
          </w:tcPr>
          <w:p w14:paraId="7221A08F" w14:textId="77777777" w:rsidR="00307476" w:rsidRPr="00B35C12" w:rsidRDefault="00307476" w:rsidP="00B25C8B">
            <w:pPr>
              <w:widowControl/>
              <w:jc w:val="center"/>
              <w:rPr>
                <w:rFonts w:ascii="Bookman Old Style" w:eastAsia="Times New Roman" w:hAnsi="Bookman Old Style"/>
                <w:b/>
                <w:bCs/>
                <w:sz w:val="12"/>
                <w:szCs w:val="12"/>
                <w:lang w:eastAsia="ro-RO"/>
              </w:rPr>
            </w:pPr>
          </w:p>
        </w:tc>
        <w:tc>
          <w:tcPr>
            <w:tcW w:w="764" w:type="dxa"/>
            <w:vMerge/>
            <w:tcBorders>
              <w:top w:val="single" w:sz="2" w:space="0" w:color="auto"/>
              <w:left w:val="single" w:sz="2" w:space="0" w:color="auto"/>
              <w:bottom w:val="single" w:sz="2" w:space="0" w:color="auto"/>
              <w:right w:val="single" w:sz="12" w:space="0" w:color="auto"/>
            </w:tcBorders>
            <w:textDirection w:val="btLr"/>
            <w:vAlign w:val="center"/>
          </w:tcPr>
          <w:p w14:paraId="0F19957F" w14:textId="77777777" w:rsidR="00307476" w:rsidRPr="00B35C12" w:rsidRDefault="00307476" w:rsidP="00B25C8B">
            <w:pPr>
              <w:widowControl/>
              <w:ind w:left="113" w:right="113"/>
              <w:jc w:val="center"/>
              <w:rPr>
                <w:rFonts w:ascii="Bookman Old Style" w:eastAsia="Times New Roman" w:hAnsi="Bookman Old Style"/>
                <w:b/>
                <w:bCs/>
                <w:sz w:val="12"/>
                <w:szCs w:val="12"/>
                <w:lang w:eastAsia="ro-RO"/>
              </w:rPr>
            </w:pPr>
          </w:p>
        </w:tc>
        <w:tc>
          <w:tcPr>
            <w:tcW w:w="1013" w:type="dxa"/>
            <w:vMerge w:val="restart"/>
            <w:tcBorders>
              <w:top w:val="single" w:sz="2" w:space="0" w:color="auto"/>
              <w:left w:val="single" w:sz="12" w:space="0" w:color="auto"/>
              <w:bottom w:val="single" w:sz="2" w:space="0" w:color="auto"/>
              <w:right w:val="single" w:sz="2" w:space="0" w:color="auto"/>
            </w:tcBorders>
            <w:vAlign w:val="center"/>
          </w:tcPr>
          <w:p w14:paraId="6388F33D"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 partida</w:t>
            </w:r>
          </w:p>
        </w:tc>
        <w:tc>
          <w:tcPr>
            <w:tcW w:w="940" w:type="dxa"/>
            <w:vMerge w:val="restart"/>
            <w:tcBorders>
              <w:top w:val="single" w:sz="2" w:space="0" w:color="auto"/>
              <w:left w:val="single" w:sz="2" w:space="0" w:color="auto"/>
              <w:bottom w:val="single" w:sz="2" w:space="0" w:color="auto"/>
              <w:right w:val="single" w:sz="2" w:space="0" w:color="auto"/>
            </w:tcBorders>
            <w:vAlign w:val="center"/>
          </w:tcPr>
          <w:p w14:paraId="17E85DA7"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exploatare</w:t>
            </w:r>
          </w:p>
        </w:tc>
        <w:tc>
          <w:tcPr>
            <w:tcW w:w="866" w:type="dxa"/>
            <w:vMerge w:val="restart"/>
            <w:tcBorders>
              <w:top w:val="single" w:sz="2" w:space="0" w:color="auto"/>
              <w:left w:val="single" w:sz="2" w:space="0" w:color="auto"/>
              <w:bottom w:val="single" w:sz="2" w:space="0" w:color="auto"/>
              <w:right w:val="single" w:sz="2" w:space="0" w:color="auto"/>
            </w:tcBorders>
            <w:vAlign w:val="center"/>
          </w:tcPr>
          <w:p w14:paraId="485D9820"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transport</w:t>
            </w:r>
          </w:p>
        </w:tc>
        <w:tc>
          <w:tcPr>
            <w:tcW w:w="787" w:type="dxa"/>
            <w:vMerge w:val="restart"/>
            <w:tcBorders>
              <w:top w:val="single" w:sz="2" w:space="0" w:color="auto"/>
              <w:left w:val="single" w:sz="2" w:space="0" w:color="auto"/>
              <w:bottom w:val="single" w:sz="2" w:space="0" w:color="auto"/>
              <w:right w:val="single" w:sz="12" w:space="0" w:color="auto"/>
            </w:tcBorders>
            <w:vAlign w:val="center"/>
          </w:tcPr>
          <w:p w14:paraId="49A1CFE7"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w:t>
            </w:r>
          </w:p>
        </w:tc>
        <w:tc>
          <w:tcPr>
            <w:tcW w:w="1095" w:type="dxa"/>
            <w:vMerge w:val="restart"/>
            <w:tcBorders>
              <w:top w:val="single" w:sz="2" w:space="0" w:color="auto"/>
              <w:left w:val="single" w:sz="12" w:space="0" w:color="auto"/>
              <w:bottom w:val="single" w:sz="2" w:space="0" w:color="auto"/>
              <w:right w:val="single" w:sz="2" w:space="0" w:color="auto"/>
            </w:tcBorders>
            <w:vAlign w:val="center"/>
          </w:tcPr>
          <w:p w14:paraId="5FB1A74F" w14:textId="77777777" w:rsidR="00307476" w:rsidRPr="00B35C12" w:rsidRDefault="00307476" w:rsidP="00B25C8B">
            <w:pPr>
              <w:widowControl/>
              <w:ind w:left="113" w:right="113"/>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exploatare</w:t>
            </w:r>
          </w:p>
        </w:tc>
        <w:tc>
          <w:tcPr>
            <w:tcW w:w="1028" w:type="dxa"/>
            <w:vMerge w:val="restart"/>
            <w:tcBorders>
              <w:top w:val="single" w:sz="2" w:space="0" w:color="auto"/>
              <w:left w:val="single" w:sz="2" w:space="0" w:color="auto"/>
              <w:bottom w:val="single" w:sz="2" w:space="0" w:color="auto"/>
              <w:right w:val="single" w:sz="2" w:space="0" w:color="auto"/>
            </w:tcBorders>
            <w:vAlign w:val="center"/>
          </w:tcPr>
          <w:p w14:paraId="3D6C6C19" w14:textId="77777777" w:rsidR="00307476" w:rsidRPr="00B35C12" w:rsidRDefault="00307476" w:rsidP="00B25C8B">
            <w:pPr>
              <w:widowControl/>
              <w:ind w:left="113" w:right="113"/>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transport</w:t>
            </w:r>
          </w:p>
        </w:tc>
        <w:tc>
          <w:tcPr>
            <w:tcW w:w="725" w:type="dxa"/>
            <w:vMerge w:val="restart"/>
            <w:tcBorders>
              <w:top w:val="single" w:sz="2" w:space="0" w:color="auto"/>
              <w:left w:val="single" w:sz="2" w:space="0" w:color="auto"/>
              <w:bottom w:val="single" w:sz="2" w:space="0" w:color="auto"/>
              <w:right w:val="single" w:sz="2" w:space="0" w:color="auto"/>
            </w:tcBorders>
            <w:vAlign w:val="center"/>
          </w:tcPr>
          <w:p w14:paraId="037BD23A" w14:textId="77777777" w:rsidR="00307476" w:rsidRPr="00B35C12" w:rsidRDefault="00307476" w:rsidP="00B25C8B">
            <w:pPr>
              <w:widowControl/>
              <w:ind w:left="113" w:right="113"/>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w:t>
            </w:r>
          </w:p>
        </w:tc>
        <w:tc>
          <w:tcPr>
            <w:tcW w:w="634" w:type="dxa"/>
            <w:vMerge w:val="restart"/>
            <w:tcBorders>
              <w:top w:val="single" w:sz="2" w:space="0" w:color="auto"/>
              <w:left w:val="single" w:sz="2" w:space="0" w:color="auto"/>
              <w:bottom w:val="single" w:sz="2" w:space="0" w:color="auto"/>
              <w:right w:val="single" w:sz="12" w:space="0" w:color="auto"/>
            </w:tcBorders>
            <w:vAlign w:val="center"/>
          </w:tcPr>
          <w:p w14:paraId="403CB810" w14:textId="77777777" w:rsidR="00307476" w:rsidRPr="00B35C12" w:rsidRDefault="00307476" w:rsidP="00B25C8B">
            <w:pPr>
              <w:widowControl/>
              <w:ind w:left="113" w:right="113"/>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 partida</w:t>
            </w:r>
          </w:p>
        </w:tc>
      </w:tr>
      <w:tr w:rsidR="00307476" w:rsidRPr="00B35C12" w14:paraId="656BEE27" w14:textId="77777777" w:rsidTr="00B25C8B">
        <w:trPr>
          <w:trHeight w:val="572"/>
          <w:jc w:val="center"/>
        </w:trPr>
        <w:tc>
          <w:tcPr>
            <w:tcW w:w="563" w:type="dxa"/>
            <w:vMerge/>
            <w:tcBorders>
              <w:top w:val="single" w:sz="2" w:space="0" w:color="auto"/>
              <w:left w:val="single" w:sz="12" w:space="0" w:color="auto"/>
              <w:bottom w:val="single" w:sz="2" w:space="0" w:color="auto"/>
              <w:right w:val="single" w:sz="2" w:space="0" w:color="auto"/>
            </w:tcBorders>
            <w:vAlign w:val="center"/>
            <w:hideMark/>
          </w:tcPr>
          <w:p w14:paraId="3DB97CE9" w14:textId="77777777" w:rsidR="00307476" w:rsidRPr="00B35C12" w:rsidRDefault="00307476" w:rsidP="00B25C8B">
            <w:pPr>
              <w:widowControl/>
              <w:rPr>
                <w:rFonts w:ascii="Bookman Old Style" w:eastAsia="Times New Roman" w:hAnsi="Bookman Old Style"/>
                <w:b/>
                <w:bCs/>
                <w:sz w:val="12"/>
                <w:szCs w:val="12"/>
                <w:lang w:eastAsia="ro-RO"/>
              </w:rPr>
            </w:pPr>
          </w:p>
        </w:tc>
        <w:tc>
          <w:tcPr>
            <w:tcW w:w="567" w:type="dxa"/>
            <w:vMerge w:val="restart"/>
            <w:tcBorders>
              <w:top w:val="single" w:sz="2" w:space="0" w:color="auto"/>
              <w:left w:val="single" w:sz="2" w:space="0" w:color="auto"/>
              <w:bottom w:val="single" w:sz="2" w:space="0" w:color="auto"/>
              <w:right w:val="single" w:sz="2" w:space="0" w:color="auto"/>
            </w:tcBorders>
            <w:noWrap/>
            <w:vAlign w:val="center"/>
            <w:hideMark/>
          </w:tcPr>
          <w:p w14:paraId="0FF9CE17"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Nr.</w:t>
            </w:r>
          </w:p>
        </w:tc>
        <w:tc>
          <w:tcPr>
            <w:tcW w:w="1276" w:type="dxa"/>
            <w:vMerge w:val="restart"/>
            <w:tcBorders>
              <w:top w:val="single" w:sz="2" w:space="0" w:color="auto"/>
              <w:left w:val="single" w:sz="2" w:space="0" w:color="auto"/>
              <w:bottom w:val="single" w:sz="2" w:space="0" w:color="auto"/>
              <w:right w:val="single" w:sz="2" w:space="0" w:color="auto"/>
            </w:tcBorders>
            <w:vAlign w:val="center"/>
            <w:hideMark/>
          </w:tcPr>
          <w:p w14:paraId="7D63FADB"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Denumire</w:t>
            </w:r>
          </w:p>
        </w:tc>
        <w:tc>
          <w:tcPr>
            <w:tcW w:w="764" w:type="dxa"/>
            <w:vMerge/>
            <w:tcBorders>
              <w:top w:val="single" w:sz="2" w:space="0" w:color="auto"/>
              <w:left w:val="single" w:sz="2" w:space="0" w:color="auto"/>
              <w:bottom w:val="single" w:sz="2" w:space="0" w:color="auto"/>
              <w:right w:val="single" w:sz="12" w:space="0" w:color="auto"/>
            </w:tcBorders>
            <w:vAlign w:val="center"/>
            <w:hideMark/>
          </w:tcPr>
          <w:p w14:paraId="7F9B8DBA" w14:textId="77777777" w:rsidR="00307476" w:rsidRPr="00B35C12" w:rsidRDefault="00307476" w:rsidP="00B25C8B">
            <w:pPr>
              <w:widowControl/>
              <w:rPr>
                <w:rFonts w:ascii="Bookman Old Style" w:eastAsia="Times New Roman" w:hAnsi="Bookman Old Style"/>
                <w:b/>
                <w:bCs/>
                <w:sz w:val="12"/>
                <w:szCs w:val="12"/>
                <w:lang w:eastAsia="ro-RO"/>
              </w:rPr>
            </w:pPr>
          </w:p>
        </w:tc>
        <w:tc>
          <w:tcPr>
            <w:tcW w:w="1013" w:type="dxa"/>
            <w:vMerge/>
            <w:tcBorders>
              <w:top w:val="single" w:sz="2" w:space="0" w:color="auto"/>
              <w:left w:val="single" w:sz="12" w:space="0" w:color="auto"/>
              <w:bottom w:val="single" w:sz="2" w:space="0" w:color="auto"/>
              <w:right w:val="single" w:sz="2" w:space="0" w:color="auto"/>
            </w:tcBorders>
            <w:vAlign w:val="center"/>
            <w:hideMark/>
          </w:tcPr>
          <w:p w14:paraId="0D99279D" w14:textId="77777777" w:rsidR="00307476" w:rsidRPr="00B35C12" w:rsidRDefault="00307476" w:rsidP="00B25C8B">
            <w:pPr>
              <w:widowControl/>
              <w:rPr>
                <w:rFonts w:ascii="Bookman Old Style" w:eastAsia="Times New Roman" w:hAnsi="Bookman Old Style"/>
                <w:b/>
                <w:bCs/>
                <w:sz w:val="12"/>
                <w:szCs w:val="12"/>
                <w:lang w:eastAsia="ro-RO"/>
              </w:rPr>
            </w:pPr>
          </w:p>
        </w:tc>
        <w:tc>
          <w:tcPr>
            <w:tcW w:w="940" w:type="dxa"/>
            <w:vMerge/>
            <w:tcBorders>
              <w:top w:val="single" w:sz="2" w:space="0" w:color="auto"/>
              <w:left w:val="single" w:sz="2" w:space="0" w:color="auto"/>
              <w:bottom w:val="single" w:sz="2" w:space="0" w:color="auto"/>
              <w:right w:val="single" w:sz="2" w:space="0" w:color="auto"/>
            </w:tcBorders>
            <w:vAlign w:val="center"/>
          </w:tcPr>
          <w:p w14:paraId="47915C12" w14:textId="77777777" w:rsidR="00307476" w:rsidRPr="00B35C12" w:rsidRDefault="00307476" w:rsidP="00B25C8B">
            <w:pPr>
              <w:widowControl/>
              <w:rPr>
                <w:rFonts w:ascii="Bookman Old Style" w:eastAsia="Times New Roman" w:hAnsi="Bookman Old Style"/>
                <w:b/>
                <w:bCs/>
                <w:sz w:val="12"/>
                <w:szCs w:val="12"/>
                <w:lang w:eastAsia="ro-RO"/>
              </w:rPr>
            </w:pPr>
          </w:p>
        </w:tc>
        <w:tc>
          <w:tcPr>
            <w:tcW w:w="866" w:type="dxa"/>
            <w:vMerge/>
            <w:tcBorders>
              <w:top w:val="single" w:sz="2" w:space="0" w:color="auto"/>
              <w:left w:val="single" w:sz="2" w:space="0" w:color="auto"/>
              <w:bottom w:val="single" w:sz="2" w:space="0" w:color="auto"/>
              <w:right w:val="single" w:sz="2" w:space="0" w:color="auto"/>
            </w:tcBorders>
            <w:vAlign w:val="center"/>
          </w:tcPr>
          <w:p w14:paraId="2E85F48F" w14:textId="77777777" w:rsidR="00307476" w:rsidRPr="00B35C12" w:rsidRDefault="00307476" w:rsidP="00B25C8B">
            <w:pPr>
              <w:widowControl/>
              <w:rPr>
                <w:rFonts w:ascii="Bookman Old Style" w:eastAsia="Times New Roman" w:hAnsi="Bookman Old Style"/>
                <w:b/>
                <w:bCs/>
                <w:sz w:val="12"/>
                <w:szCs w:val="12"/>
                <w:lang w:eastAsia="ro-RO"/>
              </w:rPr>
            </w:pPr>
          </w:p>
        </w:tc>
        <w:tc>
          <w:tcPr>
            <w:tcW w:w="787" w:type="dxa"/>
            <w:vMerge/>
            <w:tcBorders>
              <w:top w:val="single" w:sz="2" w:space="0" w:color="auto"/>
              <w:left w:val="single" w:sz="2" w:space="0" w:color="auto"/>
              <w:bottom w:val="single" w:sz="2" w:space="0" w:color="auto"/>
              <w:right w:val="single" w:sz="12" w:space="0" w:color="auto"/>
            </w:tcBorders>
            <w:vAlign w:val="center"/>
          </w:tcPr>
          <w:p w14:paraId="6403D981" w14:textId="77777777" w:rsidR="00307476" w:rsidRPr="00B35C12" w:rsidRDefault="00307476" w:rsidP="00B25C8B">
            <w:pPr>
              <w:widowControl/>
              <w:rPr>
                <w:rFonts w:ascii="Bookman Old Style" w:eastAsia="Times New Roman" w:hAnsi="Bookman Old Style"/>
                <w:b/>
                <w:bCs/>
                <w:sz w:val="12"/>
                <w:szCs w:val="12"/>
                <w:lang w:eastAsia="ro-RO"/>
              </w:rPr>
            </w:pPr>
          </w:p>
        </w:tc>
        <w:tc>
          <w:tcPr>
            <w:tcW w:w="1095" w:type="dxa"/>
            <w:vMerge/>
            <w:tcBorders>
              <w:top w:val="single" w:sz="2" w:space="0" w:color="auto"/>
              <w:left w:val="single" w:sz="12" w:space="0" w:color="auto"/>
              <w:bottom w:val="single" w:sz="2" w:space="0" w:color="auto"/>
              <w:right w:val="single" w:sz="2" w:space="0" w:color="auto"/>
            </w:tcBorders>
            <w:vAlign w:val="center"/>
            <w:hideMark/>
          </w:tcPr>
          <w:p w14:paraId="02BC159D" w14:textId="77777777" w:rsidR="00307476" w:rsidRPr="00B35C12" w:rsidRDefault="00307476" w:rsidP="00B25C8B">
            <w:pPr>
              <w:widowControl/>
              <w:rPr>
                <w:rFonts w:ascii="Bookman Old Style" w:eastAsia="Times New Roman" w:hAnsi="Bookman Old Style"/>
                <w:b/>
                <w:bCs/>
                <w:sz w:val="12"/>
                <w:szCs w:val="12"/>
                <w:lang w:eastAsia="ro-RO"/>
              </w:rPr>
            </w:pPr>
          </w:p>
        </w:tc>
        <w:tc>
          <w:tcPr>
            <w:tcW w:w="1028" w:type="dxa"/>
            <w:vMerge/>
            <w:tcBorders>
              <w:top w:val="single" w:sz="2" w:space="0" w:color="auto"/>
              <w:left w:val="single" w:sz="2" w:space="0" w:color="auto"/>
              <w:bottom w:val="single" w:sz="2" w:space="0" w:color="auto"/>
              <w:right w:val="single" w:sz="2" w:space="0" w:color="auto"/>
            </w:tcBorders>
            <w:vAlign w:val="center"/>
          </w:tcPr>
          <w:p w14:paraId="0495E328" w14:textId="77777777" w:rsidR="00307476" w:rsidRPr="00B35C12" w:rsidRDefault="00307476" w:rsidP="00B25C8B">
            <w:pPr>
              <w:widowControl/>
              <w:rPr>
                <w:rFonts w:ascii="Bookman Old Style" w:eastAsia="Times New Roman" w:hAnsi="Bookman Old Style"/>
                <w:b/>
                <w:bCs/>
                <w:sz w:val="12"/>
                <w:szCs w:val="12"/>
                <w:lang w:eastAsia="ro-RO"/>
              </w:rPr>
            </w:pPr>
          </w:p>
        </w:tc>
        <w:tc>
          <w:tcPr>
            <w:tcW w:w="725" w:type="dxa"/>
            <w:vMerge/>
            <w:tcBorders>
              <w:top w:val="single" w:sz="2" w:space="0" w:color="auto"/>
              <w:left w:val="single" w:sz="2" w:space="0" w:color="auto"/>
              <w:bottom w:val="single" w:sz="2" w:space="0" w:color="auto"/>
              <w:right w:val="single" w:sz="2" w:space="0" w:color="auto"/>
            </w:tcBorders>
            <w:vAlign w:val="center"/>
          </w:tcPr>
          <w:p w14:paraId="05383514" w14:textId="77777777" w:rsidR="00307476" w:rsidRPr="00B35C12" w:rsidRDefault="00307476" w:rsidP="00B25C8B">
            <w:pPr>
              <w:widowControl/>
              <w:rPr>
                <w:rFonts w:ascii="Bookman Old Style" w:eastAsia="Times New Roman" w:hAnsi="Bookman Old Style"/>
                <w:b/>
                <w:bCs/>
                <w:sz w:val="12"/>
                <w:szCs w:val="12"/>
                <w:lang w:eastAsia="ro-RO"/>
              </w:rPr>
            </w:pPr>
          </w:p>
        </w:tc>
        <w:tc>
          <w:tcPr>
            <w:tcW w:w="634" w:type="dxa"/>
            <w:vMerge/>
            <w:tcBorders>
              <w:top w:val="single" w:sz="2" w:space="0" w:color="auto"/>
              <w:left w:val="single" w:sz="2" w:space="0" w:color="auto"/>
              <w:bottom w:val="single" w:sz="2" w:space="0" w:color="auto"/>
              <w:right w:val="single" w:sz="12" w:space="0" w:color="auto"/>
            </w:tcBorders>
            <w:vAlign w:val="center"/>
          </w:tcPr>
          <w:p w14:paraId="5858E592" w14:textId="77777777" w:rsidR="00307476" w:rsidRPr="00B35C12" w:rsidRDefault="00307476" w:rsidP="00B25C8B">
            <w:pPr>
              <w:widowControl/>
              <w:rPr>
                <w:rFonts w:ascii="Bookman Old Style" w:eastAsia="Times New Roman" w:hAnsi="Bookman Old Style"/>
                <w:b/>
                <w:bCs/>
                <w:sz w:val="12"/>
                <w:szCs w:val="12"/>
                <w:lang w:eastAsia="ro-RO"/>
              </w:rPr>
            </w:pPr>
          </w:p>
        </w:tc>
      </w:tr>
      <w:tr w:rsidR="00307476" w:rsidRPr="00B35C12" w14:paraId="074FA399" w14:textId="77777777" w:rsidTr="00B25C8B">
        <w:trPr>
          <w:trHeight w:val="300"/>
          <w:jc w:val="center"/>
        </w:trPr>
        <w:tc>
          <w:tcPr>
            <w:tcW w:w="563" w:type="dxa"/>
            <w:vMerge/>
            <w:tcBorders>
              <w:top w:val="single" w:sz="2" w:space="0" w:color="auto"/>
              <w:left w:val="single" w:sz="12" w:space="0" w:color="auto"/>
              <w:bottom w:val="single" w:sz="2" w:space="0" w:color="auto"/>
              <w:right w:val="single" w:sz="2" w:space="0" w:color="auto"/>
            </w:tcBorders>
            <w:vAlign w:val="center"/>
            <w:hideMark/>
          </w:tcPr>
          <w:p w14:paraId="789C387D" w14:textId="77777777" w:rsidR="00307476" w:rsidRPr="00B35C12" w:rsidRDefault="00307476" w:rsidP="00B25C8B">
            <w:pPr>
              <w:widowControl/>
              <w:rPr>
                <w:rFonts w:ascii="Bookman Old Style" w:eastAsia="Times New Roman" w:hAnsi="Bookman Old Style"/>
                <w:b/>
                <w:bCs/>
                <w:sz w:val="12"/>
                <w:szCs w:val="12"/>
                <w:lang w:eastAsia="ro-RO"/>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1C3009F3" w14:textId="77777777" w:rsidR="00307476" w:rsidRPr="00B35C12" w:rsidRDefault="00307476" w:rsidP="00B25C8B">
            <w:pPr>
              <w:widowControl/>
              <w:rPr>
                <w:rFonts w:ascii="Bookman Old Style" w:eastAsia="Times New Roman" w:hAnsi="Bookman Old Style"/>
                <w:b/>
                <w:bCs/>
                <w:sz w:val="12"/>
                <w:szCs w:val="12"/>
                <w:lang w:eastAsia="ro-RO"/>
              </w:rPr>
            </w:pPr>
          </w:p>
        </w:tc>
        <w:tc>
          <w:tcPr>
            <w:tcW w:w="1276" w:type="dxa"/>
            <w:vMerge/>
            <w:tcBorders>
              <w:top w:val="single" w:sz="2" w:space="0" w:color="auto"/>
              <w:left w:val="single" w:sz="2" w:space="0" w:color="auto"/>
              <w:bottom w:val="single" w:sz="2" w:space="0" w:color="auto"/>
              <w:right w:val="single" w:sz="2" w:space="0" w:color="auto"/>
            </w:tcBorders>
            <w:vAlign w:val="center"/>
            <w:hideMark/>
          </w:tcPr>
          <w:p w14:paraId="79FA7089" w14:textId="77777777" w:rsidR="00307476" w:rsidRPr="00B35C12" w:rsidRDefault="00307476" w:rsidP="00B25C8B">
            <w:pPr>
              <w:widowControl/>
              <w:rPr>
                <w:rFonts w:ascii="Bookman Old Style" w:eastAsia="Times New Roman" w:hAnsi="Bookman Old Style"/>
                <w:b/>
                <w:bCs/>
                <w:sz w:val="12"/>
                <w:szCs w:val="12"/>
                <w:lang w:eastAsia="ro-RO"/>
              </w:rPr>
            </w:pPr>
          </w:p>
        </w:tc>
        <w:tc>
          <w:tcPr>
            <w:tcW w:w="764" w:type="dxa"/>
            <w:tcBorders>
              <w:top w:val="single" w:sz="2" w:space="0" w:color="auto"/>
              <w:left w:val="single" w:sz="2" w:space="0" w:color="auto"/>
              <w:bottom w:val="single" w:sz="2" w:space="0" w:color="auto"/>
              <w:right w:val="single" w:sz="12" w:space="0" w:color="auto"/>
            </w:tcBorders>
            <w:noWrap/>
            <w:vAlign w:val="center"/>
            <w:hideMark/>
          </w:tcPr>
          <w:p w14:paraId="17BC3FFE"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mc</w:t>
            </w:r>
          </w:p>
        </w:tc>
        <w:tc>
          <w:tcPr>
            <w:tcW w:w="1013" w:type="dxa"/>
            <w:tcBorders>
              <w:top w:val="single" w:sz="2" w:space="0" w:color="auto"/>
              <w:left w:val="single" w:sz="12" w:space="0" w:color="auto"/>
              <w:bottom w:val="single" w:sz="2" w:space="0" w:color="auto"/>
              <w:right w:val="single" w:sz="2" w:space="0" w:color="auto"/>
            </w:tcBorders>
            <w:noWrap/>
            <w:vAlign w:val="center"/>
            <w:hideMark/>
          </w:tcPr>
          <w:p w14:paraId="2BEFAF71"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w:t>
            </w:r>
          </w:p>
        </w:tc>
        <w:tc>
          <w:tcPr>
            <w:tcW w:w="940" w:type="dxa"/>
            <w:tcBorders>
              <w:top w:val="single" w:sz="2" w:space="0" w:color="auto"/>
              <w:left w:val="single" w:sz="2" w:space="0" w:color="auto"/>
              <w:bottom w:val="single" w:sz="2" w:space="0" w:color="auto"/>
              <w:right w:val="single" w:sz="2" w:space="0" w:color="auto"/>
            </w:tcBorders>
            <w:vAlign w:val="center"/>
          </w:tcPr>
          <w:p w14:paraId="252A566C"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866" w:type="dxa"/>
            <w:tcBorders>
              <w:top w:val="single" w:sz="2" w:space="0" w:color="auto"/>
              <w:left w:val="single" w:sz="2" w:space="0" w:color="auto"/>
              <w:bottom w:val="single" w:sz="2" w:space="0" w:color="auto"/>
              <w:right w:val="single" w:sz="2" w:space="0" w:color="auto"/>
            </w:tcBorders>
            <w:vAlign w:val="center"/>
          </w:tcPr>
          <w:p w14:paraId="644234F0"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787" w:type="dxa"/>
            <w:tcBorders>
              <w:top w:val="single" w:sz="2" w:space="0" w:color="auto"/>
              <w:left w:val="single" w:sz="2" w:space="0" w:color="auto"/>
              <w:bottom w:val="single" w:sz="2" w:space="0" w:color="auto"/>
              <w:right w:val="single" w:sz="12" w:space="0" w:color="auto"/>
            </w:tcBorders>
            <w:vAlign w:val="center"/>
          </w:tcPr>
          <w:p w14:paraId="5AF5D4DF"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1095" w:type="dxa"/>
            <w:tcBorders>
              <w:top w:val="single" w:sz="2" w:space="0" w:color="auto"/>
              <w:left w:val="single" w:sz="12" w:space="0" w:color="auto"/>
              <w:bottom w:val="single" w:sz="2" w:space="0" w:color="auto"/>
              <w:right w:val="single" w:sz="2" w:space="0" w:color="auto"/>
            </w:tcBorders>
            <w:noWrap/>
            <w:vAlign w:val="center"/>
            <w:hideMark/>
          </w:tcPr>
          <w:p w14:paraId="23F44841"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1028" w:type="dxa"/>
            <w:tcBorders>
              <w:top w:val="single" w:sz="2" w:space="0" w:color="auto"/>
              <w:left w:val="single" w:sz="2" w:space="0" w:color="auto"/>
              <w:bottom w:val="single" w:sz="2" w:space="0" w:color="auto"/>
              <w:right w:val="single" w:sz="2" w:space="0" w:color="auto"/>
            </w:tcBorders>
            <w:vAlign w:val="center"/>
          </w:tcPr>
          <w:p w14:paraId="6D84A5E6"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725" w:type="dxa"/>
            <w:tcBorders>
              <w:top w:val="single" w:sz="2" w:space="0" w:color="auto"/>
              <w:left w:val="single" w:sz="2" w:space="0" w:color="auto"/>
              <w:bottom w:val="single" w:sz="2" w:space="0" w:color="auto"/>
              <w:right w:val="single" w:sz="2" w:space="0" w:color="auto"/>
            </w:tcBorders>
            <w:vAlign w:val="center"/>
          </w:tcPr>
          <w:p w14:paraId="14DD62EA"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634" w:type="dxa"/>
            <w:tcBorders>
              <w:top w:val="single" w:sz="2" w:space="0" w:color="auto"/>
              <w:left w:val="single" w:sz="2" w:space="0" w:color="auto"/>
              <w:bottom w:val="single" w:sz="2" w:space="0" w:color="auto"/>
              <w:right w:val="single" w:sz="12" w:space="0" w:color="auto"/>
            </w:tcBorders>
            <w:vAlign w:val="center"/>
          </w:tcPr>
          <w:p w14:paraId="0C287650"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w:t>
            </w:r>
          </w:p>
        </w:tc>
      </w:tr>
      <w:tr w:rsidR="00307476" w:rsidRPr="00B35C12" w14:paraId="0F6BC338" w14:textId="77777777" w:rsidTr="00B25C8B">
        <w:trPr>
          <w:trHeight w:val="127"/>
          <w:jc w:val="center"/>
        </w:trPr>
        <w:tc>
          <w:tcPr>
            <w:tcW w:w="563" w:type="dxa"/>
            <w:tcBorders>
              <w:top w:val="single" w:sz="2" w:space="0" w:color="auto"/>
              <w:left w:val="single" w:sz="12" w:space="0" w:color="auto"/>
              <w:bottom w:val="single" w:sz="2" w:space="0" w:color="auto"/>
              <w:right w:val="single" w:sz="2" w:space="0" w:color="auto"/>
            </w:tcBorders>
            <w:noWrap/>
            <w:vAlign w:val="bottom"/>
            <w:hideMark/>
          </w:tcPr>
          <w:p w14:paraId="1543D178"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0</w:t>
            </w:r>
          </w:p>
        </w:tc>
        <w:tc>
          <w:tcPr>
            <w:tcW w:w="567" w:type="dxa"/>
            <w:tcBorders>
              <w:top w:val="single" w:sz="2" w:space="0" w:color="auto"/>
              <w:left w:val="single" w:sz="2" w:space="0" w:color="auto"/>
              <w:bottom w:val="single" w:sz="2" w:space="0" w:color="auto"/>
              <w:right w:val="single" w:sz="2" w:space="0" w:color="auto"/>
            </w:tcBorders>
            <w:noWrap/>
            <w:vAlign w:val="bottom"/>
            <w:hideMark/>
          </w:tcPr>
          <w:p w14:paraId="65C79480"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1</w:t>
            </w:r>
          </w:p>
        </w:tc>
        <w:tc>
          <w:tcPr>
            <w:tcW w:w="1276" w:type="dxa"/>
            <w:tcBorders>
              <w:top w:val="single" w:sz="2" w:space="0" w:color="auto"/>
              <w:left w:val="single" w:sz="2" w:space="0" w:color="auto"/>
              <w:bottom w:val="single" w:sz="2" w:space="0" w:color="auto"/>
              <w:right w:val="single" w:sz="2" w:space="0" w:color="auto"/>
            </w:tcBorders>
            <w:noWrap/>
            <w:vAlign w:val="bottom"/>
            <w:hideMark/>
          </w:tcPr>
          <w:p w14:paraId="3498DD46"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2</w:t>
            </w:r>
          </w:p>
        </w:tc>
        <w:tc>
          <w:tcPr>
            <w:tcW w:w="764" w:type="dxa"/>
            <w:tcBorders>
              <w:top w:val="single" w:sz="2" w:space="0" w:color="auto"/>
              <w:left w:val="single" w:sz="2" w:space="0" w:color="auto"/>
              <w:bottom w:val="single" w:sz="2" w:space="0" w:color="auto"/>
              <w:right w:val="single" w:sz="12" w:space="0" w:color="auto"/>
            </w:tcBorders>
            <w:noWrap/>
            <w:vAlign w:val="bottom"/>
          </w:tcPr>
          <w:p w14:paraId="676D9A0C"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3</w:t>
            </w:r>
          </w:p>
        </w:tc>
        <w:tc>
          <w:tcPr>
            <w:tcW w:w="1013" w:type="dxa"/>
            <w:tcBorders>
              <w:top w:val="single" w:sz="2" w:space="0" w:color="auto"/>
              <w:left w:val="single" w:sz="12" w:space="0" w:color="auto"/>
              <w:bottom w:val="single" w:sz="2" w:space="0" w:color="auto"/>
              <w:right w:val="single" w:sz="2" w:space="0" w:color="auto"/>
            </w:tcBorders>
            <w:noWrap/>
            <w:vAlign w:val="bottom"/>
          </w:tcPr>
          <w:p w14:paraId="72BBB378"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4</w:t>
            </w:r>
          </w:p>
        </w:tc>
        <w:tc>
          <w:tcPr>
            <w:tcW w:w="940" w:type="dxa"/>
            <w:tcBorders>
              <w:top w:val="single" w:sz="2" w:space="0" w:color="auto"/>
              <w:left w:val="single" w:sz="2" w:space="0" w:color="auto"/>
              <w:bottom w:val="single" w:sz="2" w:space="0" w:color="auto"/>
              <w:right w:val="single" w:sz="2" w:space="0" w:color="auto"/>
            </w:tcBorders>
            <w:vAlign w:val="bottom"/>
          </w:tcPr>
          <w:p w14:paraId="25E0FF20"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6</w:t>
            </w:r>
          </w:p>
        </w:tc>
        <w:tc>
          <w:tcPr>
            <w:tcW w:w="866" w:type="dxa"/>
            <w:tcBorders>
              <w:top w:val="single" w:sz="2" w:space="0" w:color="auto"/>
              <w:left w:val="single" w:sz="2" w:space="0" w:color="auto"/>
              <w:bottom w:val="single" w:sz="2" w:space="0" w:color="auto"/>
              <w:right w:val="single" w:sz="2" w:space="0" w:color="auto"/>
            </w:tcBorders>
            <w:vAlign w:val="bottom"/>
          </w:tcPr>
          <w:p w14:paraId="43A84445"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7</w:t>
            </w:r>
          </w:p>
        </w:tc>
        <w:tc>
          <w:tcPr>
            <w:tcW w:w="787" w:type="dxa"/>
            <w:tcBorders>
              <w:top w:val="single" w:sz="2" w:space="0" w:color="auto"/>
              <w:left w:val="single" w:sz="2" w:space="0" w:color="auto"/>
              <w:bottom w:val="single" w:sz="2" w:space="0" w:color="auto"/>
              <w:right w:val="single" w:sz="12" w:space="0" w:color="auto"/>
            </w:tcBorders>
            <w:vAlign w:val="bottom"/>
          </w:tcPr>
          <w:p w14:paraId="294FD625"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8</w:t>
            </w:r>
          </w:p>
        </w:tc>
        <w:tc>
          <w:tcPr>
            <w:tcW w:w="1095" w:type="dxa"/>
            <w:tcBorders>
              <w:top w:val="single" w:sz="2" w:space="0" w:color="auto"/>
              <w:left w:val="single" w:sz="12" w:space="0" w:color="auto"/>
              <w:bottom w:val="single" w:sz="2" w:space="0" w:color="auto"/>
              <w:right w:val="single" w:sz="2" w:space="0" w:color="auto"/>
            </w:tcBorders>
            <w:noWrap/>
            <w:vAlign w:val="bottom"/>
          </w:tcPr>
          <w:p w14:paraId="76D7236D"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6</w:t>
            </w:r>
          </w:p>
        </w:tc>
        <w:tc>
          <w:tcPr>
            <w:tcW w:w="1028" w:type="dxa"/>
            <w:tcBorders>
              <w:top w:val="single" w:sz="2" w:space="0" w:color="auto"/>
              <w:left w:val="single" w:sz="2" w:space="0" w:color="auto"/>
              <w:bottom w:val="single" w:sz="2" w:space="0" w:color="auto"/>
              <w:right w:val="single" w:sz="2" w:space="0" w:color="auto"/>
            </w:tcBorders>
            <w:vAlign w:val="bottom"/>
          </w:tcPr>
          <w:p w14:paraId="36771292"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7</w:t>
            </w:r>
          </w:p>
        </w:tc>
        <w:tc>
          <w:tcPr>
            <w:tcW w:w="725" w:type="dxa"/>
            <w:tcBorders>
              <w:top w:val="single" w:sz="2" w:space="0" w:color="auto"/>
              <w:left w:val="single" w:sz="2" w:space="0" w:color="auto"/>
              <w:bottom w:val="single" w:sz="2" w:space="0" w:color="auto"/>
              <w:right w:val="single" w:sz="2" w:space="0" w:color="auto"/>
            </w:tcBorders>
            <w:vAlign w:val="bottom"/>
          </w:tcPr>
          <w:p w14:paraId="11103C31"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8</w:t>
            </w:r>
          </w:p>
        </w:tc>
        <w:tc>
          <w:tcPr>
            <w:tcW w:w="634" w:type="dxa"/>
            <w:tcBorders>
              <w:top w:val="single" w:sz="2" w:space="0" w:color="auto"/>
              <w:left w:val="single" w:sz="2" w:space="0" w:color="auto"/>
              <w:bottom w:val="single" w:sz="2" w:space="0" w:color="auto"/>
              <w:right w:val="single" w:sz="12" w:space="0" w:color="auto"/>
            </w:tcBorders>
            <w:vAlign w:val="bottom"/>
          </w:tcPr>
          <w:p w14:paraId="36E1CC6A"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9</w:t>
            </w:r>
          </w:p>
        </w:tc>
      </w:tr>
      <w:tr w:rsidR="00307476" w:rsidRPr="00B35C12" w14:paraId="6CCEDD43" w14:textId="77777777" w:rsidTr="00B25C8B">
        <w:trPr>
          <w:trHeight w:val="72"/>
          <w:jc w:val="center"/>
        </w:trPr>
        <w:tc>
          <w:tcPr>
            <w:tcW w:w="563" w:type="dxa"/>
            <w:tcBorders>
              <w:top w:val="single" w:sz="2" w:space="0" w:color="auto"/>
              <w:left w:val="single" w:sz="12" w:space="0" w:color="auto"/>
              <w:bottom w:val="single" w:sz="12" w:space="0" w:color="auto"/>
              <w:right w:val="single" w:sz="2" w:space="0" w:color="auto"/>
            </w:tcBorders>
            <w:noWrap/>
            <w:vAlign w:val="center"/>
          </w:tcPr>
          <w:p w14:paraId="342D047A" w14:textId="77777777" w:rsidR="00307476" w:rsidRPr="00B35C12" w:rsidRDefault="00307476" w:rsidP="00B25C8B">
            <w:pPr>
              <w:widowControl/>
              <w:jc w:val="center"/>
              <w:rPr>
                <w:rFonts w:ascii="Bookman Old Style" w:eastAsia="Times New Roman" w:hAnsi="Bookman Old Style"/>
                <w:sz w:val="16"/>
                <w:szCs w:val="16"/>
                <w:lang w:eastAsia="ro-RO"/>
              </w:rPr>
            </w:pPr>
            <w:r w:rsidRPr="00B35C12">
              <w:rPr>
                <w:rFonts w:ascii="Bookman Old Style" w:eastAsia="Times New Roman" w:hAnsi="Bookman Old Style"/>
                <w:sz w:val="16"/>
                <w:szCs w:val="16"/>
                <w:lang w:eastAsia="ro-RO"/>
              </w:rPr>
              <w:t>1</w:t>
            </w:r>
          </w:p>
        </w:tc>
        <w:tc>
          <w:tcPr>
            <w:tcW w:w="567" w:type="dxa"/>
            <w:tcBorders>
              <w:top w:val="single" w:sz="2" w:space="0" w:color="auto"/>
              <w:left w:val="single" w:sz="2" w:space="0" w:color="auto"/>
              <w:bottom w:val="single" w:sz="12" w:space="0" w:color="auto"/>
              <w:right w:val="single" w:sz="2" w:space="0" w:color="auto"/>
            </w:tcBorders>
            <w:noWrap/>
            <w:vAlign w:val="center"/>
          </w:tcPr>
          <w:p w14:paraId="3E117A96" w14:textId="7EFD4A9D" w:rsidR="00307476" w:rsidRPr="00B35C12" w:rsidRDefault="00122F87"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494</w:t>
            </w:r>
          </w:p>
        </w:tc>
        <w:tc>
          <w:tcPr>
            <w:tcW w:w="1276" w:type="dxa"/>
            <w:tcBorders>
              <w:top w:val="single" w:sz="2" w:space="0" w:color="auto"/>
              <w:left w:val="single" w:sz="2" w:space="0" w:color="auto"/>
              <w:bottom w:val="single" w:sz="12" w:space="0" w:color="auto"/>
              <w:right w:val="single" w:sz="2" w:space="0" w:color="auto"/>
            </w:tcBorders>
            <w:noWrap/>
            <w:vAlign w:val="center"/>
          </w:tcPr>
          <w:p w14:paraId="3F98A429" w14:textId="2394D5E7" w:rsidR="00307476" w:rsidRPr="00B35C12" w:rsidRDefault="00122F87"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Mecica</w:t>
            </w:r>
          </w:p>
        </w:tc>
        <w:tc>
          <w:tcPr>
            <w:tcW w:w="764" w:type="dxa"/>
            <w:tcBorders>
              <w:top w:val="single" w:sz="2" w:space="0" w:color="auto"/>
              <w:left w:val="single" w:sz="2" w:space="0" w:color="auto"/>
              <w:bottom w:val="single" w:sz="12" w:space="0" w:color="auto"/>
              <w:right w:val="single" w:sz="12" w:space="0" w:color="auto"/>
            </w:tcBorders>
            <w:noWrap/>
            <w:vAlign w:val="center"/>
          </w:tcPr>
          <w:p w14:paraId="5DDE804D" w14:textId="32577105" w:rsidR="00307476" w:rsidRPr="00B35C12" w:rsidRDefault="00122F87"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498,1</w:t>
            </w:r>
          </w:p>
        </w:tc>
        <w:tc>
          <w:tcPr>
            <w:tcW w:w="1013" w:type="dxa"/>
            <w:tcBorders>
              <w:top w:val="single" w:sz="2" w:space="0" w:color="auto"/>
              <w:left w:val="single" w:sz="12" w:space="0" w:color="auto"/>
              <w:bottom w:val="single" w:sz="12" w:space="0" w:color="auto"/>
              <w:right w:val="single" w:sz="2" w:space="0" w:color="auto"/>
            </w:tcBorders>
            <w:noWrap/>
            <w:vAlign w:val="center"/>
          </w:tcPr>
          <w:p w14:paraId="3BECE7C9" w14:textId="0681E33D" w:rsidR="00307476" w:rsidRPr="00B35C12" w:rsidRDefault="00122F87"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41262,60</w:t>
            </w:r>
          </w:p>
        </w:tc>
        <w:tc>
          <w:tcPr>
            <w:tcW w:w="940" w:type="dxa"/>
            <w:tcBorders>
              <w:top w:val="single" w:sz="2" w:space="0" w:color="auto"/>
              <w:left w:val="single" w:sz="2" w:space="0" w:color="auto"/>
              <w:bottom w:val="single" w:sz="12" w:space="0" w:color="auto"/>
              <w:right w:val="single" w:sz="2" w:space="0" w:color="auto"/>
            </w:tcBorders>
            <w:vAlign w:val="center"/>
          </w:tcPr>
          <w:p w14:paraId="0A84CD62" w14:textId="11E6C3FF" w:rsidR="00307476" w:rsidRPr="00B35C12" w:rsidRDefault="00122F87"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82,84</w:t>
            </w:r>
          </w:p>
        </w:tc>
        <w:tc>
          <w:tcPr>
            <w:tcW w:w="866" w:type="dxa"/>
            <w:tcBorders>
              <w:top w:val="single" w:sz="2" w:space="0" w:color="auto"/>
              <w:left w:val="single" w:sz="2" w:space="0" w:color="auto"/>
              <w:bottom w:val="single" w:sz="12" w:space="0" w:color="auto"/>
              <w:right w:val="single" w:sz="2" w:space="0" w:color="auto"/>
            </w:tcBorders>
            <w:shd w:val="clear" w:color="auto" w:fill="000000"/>
            <w:vAlign w:val="center"/>
          </w:tcPr>
          <w:p w14:paraId="23C7E765" w14:textId="77777777" w:rsidR="00307476" w:rsidRPr="00B35C12" w:rsidRDefault="00307476" w:rsidP="00B25C8B">
            <w:pPr>
              <w:widowControl/>
              <w:jc w:val="center"/>
              <w:rPr>
                <w:rFonts w:ascii="Bookman Old Style" w:eastAsia="Times New Roman" w:hAnsi="Bookman Old Style"/>
                <w:sz w:val="16"/>
                <w:szCs w:val="16"/>
                <w:lang w:eastAsia="ro-RO"/>
              </w:rPr>
            </w:pPr>
          </w:p>
        </w:tc>
        <w:tc>
          <w:tcPr>
            <w:tcW w:w="787" w:type="dxa"/>
            <w:tcBorders>
              <w:top w:val="single" w:sz="2" w:space="0" w:color="auto"/>
              <w:left w:val="single" w:sz="2" w:space="0" w:color="auto"/>
              <w:bottom w:val="single" w:sz="12" w:space="0" w:color="auto"/>
              <w:right w:val="single" w:sz="12" w:space="0" w:color="auto"/>
            </w:tcBorders>
            <w:vAlign w:val="center"/>
          </w:tcPr>
          <w:p w14:paraId="4704C969" w14:textId="2BEA0184" w:rsidR="00307476" w:rsidRPr="00B35C12" w:rsidRDefault="00122F87"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82,84</w:t>
            </w:r>
          </w:p>
        </w:tc>
        <w:tc>
          <w:tcPr>
            <w:tcW w:w="1095" w:type="dxa"/>
            <w:tcBorders>
              <w:top w:val="single" w:sz="2" w:space="0" w:color="auto"/>
              <w:left w:val="single" w:sz="12" w:space="0" w:color="auto"/>
              <w:bottom w:val="single" w:sz="12" w:space="0" w:color="auto"/>
              <w:right w:val="single" w:sz="2" w:space="0" w:color="auto"/>
            </w:tcBorders>
            <w:noWrap/>
            <w:vAlign w:val="center"/>
          </w:tcPr>
          <w:p w14:paraId="1DAF9212" w14:textId="77777777" w:rsidR="00307476" w:rsidRPr="00B35C12" w:rsidRDefault="00307476" w:rsidP="00B25C8B">
            <w:pPr>
              <w:widowControl/>
              <w:jc w:val="center"/>
              <w:rPr>
                <w:rFonts w:ascii="Bookman Old Style" w:eastAsia="Times New Roman" w:hAnsi="Bookman Old Style"/>
                <w:sz w:val="16"/>
                <w:szCs w:val="16"/>
                <w:lang w:eastAsia="ro-RO"/>
              </w:rPr>
            </w:pPr>
          </w:p>
        </w:tc>
        <w:tc>
          <w:tcPr>
            <w:tcW w:w="1028" w:type="dxa"/>
            <w:tcBorders>
              <w:top w:val="single" w:sz="2" w:space="0" w:color="auto"/>
              <w:left w:val="single" w:sz="2" w:space="0" w:color="auto"/>
              <w:bottom w:val="single" w:sz="12" w:space="0" w:color="auto"/>
              <w:right w:val="single" w:sz="2" w:space="0" w:color="auto"/>
            </w:tcBorders>
            <w:shd w:val="clear" w:color="auto" w:fill="000000"/>
            <w:vAlign w:val="center"/>
          </w:tcPr>
          <w:p w14:paraId="7383769B" w14:textId="77777777" w:rsidR="00307476" w:rsidRPr="00B35C12" w:rsidRDefault="00307476" w:rsidP="00B25C8B">
            <w:pPr>
              <w:widowControl/>
              <w:jc w:val="center"/>
              <w:rPr>
                <w:rFonts w:ascii="Bookman Old Style" w:eastAsia="Times New Roman" w:hAnsi="Bookman Old Style"/>
                <w:sz w:val="16"/>
                <w:szCs w:val="16"/>
                <w:lang w:eastAsia="ro-RO"/>
              </w:rPr>
            </w:pPr>
          </w:p>
        </w:tc>
        <w:tc>
          <w:tcPr>
            <w:tcW w:w="725" w:type="dxa"/>
            <w:tcBorders>
              <w:top w:val="single" w:sz="2" w:space="0" w:color="auto"/>
              <w:left w:val="single" w:sz="2" w:space="0" w:color="auto"/>
              <w:bottom w:val="single" w:sz="12" w:space="0" w:color="auto"/>
              <w:right w:val="single" w:sz="2" w:space="0" w:color="auto"/>
            </w:tcBorders>
            <w:vAlign w:val="center"/>
          </w:tcPr>
          <w:p w14:paraId="156A0FBF" w14:textId="77777777" w:rsidR="00307476" w:rsidRPr="00B35C12" w:rsidRDefault="00307476" w:rsidP="00B25C8B">
            <w:pPr>
              <w:widowControl/>
              <w:jc w:val="center"/>
              <w:rPr>
                <w:rFonts w:ascii="Bookman Old Style" w:eastAsia="Times New Roman" w:hAnsi="Bookman Old Style"/>
                <w:sz w:val="16"/>
                <w:szCs w:val="16"/>
                <w:lang w:eastAsia="ro-RO"/>
              </w:rPr>
            </w:pPr>
          </w:p>
        </w:tc>
        <w:tc>
          <w:tcPr>
            <w:tcW w:w="634" w:type="dxa"/>
            <w:tcBorders>
              <w:top w:val="single" w:sz="2" w:space="0" w:color="auto"/>
              <w:left w:val="single" w:sz="2" w:space="0" w:color="auto"/>
              <w:bottom w:val="single" w:sz="12" w:space="0" w:color="auto"/>
              <w:right w:val="single" w:sz="12" w:space="0" w:color="auto"/>
            </w:tcBorders>
            <w:vAlign w:val="center"/>
          </w:tcPr>
          <w:p w14:paraId="20EADA8B" w14:textId="77777777" w:rsidR="00307476" w:rsidRPr="00B35C12" w:rsidRDefault="00307476" w:rsidP="00B25C8B">
            <w:pPr>
              <w:widowControl/>
              <w:jc w:val="center"/>
              <w:rPr>
                <w:rFonts w:ascii="Bookman Old Style" w:eastAsia="Times New Roman" w:hAnsi="Bookman Old Style"/>
                <w:sz w:val="16"/>
                <w:szCs w:val="16"/>
                <w:lang w:eastAsia="ro-RO"/>
              </w:rPr>
            </w:pPr>
          </w:p>
        </w:tc>
      </w:tr>
    </w:tbl>
    <w:p w14:paraId="570B3A37" w14:textId="77777777" w:rsidR="00307476" w:rsidRPr="00B35C12" w:rsidRDefault="00307476" w:rsidP="00307476">
      <w:pPr>
        <w:widowControl/>
        <w:jc w:val="center"/>
        <w:rPr>
          <w:rFonts w:ascii="Bookman Old Style" w:eastAsia="Times New Roman" w:hAnsi="Bookman Old Style"/>
          <w:color w:val="auto"/>
          <w:lang w:eastAsia="ro-RO"/>
        </w:rPr>
      </w:pPr>
    </w:p>
    <w:p w14:paraId="64C538F4" w14:textId="77777777" w:rsidR="00307476" w:rsidRPr="00B35C12" w:rsidRDefault="00307476" w:rsidP="00307476">
      <w:pPr>
        <w:widowControl/>
        <w:jc w:val="center"/>
        <w:rPr>
          <w:rFonts w:ascii="Bookman Old Style" w:eastAsia="Times New Roman" w:hAnsi="Bookman Old Style"/>
          <w:color w:val="auto"/>
          <w:lang w:eastAsia="ro-RO"/>
        </w:rPr>
      </w:pPr>
      <w:r w:rsidRPr="00B35C12">
        <w:rPr>
          <w:rFonts w:ascii="Bookman Old Style" w:eastAsia="Times New Roman" w:hAnsi="Bookman Old Style"/>
          <w:color w:val="auto"/>
          <w:lang w:eastAsia="ro-RO"/>
        </w:rPr>
        <w:t>................................................</w:t>
      </w:r>
    </w:p>
    <w:p w14:paraId="7D26D4D5" w14:textId="77777777" w:rsidR="00307476" w:rsidRPr="00B35C12" w:rsidRDefault="00307476" w:rsidP="00307476">
      <w:pPr>
        <w:widowControl/>
        <w:jc w:val="center"/>
        <w:rPr>
          <w:rFonts w:ascii="Bookman Old Style" w:eastAsia="Times New Roman" w:hAnsi="Bookman Old Style"/>
          <w:i/>
          <w:color w:val="auto"/>
          <w:lang w:eastAsia="ro-RO"/>
        </w:rPr>
      </w:pPr>
      <w:r w:rsidRPr="00B35C12">
        <w:rPr>
          <w:rFonts w:ascii="Bookman Old Style" w:eastAsia="Times New Roman" w:hAnsi="Bookman Old Style"/>
          <w:i/>
          <w:color w:val="auto"/>
          <w:lang w:eastAsia="ro-RO"/>
        </w:rPr>
        <w:t>(semnătura autorizată)</w:t>
      </w:r>
    </w:p>
    <w:p w14:paraId="55BFFAAB"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410065BC"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474BC18D"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404D1969"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68D4AD28"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4203B378"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2308D791" w14:textId="77777777" w:rsidR="00307476" w:rsidRPr="00B35C12" w:rsidRDefault="00307476" w:rsidP="00307476">
      <w:pPr>
        <w:widowControl/>
        <w:rPr>
          <w:rFonts w:ascii="Bookman Old Style" w:eastAsia="Times New Roman" w:hAnsi="Bookman Old Style"/>
          <w:color w:val="auto"/>
          <w:lang w:val="pt-BR" w:eastAsia="ro-RO"/>
        </w:rPr>
      </w:pPr>
      <w:r w:rsidRPr="00B35C12">
        <w:rPr>
          <w:rFonts w:ascii="Bookman Old Style" w:eastAsia="Times New Roman" w:hAnsi="Bookman Old Style"/>
          <w:color w:val="auto"/>
          <w:lang w:val="pt-BR" w:eastAsia="ro-RO"/>
        </w:rPr>
        <w:t>.................................................................</w:t>
      </w:r>
    </w:p>
    <w:p w14:paraId="25428867" w14:textId="77777777" w:rsidR="00307476" w:rsidRPr="00B35C12" w:rsidRDefault="00307476" w:rsidP="00307476">
      <w:pPr>
        <w:widowControl/>
        <w:rPr>
          <w:rFonts w:ascii="Bookman Old Style" w:eastAsia="Times New Roman" w:hAnsi="Bookman Old Style"/>
          <w:color w:val="auto"/>
          <w:lang w:val="pt-BR" w:eastAsia="ro-RO"/>
        </w:rPr>
      </w:pPr>
      <w:r w:rsidRPr="00B35C12">
        <w:rPr>
          <w:rFonts w:ascii="Bookman Old Style" w:eastAsia="Times New Roman" w:hAnsi="Bookman Old Style"/>
          <w:i/>
          <w:color w:val="auto"/>
          <w:lang w:val="pt-BR" w:eastAsia="ro-RO"/>
        </w:rPr>
        <w:t xml:space="preserve">  </w:t>
      </w:r>
      <w:r w:rsidRPr="00B35C12">
        <w:rPr>
          <w:rFonts w:ascii="Bookman Old Style" w:eastAsia="Times New Roman" w:hAnsi="Bookman Old Style"/>
          <w:color w:val="auto"/>
          <w:lang w:val="pt-BR" w:eastAsia="ro-RO"/>
        </w:rPr>
        <w:t>(denumirea/numele ofertantului)</w:t>
      </w:r>
    </w:p>
    <w:p w14:paraId="0477B023" w14:textId="77777777" w:rsidR="00307476" w:rsidRPr="00B35C12" w:rsidRDefault="00307476" w:rsidP="00307476">
      <w:pPr>
        <w:widowControl/>
        <w:rPr>
          <w:rFonts w:ascii="Bookman Old Style" w:eastAsia="Times New Roman" w:hAnsi="Bookman Old Style"/>
          <w:b/>
          <w:color w:val="auto"/>
          <w:lang w:eastAsia="ro-RO"/>
        </w:rPr>
      </w:pPr>
    </w:p>
    <w:p w14:paraId="7EACE496" w14:textId="77777777" w:rsidR="00307476" w:rsidRPr="00B35C12" w:rsidRDefault="00307476" w:rsidP="00307476">
      <w:pPr>
        <w:widowControl/>
        <w:rPr>
          <w:rFonts w:ascii="Bookman Old Style" w:eastAsia="Times New Roman" w:hAnsi="Bookman Old Style"/>
          <w:color w:val="auto"/>
          <w:lang w:eastAsia="ro-RO"/>
        </w:rPr>
      </w:pPr>
    </w:p>
    <w:p w14:paraId="49CA3F55" w14:textId="77777777" w:rsidR="00307476" w:rsidRPr="00B35C12" w:rsidRDefault="00307476" w:rsidP="00307476">
      <w:pPr>
        <w:widowControl/>
        <w:rPr>
          <w:rFonts w:ascii="Bookman Old Style" w:eastAsia="Times New Roman" w:hAnsi="Bookman Old Style"/>
          <w:color w:val="auto"/>
          <w:lang w:eastAsia="ro-RO"/>
        </w:rPr>
      </w:pPr>
    </w:p>
    <w:p w14:paraId="6EEC8EFF" w14:textId="77777777" w:rsidR="00307476" w:rsidRPr="00B35C12" w:rsidRDefault="00307476" w:rsidP="00307476">
      <w:pPr>
        <w:widowControl/>
        <w:rPr>
          <w:rFonts w:ascii="Bookman Old Style" w:eastAsia="Times New Roman" w:hAnsi="Bookman Old Style"/>
          <w:color w:val="auto"/>
          <w:lang w:eastAsia="ro-RO"/>
        </w:rPr>
      </w:pPr>
    </w:p>
    <w:p w14:paraId="0436B4CB" w14:textId="77777777" w:rsidR="00307476" w:rsidRPr="00B35C12" w:rsidRDefault="00307476" w:rsidP="00307476">
      <w:pPr>
        <w:widowControl/>
        <w:jc w:val="center"/>
        <w:rPr>
          <w:rFonts w:ascii="Bookman Old Style" w:eastAsia="Times New Roman" w:hAnsi="Bookman Old Style"/>
          <w:b/>
          <w:color w:val="auto"/>
          <w:lang w:eastAsia="ro-RO"/>
        </w:rPr>
      </w:pPr>
      <w:r w:rsidRPr="00B35C12">
        <w:rPr>
          <w:rFonts w:ascii="Bookman Old Style" w:eastAsia="Times New Roman" w:hAnsi="Bookman Old Style"/>
          <w:b/>
          <w:color w:val="auto"/>
          <w:lang w:eastAsia="ro-RO"/>
        </w:rPr>
        <w:t>CENTRALIZATOR DE PREŢURI</w:t>
      </w:r>
    </w:p>
    <w:p w14:paraId="41C26F71" w14:textId="28174EC6" w:rsidR="00307476" w:rsidRPr="00B35C12" w:rsidRDefault="00307476" w:rsidP="00307476">
      <w:pPr>
        <w:widowControl/>
        <w:jc w:val="center"/>
        <w:rPr>
          <w:rFonts w:ascii="Bookman Old Style" w:eastAsia="Times New Roman" w:hAnsi="Bookman Old Style"/>
          <w:b/>
          <w:color w:val="auto"/>
          <w:lang w:eastAsia="ro-RO"/>
        </w:rPr>
      </w:pPr>
      <w:r w:rsidRPr="00B35C12">
        <w:rPr>
          <w:rFonts w:ascii="Bookman Old Style" w:eastAsia="Times New Roman" w:hAnsi="Bookman Old Style"/>
          <w:b/>
          <w:i/>
          <w:color w:val="auto"/>
          <w:lang w:eastAsia="ro-RO"/>
        </w:rPr>
        <w:t xml:space="preserve"> </w:t>
      </w:r>
      <w:r>
        <w:rPr>
          <w:rFonts w:ascii="Bookman Old Style" w:eastAsia="Times New Roman" w:hAnsi="Bookman Old Style"/>
          <w:b/>
          <w:i/>
          <w:color w:val="auto"/>
          <w:lang w:eastAsia="ro-RO"/>
        </w:rPr>
        <w:t xml:space="preserve">Lot </w:t>
      </w:r>
      <w:r w:rsidR="00122F87">
        <w:rPr>
          <w:rFonts w:ascii="Bookman Old Style" w:eastAsia="Times New Roman" w:hAnsi="Bookman Old Style"/>
          <w:b/>
          <w:i/>
          <w:color w:val="auto"/>
          <w:lang w:eastAsia="ro-RO"/>
        </w:rPr>
        <w:t>6</w:t>
      </w:r>
      <w:r>
        <w:rPr>
          <w:rFonts w:ascii="Bookman Old Style" w:eastAsia="Times New Roman" w:hAnsi="Bookman Old Style"/>
          <w:b/>
          <w:i/>
          <w:color w:val="auto"/>
          <w:lang w:eastAsia="ro-RO"/>
        </w:rPr>
        <w:t xml:space="preserve"> </w:t>
      </w:r>
      <w:r w:rsidRPr="00B35C12">
        <w:rPr>
          <w:rFonts w:ascii="Bookman Old Style" w:eastAsia="Times New Roman" w:hAnsi="Bookman Old Style"/>
          <w:b/>
          <w:i/>
          <w:color w:val="auto"/>
          <w:lang w:eastAsia="ro-RO"/>
        </w:rPr>
        <w:t xml:space="preserve">- partida </w:t>
      </w:r>
      <w:r w:rsidR="00122F87">
        <w:rPr>
          <w:rFonts w:ascii="Bookman Old Style" w:eastAsia="Times New Roman" w:hAnsi="Bookman Old Style"/>
          <w:b/>
          <w:i/>
          <w:color w:val="auto"/>
          <w:lang w:eastAsia="ro-RO"/>
        </w:rPr>
        <w:t xml:space="preserve">441 </w:t>
      </w:r>
      <w:r w:rsidR="00A547DE">
        <w:rPr>
          <w:rFonts w:ascii="Bookman Old Style" w:eastAsia="Times New Roman" w:hAnsi="Bookman Old Style"/>
          <w:b/>
          <w:i/>
          <w:color w:val="auto"/>
          <w:lang w:eastAsia="ro-RO"/>
        </w:rPr>
        <w:t>Gaujani</w:t>
      </w:r>
    </w:p>
    <w:p w14:paraId="5B3A1585" w14:textId="77777777" w:rsidR="00307476" w:rsidRPr="00B35C12" w:rsidRDefault="00307476" w:rsidP="00307476">
      <w:pPr>
        <w:widowControl/>
        <w:jc w:val="center"/>
        <w:rPr>
          <w:rFonts w:ascii="Bookman Old Style" w:eastAsia="Times New Roman" w:hAnsi="Bookman Old Style"/>
          <w:color w:val="auto"/>
          <w:lang w:eastAsia="ro-RO"/>
        </w:rPr>
      </w:pPr>
    </w:p>
    <w:p w14:paraId="5E58767E" w14:textId="77777777" w:rsidR="00307476" w:rsidRPr="00B35C12" w:rsidRDefault="00307476" w:rsidP="00307476">
      <w:pPr>
        <w:widowControl/>
        <w:jc w:val="center"/>
        <w:rPr>
          <w:rFonts w:ascii="Bookman Old Style" w:eastAsia="Times New Roman" w:hAnsi="Bookman Old Style"/>
          <w:color w:val="auto"/>
          <w:lang w:eastAsia="ro-RO"/>
        </w:rPr>
      </w:pPr>
    </w:p>
    <w:p w14:paraId="02C69E30" w14:textId="77777777" w:rsidR="00307476" w:rsidRPr="00B35C12" w:rsidRDefault="00307476" w:rsidP="00307476">
      <w:pPr>
        <w:widowControl/>
        <w:jc w:val="center"/>
        <w:rPr>
          <w:rFonts w:ascii="Bookman Old Style" w:eastAsia="Times New Roman" w:hAnsi="Bookman Old Style"/>
          <w:color w:val="auto"/>
          <w:lang w:eastAsia="ro-RO"/>
        </w:rPr>
      </w:pPr>
      <w:r w:rsidRPr="00B35C12">
        <w:rPr>
          <w:rFonts w:ascii="Bookman Old Style" w:eastAsia="Times New Roman" w:hAnsi="Bookman Old Style"/>
          <w:color w:val="auto"/>
          <w:lang w:eastAsia="ro-RO"/>
        </w:rPr>
        <w:t>Anexă la ofertă</w:t>
      </w:r>
    </w:p>
    <w:tbl>
      <w:tblPr>
        <w:tblW w:w="10258" w:type="dxa"/>
        <w:jc w:val="center"/>
        <w:tblLook w:val="04A0" w:firstRow="1" w:lastRow="0" w:firstColumn="1" w:lastColumn="0" w:noHBand="0" w:noVBand="1"/>
      </w:tblPr>
      <w:tblGrid>
        <w:gridCol w:w="563"/>
        <w:gridCol w:w="567"/>
        <w:gridCol w:w="1276"/>
        <w:gridCol w:w="764"/>
        <w:gridCol w:w="1013"/>
        <w:gridCol w:w="869"/>
        <w:gridCol w:w="802"/>
        <w:gridCol w:w="682"/>
        <w:gridCol w:w="1095"/>
        <w:gridCol w:w="1028"/>
        <w:gridCol w:w="908"/>
        <w:gridCol w:w="908"/>
      </w:tblGrid>
      <w:tr w:rsidR="00307476" w:rsidRPr="00B35C12" w14:paraId="26C0B4E1" w14:textId="77777777" w:rsidTr="00B25C8B">
        <w:trPr>
          <w:trHeight w:val="221"/>
          <w:jc w:val="center"/>
        </w:trPr>
        <w:tc>
          <w:tcPr>
            <w:tcW w:w="563" w:type="dxa"/>
            <w:vMerge w:val="restart"/>
            <w:tcBorders>
              <w:top w:val="single" w:sz="12" w:space="0" w:color="auto"/>
              <w:left w:val="single" w:sz="12" w:space="0" w:color="auto"/>
              <w:bottom w:val="single" w:sz="2" w:space="0" w:color="auto"/>
              <w:right w:val="single" w:sz="2" w:space="0" w:color="auto"/>
            </w:tcBorders>
            <w:vAlign w:val="center"/>
            <w:hideMark/>
          </w:tcPr>
          <w:p w14:paraId="18AF45D2"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Nr. crt.</w:t>
            </w:r>
          </w:p>
        </w:tc>
        <w:tc>
          <w:tcPr>
            <w:tcW w:w="1843" w:type="dxa"/>
            <w:gridSpan w:val="2"/>
            <w:vMerge w:val="restart"/>
            <w:tcBorders>
              <w:top w:val="single" w:sz="12" w:space="0" w:color="auto"/>
              <w:left w:val="single" w:sz="2" w:space="0" w:color="auto"/>
              <w:bottom w:val="single" w:sz="2" w:space="0" w:color="auto"/>
              <w:right w:val="single" w:sz="2" w:space="0" w:color="auto"/>
            </w:tcBorders>
            <w:noWrap/>
            <w:vAlign w:val="center"/>
            <w:hideMark/>
          </w:tcPr>
          <w:p w14:paraId="17164D7B"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Partida</w:t>
            </w:r>
          </w:p>
          <w:p w14:paraId="4DA7170A"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 </w:t>
            </w:r>
          </w:p>
        </w:tc>
        <w:tc>
          <w:tcPr>
            <w:tcW w:w="764" w:type="dxa"/>
            <w:vMerge w:val="restart"/>
            <w:tcBorders>
              <w:top w:val="single" w:sz="12" w:space="0" w:color="auto"/>
              <w:left w:val="single" w:sz="2" w:space="0" w:color="auto"/>
              <w:bottom w:val="single" w:sz="2" w:space="0" w:color="auto"/>
              <w:right w:val="single" w:sz="12" w:space="0" w:color="auto"/>
            </w:tcBorders>
            <w:textDirection w:val="btLr"/>
            <w:vAlign w:val="center"/>
            <w:hideMark/>
          </w:tcPr>
          <w:p w14:paraId="1E2BACAF" w14:textId="77777777" w:rsidR="00307476" w:rsidRPr="00B35C12" w:rsidRDefault="00307476" w:rsidP="00B25C8B">
            <w:pPr>
              <w:widowControl/>
              <w:ind w:left="113" w:right="113"/>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Volum brut</w:t>
            </w:r>
          </w:p>
        </w:tc>
        <w:tc>
          <w:tcPr>
            <w:tcW w:w="3606" w:type="dxa"/>
            <w:gridSpan w:val="4"/>
            <w:tcBorders>
              <w:top w:val="single" w:sz="12" w:space="0" w:color="auto"/>
              <w:left w:val="single" w:sz="12" w:space="0" w:color="auto"/>
              <w:bottom w:val="single" w:sz="2" w:space="0" w:color="auto"/>
              <w:right w:val="single" w:sz="12" w:space="0" w:color="auto"/>
            </w:tcBorders>
            <w:vAlign w:val="center"/>
            <w:hideMark/>
          </w:tcPr>
          <w:p w14:paraId="0C8C6515"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pornire presta</w:t>
            </w:r>
            <w:r w:rsidRPr="00B35C12">
              <w:rPr>
                <w:rFonts w:ascii="Cambria" w:eastAsia="Times New Roman" w:hAnsi="Cambria" w:cs="Cambria"/>
                <w:b/>
                <w:bCs/>
                <w:sz w:val="12"/>
                <w:szCs w:val="12"/>
                <w:lang w:eastAsia="ro-RO"/>
              </w:rPr>
              <w:t>ț</w:t>
            </w:r>
            <w:r w:rsidRPr="00B35C12">
              <w:rPr>
                <w:rFonts w:ascii="Bookman Old Style" w:eastAsia="Times New Roman" w:hAnsi="Bookman Old Style"/>
                <w:b/>
                <w:bCs/>
                <w:sz w:val="12"/>
                <w:szCs w:val="12"/>
                <w:lang w:eastAsia="ro-RO"/>
              </w:rPr>
              <w:t xml:space="preserve">ii din care: </w:t>
            </w:r>
          </w:p>
        </w:tc>
        <w:tc>
          <w:tcPr>
            <w:tcW w:w="3482" w:type="dxa"/>
            <w:gridSpan w:val="4"/>
            <w:tcBorders>
              <w:top w:val="single" w:sz="12" w:space="0" w:color="auto"/>
              <w:left w:val="single" w:sz="12" w:space="0" w:color="auto"/>
              <w:bottom w:val="single" w:sz="2" w:space="0" w:color="auto"/>
              <w:right w:val="single" w:sz="12" w:space="0" w:color="auto"/>
            </w:tcBorders>
            <w:vAlign w:val="center"/>
          </w:tcPr>
          <w:p w14:paraId="010E9041" w14:textId="77777777" w:rsidR="00307476" w:rsidRPr="00B35C12" w:rsidRDefault="00307476" w:rsidP="00B25C8B">
            <w:pPr>
              <w:widowControl/>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Oferta operator economic din care:</w:t>
            </w:r>
          </w:p>
        </w:tc>
      </w:tr>
      <w:tr w:rsidR="00307476" w:rsidRPr="00B35C12" w14:paraId="4F335058" w14:textId="77777777" w:rsidTr="00B25C8B">
        <w:trPr>
          <w:trHeight w:val="188"/>
          <w:jc w:val="center"/>
        </w:trPr>
        <w:tc>
          <w:tcPr>
            <w:tcW w:w="563" w:type="dxa"/>
            <w:vMerge/>
            <w:tcBorders>
              <w:top w:val="single" w:sz="2" w:space="0" w:color="auto"/>
              <w:left w:val="single" w:sz="12" w:space="0" w:color="auto"/>
              <w:bottom w:val="single" w:sz="2" w:space="0" w:color="auto"/>
              <w:right w:val="single" w:sz="2" w:space="0" w:color="auto"/>
            </w:tcBorders>
            <w:vAlign w:val="center"/>
          </w:tcPr>
          <w:p w14:paraId="49E7D61C" w14:textId="77777777" w:rsidR="00307476" w:rsidRPr="00B35C12" w:rsidRDefault="00307476" w:rsidP="00B25C8B">
            <w:pPr>
              <w:widowControl/>
              <w:jc w:val="center"/>
              <w:rPr>
                <w:rFonts w:ascii="Bookman Old Style" w:eastAsia="Times New Roman" w:hAnsi="Bookman Old Style"/>
                <w:b/>
                <w:bCs/>
                <w:sz w:val="12"/>
                <w:szCs w:val="12"/>
                <w:lang w:eastAsia="ro-RO"/>
              </w:rPr>
            </w:pPr>
          </w:p>
        </w:tc>
        <w:tc>
          <w:tcPr>
            <w:tcW w:w="1843" w:type="dxa"/>
            <w:gridSpan w:val="2"/>
            <w:vMerge/>
            <w:tcBorders>
              <w:top w:val="single" w:sz="2" w:space="0" w:color="auto"/>
              <w:left w:val="single" w:sz="2" w:space="0" w:color="auto"/>
              <w:bottom w:val="single" w:sz="2" w:space="0" w:color="auto"/>
              <w:right w:val="single" w:sz="2" w:space="0" w:color="auto"/>
            </w:tcBorders>
            <w:noWrap/>
            <w:vAlign w:val="center"/>
          </w:tcPr>
          <w:p w14:paraId="5E0DC241" w14:textId="77777777" w:rsidR="00307476" w:rsidRPr="00B35C12" w:rsidRDefault="00307476" w:rsidP="00B25C8B">
            <w:pPr>
              <w:widowControl/>
              <w:jc w:val="center"/>
              <w:rPr>
                <w:rFonts w:ascii="Bookman Old Style" w:eastAsia="Times New Roman" w:hAnsi="Bookman Old Style"/>
                <w:b/>
                <w:bCs/>
                <w:sz w:val="12"/>
                <w:szCs w:val="12"/>
                <w:lang w:eastAsia="ro-RO"/>
              </w:rPr>
            </w:pPr>
          </w:p>
        </w:tc>
        <w:tc>
          <w:tcPr>
            <w:tcW w:w="764" w:type="dxa"/>
            <w:vMerge/>
            <w:tcBorders>
              <w:top w:val="single" w:sz="2" w:space="0" w:color="auto"/>
              <w:left w:val="single" w:sz="2" w:space="0" w:color="auto"/>
              <w:bottom w:val="single" w:sz="2" w:space="0" w:color="auto"/>
              <w:right w:val="single" w:sz="12" w:space="0" w:color="auto"/>
            </w:tcBorders>
            <w:textDirection w:val="btLr"/>
            <w:vAlign w:val="center"/>
          </w:tcPr>
          <w:p w14:paraId="50E2241C" w14:textId="77777777" w:rsidR="00307476" w:rsidRPr="00B35C12" w:rsidRDefault="00307476" w:rsidP="00B25C8B">
            <w:pPr>
              <w:widowControl/>
              <w:ind w:left="113" w:right="113"/>
              <w:jc w:val="center"/>
              <w:rPr>
                <w:rFonts w:ascii="Bookman Old Style" w:eastAsia="Times New Roman" w:hAnsi="Bookman Old Style"/>
                <w:b/>
                <w:bCs/>
                <w:sz w:val="12"/>
                <w:szCs w:val="12"/>
                <w:lang w:eastAsia="ro-RO"/>
              </w:rPr>
            </w:pPr>
          </w:p>
        </w:tc>
        <w:tc>
          <w:tcPr>
            <w:tcW w:w="1013" w:type="dxa"/>
            <w:vMerge w:val="restart"/>
            <w:tcBorders>
              <w:top w:val="single" w:sz="2" w:space="0" w:color="auto"/>
              <w:left w:val="single" w:sz="12" w:space="0" w:color="auto"/>
              <w:bottom w:val="single" w:sz="2" w:space="0" w:color="auto"/>
              <w:right w:val="single" w:sz="2" w:space="0" w:color="auto"/>
            </w:tcBorders>
            <w:vAlign w:val="center"/>
          </w:tcPr>
          <w:p w14:paraId="0E90209D"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 partida</w:t>
            </w:r>
          </w:p>
        </w:tc>
        <w:tc>
          <w:tcPr>
            <w:tcW w:w="940" w:type="dxa"/>
            <w:vMerge w:val="restart"/>
            <w:tcBorders>
              <w:top w:val="single" w:sz="2" w:space="0" w:color="auto"/>
              <w:left w:val="single" w:sz="2" w:space="0" w:color="auto"/>
              <w:bottom w:val="single" w:sz="2" w:space="0" w:color="auto"/>
              <w:right w:val="single" w:sz="2" w:space="0" w:color="auto"/>
            </w:tcBorders>
            <w:vAlign w:val="center"/>
          </w:tcPr>
          <w:p w14:paraId="4A3FE3BA"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exploatare</w:t>
            </w:r>
          </w:p>
        </w:tc>
        <w:tc>
          <w:tcPr>
            <w:tcW w:w="866" w:type="dxa"/>
            <w:vMerge w:val="restart"/>
            <w:tcBorders>
              <w:top w:val="single" w:sz="2" w:space="0" w:color="auto"/>
              <w:left w:val="single" w:sz="2" w:space="0" w:color="auto"/>
              <w:bottom w:val="single" w:sz="2" w:space="0" w:color="auto"/>
              <w:right w:val="single" w:sz="2" w:space="0" w:color="auto"/>
            </w:tcBorders>
            <w:vAlign w:val="center"/>
          </w:tcPr>
          <w:p w14:paraId="1010355C"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transport</w:t>
            </w:r>
          </w:p>
        </w:tc>
        <w:tc>
          <w:tcPr>
            <w:tcW w:w="787" w:type="dxa"/>
            <w:vMerge w:val="restart"/>
            <w:tcBorders>
              <w:top w:val="single" w:sz="2" w:space="0" w:color="auto"/>
              <w:left w:val="single" w:sz="2" w:space="0" w:color="auto"/>
              <w:bottom w:val="single" w:sz="2" w:space="0" w:color="auto"/>
              <w:right w:val="single" w:sz="12" w:space="0" w:color="auto"/>
            </w:tcBorders>
            <w:vAlign w:val="center"/>
          </w:tcPr>
          <w:p w14:paraId="58DBB548"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w:t>
            </w:r>
          </w:p>
        </w:tc>
        <w:tc>
          <w:tcPr>
            <w:tcW w:w="1095" w:type="dxa"/>
            <w:vMerge w:val="restart"/>
            <w:tcBorders>
              <w:top w:val="single" w:sz="2" w:space="0" w:color="auto"/>
              <w:left w:val="single" w:sz="12" w:space="0" w:color="auto"/>
              <w:bottom w:val="single" w:sz="2" w:space="0" w:color="auto"/>
              <w:right w:val="single" w:sz="2" w:space="0" w:color="auto"/>
            </w:tcBorders>
            <w:vAlign w:val="center"/>
          </w:tcPr>
          <w:p w14:paraId="7FC66118" w14:textId="77777777" w:rsidR="00307476" w:rsidRPr="00B35C12" w:rsidRDefault="00307476" w:rsidP="00B25C8B">
            <w:pPr>
              <w:widowControl/>
              <w:ind w:left="113" w:right="113"/>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exploatare</w:t>
            </w:r>
          </w:p>
        </w:tc>
        <w:tc>
          <w:tcPr>
            <w:tcW w:w="1028" w:type="dxa"/>
            <w:vMerge w:val="restart"/>
            <w:tcBorders>
              <w:top w:val="single" w:sz="2" w:space="0" w:color="auto"/>
              <w:left w:val="single" w:sz="2" w:space="0" w:color="auto"/>
              <w:bottom w:val="single" w:sz="2" w:space="0" w:color="auto"/>
              <w:right w:val="single" w:sz="2" w:space="0" w:color="auto"/>
            </w:tcBorders>
            <w:vAlign w:val="center"/>
          </w:tcPr>
          <w:p w14:paraId="7887E308" w14:textId="77777777" w:rsidR="00307476" w:rsidRPr="00B35C12" w:rsidRDefault="00307476" w:rsidP="00B25C8B">
            <w:pPr>
              <w:widowControl/>
              <w:ind w:left="113" w:right="113"/>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transport</w:t>
            </w:r>
          </w:p>
        </w:tc>
        <w:tc>
          <w:tcPr>
            <w:tcW w:w="725" w:type="dxa"/>
            <w:vMerge w:val="restart"/>
            <w:tcBorders>
              <w:top w:val="single" w:sz="2" w:space="0" w:color="auto"/>
              <w:left w:val="single" w:sz="2" w:space="0" w:color="auto"/>
              <w:bottom w:val="single" w:sz="2" w:space="0" w:color="auto"/>
              <w:right w:val="single" w:sz="2" w:space="0" w:color="auto"/>
            </w:tcBorders>
            <w:vAlign w:val="center"/>
          </w:tcPr>
          <w:p w14:paraId="101D99ED" w14:textId="77777777" w:rsidR="00307476" w:rsidRPr="00B35C12" w:rsidRDefault="00307476" w:rsidP="00B25C8B">
            <w:pPr>
              <w:widowControl/>
              <w:ind w:left="113" w:right="113"/>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w:t>
            </w:r>
          </w:p>
        </w:tc>
        <w:tc>
          <w:tcPr>
            <w:tcW w:w="634" w:type="dxa"/>
            <w:vMerge w:val="restart"/>
            <w:tcBorders>
              <w:top w:val="single" w:sz="2" w:space="0" w:color="auto"/>
              <w:left w:val="single" w:sz="2" w:space="0" w:color="auto"/>
              <w:bottom w:val="single" w:sz="2" w:space="0" w:color="auto"/>
              <w:right w:val="single" w:sz="12" w:space="0" w:color="auto"/>
            </w:tcBorders>
            <w:vAlign w:val="center"/>
          </w:tcPr>
          <w:p w14:paraId="5AA6E1DA" w14:textId="77777777" w:rsidR="00307476" w:rsidRPr="00B35C12" w:rsidRDefault="00307476" w:rsidP="00B25C8B">
            <w:pPr>
              <w:widowControl/>
              <w:ind w:left="113" w:right="113"/>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Valoare totala partida</w:t>
            </w:r>
          </w:p>
        </w:tc>
      </w:tr>
      <w:tr w:rsidR="00307476" w:rsidRPr="00B35C12" w14:paraId="4137D9A0" w14:textId="77777777" w:rsidTr="00B25C8B">
        <w:trPr>
          <w:trHeight w:val="572"/>
          <w:jc w:val="center"/>
        </w:trPr>
        <w:tc>
          <w:tcPr>
            <w:tcW w:w="563" w:type="dxa"/>
            <w:vMerge/>
            <w:tcBorders>
              <w:top w:val="single" w:sz="2" w:space="0" w:color="auto"/>
              <w:left w:val="single" w:sz="12" w:space="0" w:color="auto"/>
              <w:bottom w:val="single" w:sz="2" w:space="0" w:color="auto"/>
              <w:right w:val="single" w:sz="2" w:space="0" w:color="auto"/>
            </w:tcBorders>
            <w:vAlign w:val="center"/>
            <w:hideMark/>
          </w:tcPr>
          <w:p w14:paraId="7E9E2C3D" w14:textId="77777777" w:rsidR="00307476" w:rsidRPr="00B35C12" w:rsidRDefault="00307476" w:rsidP="00B25C8B">
            <w:pPr>
              <w:widowControl/>
              <w:rPr>
                <w:rFonts w:ascii="Bookman Old Style" w:eastAsia="Times New Roman" w:hAnsi="Bookman Old Style"/>
                <w:b/>
                <w:bCs/>
                <w:sz w:val="12"/>
                <w:szCs w:val="12"/>
                <w:lang w:eastAsia="ro-RO"/>
              </w:rPr>
            </w:pPr>
          </w:p>
        </w:tc>
        <w:tc>
          <w:tcPr>
            <w:tcW w:w="567" w:type="dxa"/>
            <w:vMerge w:val="restart"/>
            <w:tcBorders>
              <w:top w:val="single" w:sz="2" w:space="0" w:color="auto"/>
              <w:left w:val="single" w:sz="2" w:space="0" w:color="auto"/>
              <w:bottom w:val="single" w:sz="2" w:space="0" w:color="auto"/>
              <w:right w:val="single" w:sz="2" w:space="0" w:color="auto"/>
            </w:tcBorders>
            <w:noWrap/>
            <w:vAlign w:val="center"/>
            <w:hideMark/>
          </w:tcPr>
          <w:p w14:paraId="15140C0F"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Nr.</w:t>
            </w:r>
          </w:p>
        </w:tc>
        <w:tc>
          <w:tcPr>
            <w:tcW w:w="1276" w:type="dxa"/>
            <w:vMerge w:val="restart"/>
            <w:tcBorders>
              <w:top w:val="single" w:sz="2" w:space="0" w:color="auto"/>
              <w:left w:val="single" w:sz="2" w:space="0" w:color="auto"/>
              <w:bottom w:val="single" w:sz="2" w:space="0" w:color="auto"/>
              <w:right w:val="single" w:sz="2" w:space="0" w:color="auto"/>
            </w:tcBorders>
            <w:vAlign w:val="center"/>
            <w:hideMark/>
          </w:tcPr>
          <w:p w14:paraId="3D1F6481"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Denumire</w:t>
            </w:r>
          </w:p>
        </w:tc>
        <w:tc>
          <w:tcPr>
            <w:tcW w:w="764" w:type="dxa"/>
            <w:vMerge/>
            <w:tcBorders>
              <w:top w:val="single" w:sz="2" w:space="0" w:color="auto"/>
              <w:left w:val="single" w:sz="2" w:space="0" w:color="auto"/>
              <w:bottom w:val="single" w:sz="2" w:space="0" w:color="auto"/>
              <w:right w:val="single" w:sz="12" w:space="0" w:color="auto"/>
            </w:tcBorders>
            <w:vAlign w:val="center"/>
            <w:hideMark/>
          </w:tcPr>
          <w:p w14:paraId="785F8685" w14:textId="77777777" w:rsidR="00307476" w:rsidRPr="00B35C12" w:rsidRDefault="00307476" w:rsidP="00B25C8B">
            <w:pPr>
              <w:widowControl/>
              <w:rPr>
                <w:rFonts w:ascii="Bookman Old Style" w:eastAsia="Times New Roman" w:hAnsi="Bookman Old Style"/>
                <w:b/>
                <w:bCs/>
                <w:sz w:val="12"/>
                <w:szCs w:val="12"/>
                <w:lang w:eastAsia="ro-RO"/>
              </w:rPr>
            </w:pPr>
          </w:p>
        </w:tc>
        <w:tc>
          <w:tcPr>
            <w:tcW w:w="1013" w:type="dxa"/>
            <w:vMerge/>
            <w:tcBorders>
              <w:top w:val="single" w:sz="2" w:space="0" w:color="auto"/>
              <w:left w:val="single" w:sz="12" w:space="0" w:color="auto"/>
              <w:bottom w:val="single" w:sz="2" w:space="0" w:color="auto"/>
              <w:right w:val="single" w:sz="2" w:space="0" w:color="auto"/>
            </w:tcBorders>
            <w:vAlign w:val="center"/>
            <w:hideMark/>
          </w:tcPr>
          <w:p w14:paraId="03B89E79" w14:textId="77777777" w:rsidR="00307476" w:rsidRPr="00B35C12" w:rsidRDefault="00307476" w:rsidP="00B25C8B">
            <w:pPr>
              <w:widowControl/>
              <w:rPr>
                <w:rFonts w:ascii="Bookman Old Style" w:eastAsia="Times New Roman" w:hAnsi="Bookman Old Style"/>
                <w:b/>
                <w:bCs/>
                <w:sz w:val="12"/>
                <w:szCs w:val="12"/>
                <w:lang w:eastAsia="ro-RO"/>
              </w:rPr>
            </w:pPr>
          </w:p>
        </w:tc>
        <w:tc>
          <w:tcPr>
            <w:tcW w:w="940" w:type="dxa"/>
            <w:vMerge/>
            <w:tcBorders>
              <w:top w:val="single" w:sz="2" w:space="0" w:color="auto"/>
              <w:left w:val="single" w:sz="2" w:space="0" w:color="auto"/>
              <w:bottom w:val="single" w:sz="2" w:space="0" w:color="auto"/>
              <w:right w:val="single" w:sz="2" w:space="0" w:color="auto"/>
            </w:tcBorders>
            <w:vAlign w:val="center"/>
          </w:tcPr>
          <w:p w14:paraId="5CA428B3" w14:textId="77777777" w:rsidR="00307476" w:rsidRPr="00B35C12" w:rsidRDefault="00307476" w:rsidP="00B25C8B">
            <w:pPr>
              <w:widowControl/>
              <w:rPr>
                <w:rFonts w:ascii="Bookman Old Style" w:eastAsia="Times New Roman" w:hAnsi="Bookman Old Style"/>
                <w:b/>
                <w:bCs/>
                <w:sz w:val="12"/>
                <w:szCs w:val="12"/>
                <w:lang w:eastAsia="ro-RO"/>
              </w:rPr>
            </w:pPr>
          </w:p>
        </w:tc>
        <w:tc>
          <w:tcPr>
            <w:tcW w:w="866" w:type="dxa"/>
            <w:vMerge/>
            <w:tcBorders>
              <w:top w:val="single" w:sz="2" w:space="0" w:color="auto"/>
              <w:left w:val="single" w:sz="2" w:space="0" w:color="auto"/>
              <w:bottom w:val="single" w:sz="2" w:space="0" w:color="auto"/>
              <w:right w:val="single" w:sz="2" w:space="0" w:color="auto"/>
            </w:tcBorders>
            <w:vAlign w:val="center"/>
          </w:tcPr>
          <w:p w14:paraId="20BA4354" w14:textId="77777777" w:rsidR="00307476" w:rsidRPr="00B35C12" w:rsidRDefault="00307476" w:rsidP="00B25C8B">
            <w:pPr>
              <w:widowControl/>
              <w:rPr>
                <w:rFonts w:ascii="Bookman Old Style" w:eastAsia="Times New Roman" w:hAnsi="Bookman Old Style"/>
                <w:b/>
                <w:bCs/>
                <w:sz w:val="12"/>
                <w:szCs w:val="12"/>
                <w:lang w:eastAsia="ro-RO"/>
              </w:rPr>
            </w:pPr>
          </w:p>
        </w:tc>
        <w:tc>
          <w:tcPr>
            <w:tcW w:w="787" w:type="dxa"/>
            <w:vMerge/>
            <w:tcBorders>
              <w:top w:val="single" w:sz="2" w:space="0" w:color="auto"/>
              <w:left w:val="single" w:sz="2" w:space="0" w:color="auto"/>
              <w:bottom w:val="single" w:sz="2" w:space="0" w:color="auto"/>
              <w:right w:val="single" w:sz="12" w:space="0" w:color="auto"/>
            </w:tcBorders>
            <w:vAlign w:val="center"/>
          </w:tcPr>
          <w:p w14:paraId="24B5C15D" w14:textId="77777777" w:rsidR="00307476" w:rsidRPr="00B35C12" w:rsidRDefault="00307476" w:rsidP="00B25C8B">
            <w:pPr>
              <w:widowControl/>
              <w:rPr>
                <w:rFonts w:ascii="Bookman Old Style" w:eastAsia="Times New Roman" w:hAnsi="Bookman Old Style"/>
                <w:b/>
                <w:bCs/>
                <w:sz w:val="12"/>
                <w:szCs w:val="12"/>
                <w:lang w:eastAsia="ro-RO"/>
              </w:rPr>
            </w:pPr>
          </w:p>
        </w:tc>
        <w:tc>
          <w:tcPr>
            <w:tcW w:w="1095" w:type="dxa"/>
            <w:vMerge/>
            <w:tcBorders>
              <w:top w:val="single" w:sz="2" w:space="0" w:color="auto"/>
              <w:left w:val="single" w:sz="12" w:space="0" w:color="auto"/>
              <w:bottom w:val="single" w:sz="2" w:space="0" w:color="auto"/>
              <w:right w:val="single" w:sz="2" w:space="0" w:color="auto"/>
            </w:tcBorders>
            <w:vAlign w:val="center"/>
            <w:hideMark/>
          </w:tcPr>
          <w:p w14:paraId="6BC7CA13" w14:textId="77777777" w:rsidR="00307476" w:rsidRPr="00B35C12" w:rsidRDefault="00307476" w:rsidP="00B25C8B">
            <w:pPr>
              <w:widowControl/>
              <w:rPr>
                <w:rFonts w:ascii="Bookman Old Style" w:eastAsia="Times New Roman" w:hAnsi="Bookman Old Style"/>
                <w:b/>
                <w:bCs/>
                <w:sz w:val="12"/>
                <w:szCs w:val="12"/>
                <w:lang w:eastAsia="ro-RO"/>
              </w:rPr>
            </w:pPr>
          </w:p>
        </w:tc>
        <w:tc>
          <w:tcPr>
            <w:tcW w:w="1028" w:type="dxa"/>
            <w:vMerge/>
            <w:tcBorders>
              <w:top w:val="single" w:sz="2" w:space="0" w:color="auto"/>
              <w:left w:val="single" w:sz="2" w:space="0" w:color="auto"/>
              <w:bottom w:val="single" w:sz="2" w:space="0" w:color="auto"/>
              <w:right w:val="single" w:sz="2" w:space="0" w:color="auto"/>
            </w:tcBorders>
            <w:vAlign w:val="center"/>
          </w:tcPr>
          <w:p w14:paraId="6AA02B11" w14:textId="77777777" w:rsidR="00307476" w:rsidRPr="00B35C12" w:rsidRDefault="00307476" w:rsidP="00B25C8B">
            <w:pPr>
              <w:widowControl/>
              <w:rPr>
                <w:rFonts w:ascii="Bookman Old Style" w:eastAsia="Times New Roman" w:hAnsi="Bookman Old Style"/>
                <w:b/>
                <w:bCs/>
                <w:sz w:val="12"/>
                <w:szCs w:val="12"/>
                <w:lang w:eastAsia="ro-RO"/>
              </w:rPr>
            </w:pPr>
          </w:p>
        </w:tc>
        <w:tc>
          <w:tcPr>
            <w:tcW w:w="725" w:type="dxa"/>
            <w:vMerge/>
            <w:tcBorders>
              <w:top w:val="single" w:sz="2" w:space="0" w:color="auto"/>
              <w:left w:val="single" w:sz="2" w:space="0" w:color="auto"/>
              <w:bottom w:val="single" w:sz="2" w:space="0" w:color="auto"/>
              <w:right w:val="single" w:sz="2" w:space="0" w:color="auto"/>
            </w:tcBorders>
            <w:vAlign w:val="center"/>
          </w:tcPr>
          <w:p w14:paraId="1DA1283C" w14:textId="77777777" w:rsidR="00307476" w:rsidRPr="00B35C12" w:rsidRDefault="00307476" w:rsidP="00B25C8B">
            <w:pPr>
              <w:widowControl/>
              <w:rPr>
                <w:rFonts w:ascii="Bookman Old Style" w:eastAsia="Times New Roman" w:hAnsi="Bookman Old Style"/>
                <w:b/>
                <w:bCs/>
                <w:sz w:val="12"/>
                <w:szCs w:val="12"/>
                <w:lang w:eastAsia="ro-RO"/>
              </w:rPr>
            </w:pPr>
          </w:p>
        </w:tc>
        <w:tc>
          <w:tcPr>
            <w:tcW w:w="634" w:type="dxa"/>
            <w:vMerge/>
            <w:tcBorders>
              <w:top w:val="single" w:sz="2" w:space="0" w:color="auto"/>
              <w:left w:val="single" w:sz="2" w:space="0" w:color="auto"/>
              <w:bottom w:val="single" w:sz="2" w:space="0" w:color="auto"/>
              <w:right w:val="single" w:sz="12" w:space="0" w:color="auto"/>
            </w:tcBorders>
            <w:vAlign w:val="center"/>
          </w:tcPr>
          <w:p w14:paraId="4A913F57" w14:textId="77777777" w:rsidR="00307476" w:rsidRPr="00B35C12" w:rsidRDefault="00307476" w:rsidP="00B25C8B">
            <w:pPr>
              <w:widowControl/>
              <w:rPr>
                <w:rFonts w:ascii="Bookman Old Style" w:eastAsia="Times New Roman" w:hAnsi="Bookman Old Style"/>
                <w:b/>
                <w:bCs/>
                <w:sz w:val="12"/>
                <w:szCs w:val="12"/>
                <w:lang w:eastAsia="ro-RO"/>
              </w:rPr>
            </w:pPr>
          </w:p>
        </w:tc>
      </w:tr>
      <w:tr w:rsidR="00307476" w:rsidRPr="00B35C12" w14:paraId="19A22340" w14:textId="77777777" w:rsidTr="00B25C8B">
        <w:trPr>
          <w:trHeight w:val="300"/>
          <w:jc w:val="center"/>
        </w:trPr>
        <w:tc>
          <w:tcPr>
            <w:tcW w:w="563" w:type="dxa"/>
            <w:vMerge/>
            <w:tcBorders>
              <w:top w:val="single" w:sz="2" w:space="0" w:color="auto"/>
              <w:left w:val="single" w:sz="12" w:space="0" w:color="auto"/>
              <w:bottom w:val="single" w:sz="2" w:space="0" w:color="auto"/>
              <w:right w:val="single" w:sz="2" w:space="0" w:color="auto"/>
            </w:tcBorders>
            <w:vAlign w:val="center"/>
            <w:hideMark/>
          </w:tcPr>
          <w:p w14:paraId="16A4B3FB" w14:textId="77777777" w:rsidR="00307476" w:rsidRPr="00B35C12" w:rsidRDefault="00307476" w:rsidP="00B25C8B">
            <w:pPr>
              <w:widowControl/>
              <w:rPr>
                <w:rFonts w:ascii="Bookman Old Style" w:eastAsia="Times New Roman" w:hAnsi="Bookman Old Style"/>
                <w:b/>
                <w:bCs/>
                <w:sz w:val="12"/>
                <w:szCs w:val="12"/>
                <w:lang w:eastAsia="ro-RO"/>
              </w:rPr>
            </w:pPr>
          </w:p>
        </w:tc>
        <w:tc>
          <w:tcPr>
            <w:tcW w:w="567" w:type="dxa"/>
            <w:vMerge/>
            <w:tcBorders>
              <w:top w:val="single" w:sz="2" w:space="0" w:color="auto"/>
              <w:left w:val="single" w:sz="2" w:space="0" w:color="auto"/>
              <w:bottom w:val="single" w:sz="2" w:space="0" w:color="auto"/>
              <w:right w:val="single" w:sz="2" w:space="0" w:color="auto"/>
            </w:tcBorders>
            <w:vAlign w:val="center"/>
            <w:hideMark/>
          </w:tcPr>
          <w:p w14:paraId="47996A64" w14:textId="77777777" w:rsidR="00307476" w:rsidRPr="00B35C12" w:rsidRDefault="00307476" w:rsidP="00B25C8B">
            <w:pPr>
              <w:widowControl/>
              <w:rPr>
                <w:rFonts w:ascii="Bookman Old Style" w:eastAsia="Times New Roman" w:hAnsi="Bookman Old Style"/>
                <w:b/>
                <w:bCs/>
                <w:sz w:val="12"/>
                <w:szCs w:val="12"/>
                <w:lang w:eastAsia="ro-RO"/>
              </w:rPr>
            </w:pPr>
          </w:p>
        </w:tc>
        <w:tc>
          <w:tcPr>
            <w:tcW w:w="1276" w:type="dxa"/>
            <w:vMerge/>
            <w:tcBorders>
              <w:top w:val="single" w:sz="2" w:space="0" w:color="auto"/>
              <w:left w:val="single" w:sz="2" w:space="0" w:color="auto"/>
              <w:bottom w:val="single" w:sz="2" w:space="0" w:color="auto"/>
              <w:right w:val="single" w:sz="2" w:space="0" w:color="auto"/>
            </w:tcBorders>
            <w:vAlign w:val="center"/>
            <w:hideMark/>
          </w:tcPr>
          <w:p w14:paraId="63935FBC" w14:textId="77777777" w:rsidR="00307476" w:rsidRPr="00B35C12" w:rsidRDefault="00307476" w:rsidP="00B25C8B">
            <w:pPr>
              <w:widowControl/>
              <w:rPr>
                <w:rFonts w:ascii="Bookman Old Style" w:eastAsia="Times New Roman" w:hAnsi="Bookman Old Style"/>
                <w:b/>
                <w:bCs/>
                <w:sz w:val="12"/>
                <w:szCs w:val="12"/>
                <w:lang w:eastAsia="ro-RO"/>
              </w:rPr>
            </w:pPr>
          </w:p>
        </w:tc>
        <w:tc>
          <w:tcPr>
            <w:tcW w:w="764" w:type="dxa"/>
            <w:tcBorders>
              <w:top w:val="single" w:sz="2" w:space="0" w:color="auto"/>
              <w:left w:val="single" w:sz="2" w:space="0" w:color="auto"/>
              <w:bottom w:val="single" w:sz="2" w:space="0" w:color="auto"/>
              <w:right w:val="single" w:sz="12" w:space="0" w:color="auto"/>
            </w:tcBorders>
            <w:noWrap/>
            <w:vAlign w:val="center"/>
            <w:hideMark/>
          </w:tcPr>
          <w:p w14:paraId="27CC8E3C"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mc</w:t>
            </w:r>
          </w:p>
        </w:tc>
        <w:tc>
          <w:tcPr>
            <w:tcW w:w="1013" w:type="dxa"/>
            <w:tcBorders>
              <w:top w:val="single" w:sz="2" w:space="0" w:color="auto"/>
              <w:left w:val="single" w:sz="12" w:space="0" w:color="auto"/>
              <w:bottom w:val="single" w:sz="2" w:space="0" w:color="auto"/>
              <w:right w:val="single" w:sz="2" w:space="0" w:color="auto"/>
            </w:tcBorders>
            <w:noWrap/>
            <w:vAlign w:val="center"/>
            <w:hideMark/>
          </w:tcPr>
          <w:p w14:paraId="6D794C97"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w:t>
            </w:r>
          </w:p>
        </w:tc>
        <w:tc>
          <w:tcPr>
            <w:tcW w:w="940" w:type="dxa"/>
            <w:tcBorders>
              <w:top w:val="single" w:sz="2" w:space="0" w:color="auto"/>
              <w:left w:val="single" w:sz="2" w:space="0" w:color="auto"/>
              <w:bottom w:val="single" w:sz="2" w:space="0" w:color="auto"/>
              <w:right w:val="single" w:sz="2" w:space="0" w:color="auto"/>
            </w:tcBorders>
            <w:vAlign w:val="center"/>
          </w:tcPr>
          <w:p w14:paraId="617C30EB"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866" w:type="dxa"/>
            <w:tcBorders>
              <w:top w:val="single" w:sz="2" w:space="0" w:color="auto"/>
              <w:left w:val="single" w:sz="2" w:space="0" w:color="auto"/>
              <w:bottom w:val="single" w:sz="2" w:space="0" w:color="auto"/>
              <w:right w:val="single" w:sz="2" w:space="0" w:color="auto"/>
            </w:tcBorders>
            <w:vAlign w:val="center"/>
          </w:tcPr>
          <w:p w14:paraId="746D8F25"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787" w:type="dxa"/>
            <w:tcBorders>
              <w:top w:val="single" w:sz="2" w:space="0" w:color="auto"/>
              <w:left w:val="single" w:sz="2" w:space="0" w:color="auto"/>
              <w:bottom w:val="single" w:sz="2" w:space="0" w:color="auto"/>
              <w:right w:val="single" w:sz="12" w:space="0" w:color="auto"/>
            </w:tcBorders>
            <w:vAlign w:val="center"/>
          </w:tcPr>
          <w:p w14:paraId="2A196E3C"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1095" w:type="dxa"/>
            <w:tcBorders>
              <w:top w:val="single" w:sz="2" w:space="0" w:color="auto"/>
              <w:left w:val="single" w:sz="12" w:space="0" w:color="auto"/>
              <w:bottom w:val="single" w:sz="2" w:space="0" w:color="auto"/>
              <w:right w:val="single" w:sz="2" w:space="0" w:color="auto"/>
            </w:tcBorders>
            <w:noWrap/>
            <w:vAlign w:val="center"/>
            <w:hideMark/>
          </w:tcPr>
          <w:p w14:paraId="2CA6CDF0"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1028" w:type="dxa"/>
            <w:tcBorders>
              <w:top w:val="single" w:sz="2" w:space="0" w:color="auto"/>
              <w:left w:val="single" w:sz="2" w:space="0" w:color="auto"/>
              <w:bottom w:val="single" w:sz="2" w:space="0" w:color="auto"/>
              <w:right w:val="single" w:sz="2" w:space="0" w:color="auto"/>
            </w:tcBorders>
            <w:vAlign w:val="center"/>
          </w:tcPr>
          <w:p w14:paraId="1637375F"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725" w:type="dxa"/>
            <w:tcBorders>
              <w:top w:val="single" w:sz="2" w:space="0" w:color="auto"/>
              <w:left w:val="single" w:sz="2" w:space="0" w:color="auto"/>
              <w:bottom w:val="single" w:sz="2" w:space="0" w:color="auto"/>
              <w:right w:val="single" w:sz="2" w:space="0" w:color="auto"/>
            </w:tcBorders>
            <w:vAlign w:val="center"/>
          </w:tcPr>
          <w:p w14:paraId="5F54006A"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lei/mc</w:t>
            </w:r>
          </w:p>
        </w:tc>
        <w:tc>
          <w:tcPr>
            <w:tcW w:w="634" w:type="dxa"/>
            <w:tcBorders>
              <w:top w:val="single" w:sz="2" w:space="0" w:color="auto"/>
              <w:left w:val="single" w:sz="2" w:space="0" w:color="auto"/>
              <w:bottom w:val="single" w:sz="2" w:space="0" w:color="auto"/>
              <w:right w:val="single" w:sz="12" w:space="0" w:color="auto"/>
            </w:tcBorders>
            <w:vAlign w:val="center"/>
          </w:tcPr>
          <w:p w14:paraId="34A0D899" w14:textId="77777777" w:rsidR="00307476" w:rsidRPr="00B35C12" w:rsidRDefault="00307476" w:rsidP="00B25C8B">
            <w:pPr>
              <w:widowControl/>
              <w:jc w:val="center"/>
              <w:rPr>
                <w:rFonts w:ascii="Bookman Old Style" w:eastAsia="Times New Roman" w:hAnsi="Bookman Old Style"/>
                <w:b/>
                <w:bCs/>
                <w:sz w:val="12"/>
                <w:szCs w:val="12"/>
                <w:lang w:eastAsia="ro-RO"/>
              </w:rPr>
            </w:pPr>
            <w:r w:rsidRPr="00B35C12">
              <w:rPr>
                <w:rFonts w:ascii="Bookman Old Style" w:eastAsia="Times New Roman" w:hAnsi="Bookman Old Style"/>
                <w:b/>
                <w:bCs/>
                <w:sz w:val="12"/>
                <w:szCs w:val="12"/>
                <w:lang w:eastAsia="ro-RO"/>
              </w:rPr>
              <w:t>lei</w:t>
            </w:r>
          </w:p>
        </w:tc>
      </w:tr>
      <w:tr w:rsidR="00307476" w:rsidRPr="00B35C12" w14:paraId="65564CF5" w14:textId="77777777" w:rsidTr="00B25C8B">
        <w:trPr>
          <w:trHeight w:val="127"/>
          <w:jc w:val="center"/>
        </w:trPr>
        <w:tc>
          <w:tcPr>
            <w:tcW w:w="563" w:type="dxa"/>
            <w:tcBorders>
              <w:top w:val="single" w:sz="2" w:space="0" w:color="auto"/>
              <w:left w:val="single" w:sz="12" w:space="0" w:color="auto"/>
              <w:bottom w:val="single" w:sz="2" w:space="0" w:color="auto"/>
              <w:right w:val="single" w:sz="2" w:space="0" w:color="auto"/>
            </w:tcBorders>
            <w:noWrap/>
            <w:vAlign w:val="bottom"/>
            <w:hideMark/>
          </w:tcPr>
          <w:p w14:paraId="7C2F1488"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0</w:t>
            </w:r>
          </w:p>
        </w:tc>
        <w:tc>
          <w:tcPr>
            <w:tcW w:w="567" w:type="dxa"/>
            <w:tcBorders>
              <w:top w:val="single" w:sz="2" w:space="0" w:color="auto"/>
              <w:left w:val="single" w:sz="2" w:space="0" w:color="auto"/>
              <w:bottom w:val="single" w:sz="2" w:space="0" w:color="auto"/>
              <w:right w:val="single" w:sz="2" w:space="0" w:color="auto"/>
            </w:tcBorders>
            <w:noWrap/>
            <w:vAlign w:val="bottom"/>
            <w:hideMark/>
          </w:tcPr>
          <w:p w14:paraId="35338DC8"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1</w:t>
            </w:r>
          </w:p>
        </w:tc>
        <w:tc>
          <w:tcPr>
            <w:tcW w:w="1276" w:type="dxa"/>
            <w:tcBorders>
              <w:top w:val="single" w:sz="2" w:space="0" w:color="auto"/>
              <w:left w:val="single" w:sz="2" w:space="0" w:color="auto"/>
              <w:bottom w:val="single" w:sz="2" w:space="0" w:color="auto"/>
              <w:right w:val="single" w:sz="2" w:space="0" w:color="auto"/>
            </w:tcBorders>
            <w:noWrap/>
            <w:vAlign w:val="bottom"/>
            <w:hideMark/>
          </w:tcPr>
          <w:p w14:paraId="15D30C8C"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2</w:t>
            </w:r>
          </w:p>
        </w:tc>
        <w:tc>
          <w:tcPr>
            <w:tcW w:w="764" w:type="dxa"/>
            <w:tcBorders>
              <w:top w:val="single" w:sz="2" w:space="0" w:color="auto"/>
              <w:left w:val="single" w:sz="2" w:space="0" w:color="auto"/>
              <w:bottom w:val="single" w:sz="2" w:space="0" w:color="auto"/>
              <w:right w:val="single" w:sz="12" w:space="0" w:color="auto"/>
            </w:tcBorders>
            <w:noWrap/>
            <w:vAlign w:val="bottom"/>
          </w:tcPr>
          <w:p w14:paraId="5C9516FF"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3</w:t>
            </w:r>
          </w:p>
        </w:tc>
        <w:tc>
          <w:tcPr>
            <w:tcW w:w="1013" w:type="dxa"/>
            <w:tcBorders>
              <w:top w:val="single" w:sz="2" w:space="0" w:color="auto"/>
              <w:left w:val="single" w:sz="12" w:space="0" w:color="auto"/>
              <w:bottom w:val="single" w:sz="2" w:space="0" w:color="auto"/>
              <w:right w:val="single" w:sz="2" w:space="0" w:color="auto"/>
            </w:tcBorders>
            <w:noWrap/>
            <w:vAlign w:val="bottom"/>
          </w:tcPr>
          <w:p w14:paraId="5EA0210E"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4</w:t>
            </w:r>
          </w:p>
        </w:tc>
        <w:tc>
          <w:tcPr>
            <w:tcW w:w="940" w:type="dxa"/>
            <w:tcBorders>
              <w:top w:val="single" w:sz="2" w:space="0" w:color="auto"/>
              <w:left w:val="single" w:sz="2" w:space="0" w:color="auto"/>
              <w:bottom w:val="single" w:sz="2" w:space="0" w:color="auto"/>
              <w:right w:val="single" w:sz="2" w:space="0" w:color="auto"/>
            </w:tcBorders>
            <w:vAlign w:val="bottom"/>
          </w:tcPr>
          <w:p w14:paraId="40210FEB"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6</w:t>
            </w:r>
          </w:p>
        </w:tc>
        <w:tc>
          <w:tcPr>
            <w:tcW w:w="866" w:type="dxa"/>
            <w:tcBorders>
              <w:top w:val="single" w:sz="2" w:space="0" w:color="auto"/>
              <w:left w:val="single" w:sz="2" w:space="0" w:color="auto"/>
              <w:bottom w:val="single" w:sz="2" w:space="0" w:color="auto"/>
              <w:right w:val="single" w:sz="2" w:space="0" w:color="auto"/>
            </w:tcBorders>
            <w:vAlign w:val="bottom"/>
          </w:tcPr>
          <w:p w14:paraId="4F6C918C"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7</w:t>
            </w:r>
          </w:p>
        </w:tc>
        <w:tc>
          <w:tcPr>
            <w:tcW w:w="787" w:type="dxa"/>
            <w:tcBorders>
              <w:top w:val="single" w:sz="2" w:space="0" w:color="auto"/>
              <w:left w:val="single" w:sz="2" w:space="0" w:color="auto"/>
              <w:bottom w:val="single" w:sz="2" w:space="0" w:color="auto"/>
              <w:right w:val="single" w:sz="12" w:space="0" w:color="auto"/>
            </w:tcBorders>
            <w:vAlign w:val="bottom"/>
          </w:tcPr>
          <w:p w14:paraId="13188646"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8</w:t>
            </w:r>
          </w:p>
        </w:tc>
        <w:tc>
          <w:tcPr>
            <w:tcW w:w="1095" w:type="dxa"/>
            <w:tcBorders>
              <w:top w:val="single" w:sz="2" w:space="0" w:color="auto"/>
              <w:left w:val="single" w:sz="12" w:space="0" w:color="auto"/>
              <w:bottom w:val="single" w:sz="2" w:space="0" w:color="auto"/>
              <w:right w:val="single" w:sz="2" w:space="0" w:color="auto"/>
            </w:tcBorders>
            <w:noWrap/>
            <w:vAlign w:val="bottom"/>
          </w:tcPr>
          <w:p w14:paraId="2EE3D9D0"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6</w:t>
            </w:r>
          </w:p>
        </w:tc>
        <w:tc>
          <w:tcPr>
            <w:tcW w:w="1028" w:type="dxa"/>
            <w:tcBorders>
              <w:top w:val="single" w:sz="2" w:space="0" w:color="auto"/>
              <w:left w:val="single" w:sz="2" w:space="0" w:color="auto"/>
              <w:bottom w:val="single" w:sz="2" w:space="0" w:color="auto"/>
              <w:right w:val="single" w:sz="2" w:space="0" w:color="auto"/>
            </w:tcBorders>
            <w:vAlign w:val="bottom"/>
          </w:tcPr>
          <w:p w14:paraId="7627C4BF"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7</w:t>
            </w:r>
          </w:p>
        </w:tc>
        <w:tc>
          <w:tcPr>
            <w:tcW w:w="725" w:type="dxa"/>
            <w:tcBorders>
              <w:top w:val="single" w:sz="2" w:space="0" w:color="auto"/>
              <w:left w:val="single" w:sz="2" w:space="0" w:color="auto"/>
              <w:bottom w:val="single" w:sz="2" w:space="0" w:color="auto"/>
              <w:right w:val="single" w:sz="2" w:space="0" w:color="auto"/>
            </w:tcBorders>
            <w:vAlign w:val="bottom"/>
          </w:tcPr>
          <w:p w14:paraId="6EB3B876"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8</w:t>
            </w:r>
          </w:p>
        </w:tc>
        <w:tc>
          <w:tcPr>
            <w:tcW w:w="634" w:type="dxa"/>
            <w:tcBorders>
              <w:top w:val="single" w:sz="2" w:space="0" w:color="auto"/>
              <w:left w:val="single" w:sz="2" w:space="0" w:color="auto"/>
              <w:bottom w:val="single" w:sz="2" w:space="0" w:color="auto"/>
              <w:right w:val="single" w:sz="12" w:space="0" w:color="auto"/>
            </w:tcBorders>
            <w:vAlign w:val="bottom"/>
          </w:tcPr>
          <w:p w14:paraId="7FB8886A" w14:textId="77777777" w:rsidR="00307476" w:rsidRPr="00B35C12" w:rsidRDefault="00307476" w:rsidP="00B25C8B">
            <w:pPr>
              <w:widowControl/>
              <w:jc w:val="center"/>
              <w:rPr>
                <w:rFonts w:ascii="Bookman Old Style" w:eastAsia="Times New Roman" w:hAnsi="Bookman Old Style"/>
                <w:b/>
                <w:bCs/>
                <w:sz w:val="16"/>
                <w:szCs w:val="16"/>
                <w:lang w:eastAsia="ro-RO"/>
              </w:rPr>
            </w:pPr>
            <w:r w:rsidRPr="00B35C12">
              <w:rPr>
                <w:rFonts w:ascii="Bookman Old Style" w:eastAsia="Times New Roman" w:hAnsi="Bookman Old Style"/>
                <w:b/>
                <w:bCs/>
                <w:sz w:val="16"/>
                <w:szCs w:val="16"/>
                <w:lang w:eastAsia="ro-RO"/>
              </w:rPr>
              <w:t>9</w:t>
            </w:r>
          </w:p>
        </w:tc>
      </w:tr>
      <w:tr w:rsidR="00307476" w:rsidRPr="00B35C12" w14:paraId="43DFCD18" w14:textId="77777777" w:rsidTr="00B25C8B">
        <w:trPr>
          <w:trHeight w:val="72"/>
          <w:jc w:val="center"/>
        </w:trPr>
        <w:tc>
          <w:tcPr>
            <w:tcW w:w="563" w:type="dxa"/>
            <w:tcBorders>
              <w:top w:val="single" w:sz="2" w:space="0" w:color="auto"/>
              <w:left w:val="single" w:sz="12" w:space="0" w:color="auto"/>
              <w:bottom w:val="single" w:sz="12" w:space="0" w:color="auto"/>
              <w:right w:val="single" w:sz="2" w:space="0" w:color="auto"/>
            </w:tcBorders>
            <w:noWrap/>
            <w:vAlign w:val="center"/>
          </w:tcPr>
          <w:p w14:paraId="3AD335FC" w14:textId="77777777" w:rsidR="00307476" w:rsidRPr="00B35C12" w:rsidRDefault="00307476" w:rsidP="00B25C8B">
            <w:pPr>
              <w:widowControl/>
              <w:jc w:val="center"/>
              <w:rPr>
                <w:rFonts w:ascii="Bookman Old Style" w:eastAsia="Times New Roman" w:hAnsi="Bookman Old Style"/>
                <w:sz w:val="16"/>
                <w:szCs w:val="16"/>
                <w:lang w:eastAsia="ro-RO"/>
              </w:rPr>
            </w:pPr>
            <w:r w:rsidRPr="00B35C12">
              <w:rPr>
                <w:rFonts w:ascii="Bookman Old Style" w:eastAsia="Times New Roman" w:hAnsi="Bookman Old Style"/>
                <w:sz w:val="16"/>
                <w:szCs w:val="16"/>
                <w:lang w:eastAsia="ro-RO"/>
              </w:rPr>
              <w:t>1</w:t>
            </w:r>
          </w:p>
        </w:tc>
        <w:tc>
          <w:tcPr>
            <w:tcW w:w="567" w:type="dxa"/>
            <w:tcBorders>
              <w:top w:val="single" w:sz="2" w:space="0" w:color="auto"/>
              <w:left w:val="single" w:sz="2" w:space="0" w:color="auto"/>
              <w:bottom w:val="single" w:sz="12" w:space="0" w:color="auto"/>
              <w:right w:val="single" w:sz="2" w:space="0" w:color="auto"/>
            </w:tcBorders>
            <w:noWrap/>
            <w:vAlign w:val="center"/>
          </w:tcPr>
          <w:p w14:paraId="53CADC5D" w14:textId="42F6686E" w:rsidR="00307476" w:rsidRPr="00B35C12" w:rsidRDefault="00A547DE"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441</w:t>
            </w:r>
          </w:p>
        </w:tc>
        <w:tc>
          <w:tcPr>
            <w:tcW w:w="1276" w:type="dxa"/>
            <w:tcBorders>
              <w:top w:val="single" w:sz="2" w:space="0" w:color="auto"/>
              <w:left w:val="single" w:sz="2" w:space="0" w:color="auto"/>
              <w:bottom w:val="single" w:sz="12" w:space="0" w:color="auto"/>
              <w:right w:val="single" w:sz="2" w:space="0" w:color="auto"/>
            </w:tcBorders>
            <w:noWrap/>
            <w:vAlign w:val="center"/>
          </w:tcPr>
          <w:p w14:paraId="2874B121" w14:textId="18487C2D" w:rsidR="00307476" w:rsidRPr="00B35C12" w:rsidRDefault="00A547DE"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Gaujani</w:t>
            </w:r>
          </w:p>
        </w:tc>
        <w:tc>
          <w:tcPr>
            <w:tcW w:w="764" w:type="dxa"/>
            <w:tcBorders>
              <w:top w:val="single" w:sz="2" w:space="0" w:color="auto"/>
              <w:left w:val="single" w:sz="2" w:space="0" w:color="auto"/>
              <w:bottom w:val="single" w:sz="12" w:space="0" w:color="auto"/>
              <w:right w:val="single" w:sz="12" w:space="0" w:color="auto"/>
            </w:tcBorders>
            <w:noWrap/>
            <w:vAlign w:val="center"/>
          </w:tcPr>
          <w:p w14:paraId="1FBC148F" w14:textId="08D107AB" w:rsidR="00307476" w:rsidRPr="00B35C12" w:rsidRDefault="00A547DE"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405,47</w:t>
            </w:r>
          </w:p>
        </w:tc>
        <w:tc>
          <w:tcPr>
            <w:tcW w:w="1013" w:type="dxa"/>
            <w:tcBorders>
              <w:top w:val="single" w:sz="2" w:space="0" w:color="auto"/>
              <w:left w:val="single" w:sz="12" w:space="0" w:color="auto"/>
              <w:bottom w:val="single" w:sz="12" w:space="0" w:color="auto"/>
              <w:right w:val="single" w:sz="2" w:space="0" w:color="auto"/>
            </w:tcBorders>
            <w:noWrap/>
            <w:vAlign w:val="center"/>
          </w:tcPr>
          <w:p w14:paraId="0D6D7610" w14:textId="052B697C" w:rsidR="00307476" w:rsidRPr="00B35C12" w:rsidRDefault="00A547DE"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33333,69</w:t>
            </w:r>
          </w:p>
        </w:tc>
        <w:tc>
          <w:tcPr>
            <w:tcW w:w="940" w:type="dxa"/>
            <w:tcBorders>
              <w:top w:val="single" w:sz="2" w:space="0" w:color="auto"/>
              <w:left w:val="single" w:sz="2" w:space="0" w:color="auto"/>
              <w:bottom w:val="single" w:sz="12" w:space="0" w:color="auto"/>
              <w:right w:val="single" w:sz="2" w:space="0" w:color="auto"/>
            </w:tcBorders>
            <w:vAlign w:val="center"/>
          </w:tcPr>
          <w:p w14:paraId="3B56FB8F" w14:textId="20A6F567" w:rsidR="00307476" w:rsidRPr="00B35C12" w:rsidRDefault="00A547DE"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82,21</w:t>
            </w:r>
          </w:p>
        </w:tc>
        <w:tc>
          <w:tcPr>
            <w:tcW w:w="866" w:type="dxa"/>
            <w:tcBorders>
              <w:top w:val="single" w:sz="2" w:space="0" w:color="auto"/>
              <w:left w:val="single" w:sz="2" w:space="0" w:color="auto"/>
              <w:bottom w:val="single" w:sz="12" w:space="0" w:color="auto"/>
              <w:right w:val="single" w:sz="2" w:space="0" w:color="auto"/>
            </w:tcBorders>
            <w:shd w:val="clear" w:color="auto" w:fill="000000"/>
            <w:vAlign w:val="center"/>
          </w:tcPr>
          <w:p w14:paraId="12FD7C30" w14:textId="77777777" w:rsidR="00307476" w:rsidRPr="00B35C12" w:rsidRDefault="00307476" w:rsidP="00B25C8B">
            <w:pPr>
              <w:widowControl/>
              <w:jc w:val="center"/>
              <w:rPr>
                <w:rFonts w:ascii="Bookman Old Style" w:eastAsia="Times New Roman" w:hAnsi="Bookman Old Style"/>
                <w:sz w:val="16"/>
                <w:szCs w:val="16"/>
                <w:lang w:eastAsia="ro-RO"/>
              </w:rPr>
            </w:pPr>
          </w:p>
        </w:tc>
        <w:tc>
          <w:tcPr>
            <w:tcW w:w="787" w:type="dxa"/>
            <w:tcBorders>
              <w:top w:val="single" w:sz="2" w:space="0" w:color="auto"/>
              <w:left w:val="single" w:sz="2" w:space="0" w:color="auto"/>
              <w:bottom w:val="single" w:sz="12" w:space="0" w:color="auto"/>
              <w:right w:val="single" w:sz="12" w:space="0" w:color="auto"/>
            </w:tcBorders>
            <w:vAlign w:val="center"/>
          </w:tcPr>
          <w:p w14:paraId="2191EBBF" w14:textId="076EDD32" w:rsidR="00307476" w:rsidRPr="00B35C12" w:rsidRDefault="00A547DE" w:rsidP="00B25C8B">
            <w:pPr>
              <w:widowControl/>
              <w:jc w:val="center"/>
              <w:rPr>
                <w:rFonts w:ascii="Bookman Old Style" w:eastAsia="Times New Roman" w:hAnsi="Bookman Old Style"/>
                <w:sz w:val="16"/>
                <w:szCs w:val="16"/>
                <w:lang w:eastAsia="ro-RO"/>
              </w:rPr>
            </w:pPr>
            <w:r>
              <w:rPr>
                <w:rFonts w:ascii="Bookman Old Style" w:eastAsia="Times New Roman" w:hAnsi="Bookman Old Style"/>
                <w:sz w:val="16"/>
                <w:szCs w:val="16"/>
                <w:lang w:eastAsia="ro-RO"/>
              </w:rPr>
              <w:t>82,21</w:t>
            </w:r>
          </w:p>
        </w:tc>
        <w:tc>
          <w:tcPr>
            <w:tcW w:w="1095" w:type="dxa"/>
            <w:tcBorders>
              <w:top w:val="single" w:sz="2" w:space="0" w:color="auto"/>
              <w:left w:val="single" w:sz="12" w:space="0" w:color="auto"/>
              <w:bottom w:val="single" w:sz="12" w:space="0" w:color="auto"/>
              <w:right w:val="single" w:sz="2" w:space="0" w:color="auto"/>
            </w:tcBorders>
            <w:noWrap/>
            <w:vAlign w:val="center"/>
          </w:tcPr>
          <w:p w14:paraId="760DBB9A" w14:textId="77777777" w:rsidR="00307476" w:rsidRPr="00B35C12" w:rsidRDefault="00307476" w:rsidP="00B25C8B">
            <w:pPr>
              <w:widowControl/>
              <w:jc w:val="center"/>
              <w:rPr>
                <w:rFonts w:ascii="Bookman Old Style" w:eastAsia="Times New Roman" w:hAnsi="Bookman Old Style"/>
                <w:sz w:val="16"/>
                <w:szCs w:val="16"/>
                <w:lang w:eastAsia="ro-RO"/>
              </w:rPr>
            </w:pPr>
          </w:p>
        </w:tc>
        <w:tc>
          <w:tcPr>
            <w:tcW w:w="1028" w:type="dxa"/>
            <w:tcBorders>
              <w:top w:val="single" w:sz="2" w:space="0" w:color="auto"/>
              <w:left w:val="single" w:sz="2" w:space="0" w:color="auto"/>
              <w:bottom w:val="single" w:sz="12" w:space="0" w:color="auto"/>
              <w:right w:val="single" w:sz="2" w:space="0" w:color="auto"/>
            </w:tcBorders>
            <w:shd w:val="clear" w:color="auto" w:fill="000000"/>
            <w:vAlign w:val="center"/>
          </w:tcPr>
          <w:p w14:paraId="07E2EC26" w14:textId="77777777" w:rsidR="00307476" w:rsidRPr="00B35C12" w:rsidRDefault="00307476" w:rsidP="00B25C8B">
            <w:pPr>
              <w:widowControl/>
              <w:jc w:val="center"/>
              <w:rPr>
                <w:rFonts w:ascii="Bookman Old Style" w:eastAsia="Times New Roman" w:hAnsi="Bookman Old Style"/>
                <w:sz w:val="16"/>
                <w:szCs w:val="16"/>
                <w:lang w:eastAsia="ro-RO"/>
              </w:rPr>
            </w:pPr>
          </w:p>
        </w:tc>
        <w:tc>
          <w:tcPr>
            <w:tcW w:w="725" w:type="dxa"/>
            <w:tcBorders>
              <w:top w:val="single" w:sz="2" w:space="0" w:color="auto"/>
              <w:left w:val="single" w:sz="2" w:space="0" w:color="auto"/>
              <w:bottom w:val="single" w:sz="12" w:space="0" w:color="auto"/>
              <w:right w:val="single" w:sz="2" w:space="0" w:color="auto"/>
            </w:tcBorders>
            <w:vAlign w:val="center"/>
          </w:tcPr>
          <w:p w14:paraId="278A222E" w14:textId="77777777" w:rsidR="00307476" w:rsidRPr="00B35C12" w:rsidRDefault="00307476" w:rsidP="00B25C8B">
            <w:pPr>
              <w:widowControl/>
              <w:jc w:val="center"/>
              <w:rPr>
                <w:rFonts w:ascii="Bookman Old Style" w:eastAsia="Times New Roman" w:hAnsi="Bookman Old Style"/>
                <w:sz w:val="16"/>
                <w:szCs w:val="16"/>
                <w:lang w:eastAsia="ro-RO"/>
              </w:rPr>
            </w:pPr>
          </w:p>
        </w:tc>
        <w:tc>
          <w:tcPr>
            <w:tcW w:w="634" w:type="dxa"/>
            <w:tcBorders>
              <w:top w:val="single" w:sz="2" w:space="0" w:color="auto"/>
              <w:left w:val="single" w:sz="2" w:space="0" w:color="auto"/>
              <w:bottom w:val="single" w:sz="12" w:space="0" w:color="auto"/>
              <w:right w:val="single" w:sz="12" w:space="0" w:color="auto"/>
            </w:tcBorders>
            <w:vAlign w:val="center"/>
          </w:tcPr>
          <w:p w14:paraId="794E1746" w14:textId="77777777" w:rsidR="00307476" w:rsidRPr="00B35C12" w:rsidRDefault="00307476" w:rsidP="00B25C8B">
            <w:pPr>
              <w:widowControl/>
              <w:jc w:val="center"/>
              <w:rPr>
                <w:rFonts w:ascii="Bookman Old Style" w:eastAsia="Times New Roman" w:hAnsi="Bookman Old Style"/>
                <w:sz w:val="16"/>
                <w:szCs w:val="16"/>
                <w:lang w:eastAsia="ro-RO"/>
              </w:rPr>
            </w:pPr>
          </w:p>
        </w:tc>
      </w:tr>
    </w:tbl>
    <w:p w14:paraId="7BCBE483" w14:textId="77777777" w:rsidR="00307476" w:rsidRPr="00B35C12" w:rsidRDefault="00307476" w:rsidP="00307476">
      <w:pPr>
        <w:widowControl/>
        <w:jc w:val="center"/>
        <w:rPr>
          <w:rFonts w:ascii="Bookman Old Style" w:eastAsia="Times New Roman" w:hAnsi="Bookman Old Style"/>
          <w:color w:val="auto"/>
          <w:lang w:eastAsia="ro-RO"/>
        </w:rPr>
      </w:pPr>
    </w:p>
    <w:p w14:paraId="580A6AC7" w14:textId="77777777" w:rsidR="00307476" w:rsidRPr="00B35C12" w:rsidRDefault="00307476" w:rsidP="00307476">
      <w:pPr>
        <w:widowControl/>
        <w:jc w:val="center"/>
        <w:rPr>
          <w:rFonts w:ascii="Bookman Old Style" w:eastAsia="Times New Roman" w:hAnsi="Bookman Old Style"/>
          <w:color w:val="auto"/>
          <w:lang w:eastAsia="ro-RO"/>
        </w:rPr>
      </w:pPr>
      <w:r w:rsidRPr="00B35C12">
        <w:rPr>
          <w:rFonts w:ascii="Bookman Old Style" w:eastAsia="Times New Roman" w:hAnsi="Bookman Old Style"/>
          <w:color w:val="auto"/>
          <w:lang w:eastAsia="ro-RO"/>
        </w:rPr>
        <w:t>................................................</w:t>
      </w:r>
    </w:p>
    <w:p w14:paraId="22AF316E" w14:textId="77777777" w:rsidR="00307476" w:rsidRPr="00B35C12" w:rsidRDefault="00307476" w:rsidP="00307476">
      <w:pPr>
        <w:widowControl/>
        <w:jc w:val="center"/>
        <w:rPr>
          <w:rFonts w:ascii="Bookman Old Style" w:eastAsia="Times New Roman" w:hAnsi="Bookman Old Style"/>
          <w:i/>
          <w:color w:val="auto"/>
          <w:lang w:eastAsia="ro-RO"/>
        </w:rPr>
      </w:pPr>
      <w:r w:rsidRPr="00B35C12">
        <w:rPr>
          <w:rFonts w:ascii="Bookman Old Style" w:eastAsia="Times New Roman" w:hAnsi="Bookman Old Style"/>
          <w:i/>
          <w:color w:val="auto"/>
          <w:lang w:eastAsia="ro-RO"/>
        </w:rPr>
        <w:t>(semnătura autorizată)</w:t>
      </w:r>
    </w:p>
    <w:p w14:paraId="36081A56"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6FE712C1"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0EC77B30"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15CDAAB2"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0E1A225E"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1BA5305D"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2B3D2CD0" w14:textId="77777777" w:rsidR="00307476" w:rsidRPr="00B35C12" w:rsidRDefault="00307476" w:rsidP="00307476">
      <w:pPr>
        <w:widowControl/>
        <w:jc w:val="both"/>
        <w:rPr>
          <w:rFonts w:ascii="Arial Narrow" w:eastAsia="Times New Roman" w:hAnsi="Arial Narrow"/>
          <w:i/>
          <w:noProof/>
          <w:color w:val="auto"/>
          <w:sz w:val="20"/>
          <w:szCs w:val="20"/>
          <w:lang w:eastAsia="ro-RO"/>
        </w:rPr>
      </w:pPr>
    </w:p>
    <w:p w14:paraId="64ECF6E9" w14:textId="77777777" w:rsidR="00307476" w:rsidRPr="00B35C12" w:rsidRDefault="00307476" w:rsidP="00307476">
      <w:pPr>
        <w:widowControl/>
        <w:rPr>
          <w:rFonts w:ascii="Bookman Old Style" w:eastAsia="Times New Roman" w:hAnsi="Bookman Old Style"/>
          <w:color w:val="auto"/>
          <w:lang w:val="pt-BR" w:eastAsia="ro-RO"/>
        </w:rPr>
      </w:pPr>
      <w:r w:rsidRPr="00B35C12">
        <w:rPr>
          <w:rFonts w:ascii="Bookman Old Style" w:eastAsia="Times New Roman" w:hAnsi="Bookman Old Style"/>
          <w:color w:val="auto"/>
          <w:lang w:val="pt-BR" w:eastAsia="ro-RO"/>
        </w:rPr>
        <w:t>.................................................................</w:t>
      </w:r>
    </w:p>
    <w:p w14:paraId="15A20E5A" w14:textId="4E4AC90D" w:rsidR="00307476" w:rsidRPr="00307476" w:rsidRDefault="00307476" w:rsidP="00307476">
      <w:pPr>
        <w:widowControl/>
        <w:rPr>
          <w:rFonts w:ascii="Bookman Old Style" w:eastAsia="Times New Roman" w:hAnsi="Bookman Old Style"/>
          <w:color w:val="auto"/>
          <w:lang w:val="pt-BR" w:eastAsia="ro-RO"/>
        </w:rPr>
      </w:pPr>
      <w:r w:rsidRPr="00B35C12">
        <w:rPr>
          <w:rFonts w:ascii="Bookman Old Style" w:eastAsia="Times New Roman" w:hAnsi="Bookman Old Style"/>
          <w:i/>
          <w:color w:val="auto"/>
          <w:lang w:val="pt-BR" w:eastAsia="ro-RO"/>
        </w:rPr>
        <w:t xml:space="preserve">  </w:t>
      </w:r>
      <w:r w:rsidRPr="00B35C12">
        <w:rPr>
          <w:rFonts w:ascii="Bookman Old Style" w:eastAsia="Times New Roman" w:hAnsi="Bookman Old Style"/>
          <w:color w:val="auto"/>
          <w:lang w:val="pt-BR" w:eastAsia="ro-RO"/>
        </w:rPr>
        <w:t>(denumirea/numele ofertantului)</w:t>
      </w:r>
    </w:p>
    <w:p w14:paraId="0B7FC4AF" w14:textId="0013E0C1" w:rsidR="00B35C12" w:rsidRPr="00B35C12" w:rsidRDefault="00B35C12" w:rsidP="00B35C12">
      <w:pPr>
        <w:widowControl/>
        <w:jc w:val="both"/>
        <w:rPr>
          <w:rFonts w:ascii="Bookman Old Style" w:eastAsia="Times New Roman" w:hAnsi="Bookman Old Style"/>
          <w:i/>
          <w:noProof/>
          <w:color w:val="auto"/>
          <w:sz w:val="20"/>
          <w:szCs w:val="20"/>
          <w:lang w:eastAsia="ro-RO"/>
        </w:rPr>
      </w:pPr>
      <w:r w:rsidRPr="00B35C12">
        <w:rPr>
          <w:rFonts w:ascii="Bookman Old Style" w:eastAsia="Times New Roman" w:hAnsi="Bookman Old Style"/>
          <w:i/>
          <w:noProof/>
          <w:color w:val="auto"/>
          <w:sz w:val="20"/>
          <w:szCs w:val="20"/>
          <w:lang w:eastAsia="ro-RO"/>
        </w:rPr>
        <w:lastRenderedPageBreak/>
        <w:t>Operator Economic</w:t>
      </w:r>
    </w:p>
    <w:p w14:paraId="3FA937AE" w14:textId="77777777" w:rsidR="00B35C12" w:rsidRPr="00B35C12" w:rsidRDefault="00B35C12" w:rsidP="00B35C12">
      <w:pPr>
        <w:widowControl/>
        <w:jc w:val="both"/>
        <w:rPr>
          <w:rFonts w:ascii="Bookman Old Style" w:eastAsia="Times New Roman" w:hAnsi="Bookman Old Style"/>
          <w:i/>
          <w:noProof/>
          <w:color w:val="auto"/>
          <w:sz w:val="20"/>
          <w:szCs w:val="20"/>
          <w:lang w:eastAsia="ro-RO"/>
        </w:rPr>
      </w:pPr>
      <w:r w:rsidRPr="00B35C12">
        <w:rPr>
          <w:rFonts w:ascii="Bookman Old Style" w:eastAsia="Times New Roman" w:hAnsi="Bookman Old Style"/>
          <w:i/>
          <w:noProof/>
          <w:color w:val="auto"/>
          <w:sz w:val="20"/>
          <w:szCs w:val="20"/>
          <w:lang w:eastAsia="ro-RO"/>
        </w:rPr>
        <w:t>..........................</w:t>
      </w:r>
      <w:r w:rsidRPr="00B35C12">
        <w:rPr>
          <w:rFonts w:ascii="Bookman Old Style" w:eastAsia="Times New Roman" w:hAnsi="Bookman Old Style"/>
          <w:i/>
          <w:noProof/>
          <w:color w:val="auto"/>
          <w:sz w:val="20"/>
          <w:szCs w:val="20"/>
          <w:lang w:eastAsia="ro-RO"/>
        </w:rPr>
        <w:tab/>
      </w:r>
      <w:r w:rsidRPr="00B35C12">
        <w:rPr>
          <w:rFonts w:ascii="Bookman Old Style" w:eastAsia="Times New Roman" w:hAnsi="Bookman Old Style"/>
          <w:i/>
          <w:noProof/>
          <w:color w:val="auto"/>
          <w:sz w:val="20"/>
          <w:szCs w:val="20"/>
          <w:lang w:eastAsia="ro-RO"/>
        </w:rPr>
        <w:tab/>
      </w:r>
      <w:r w:rsidRPr="00B35C12">
        <w:rPr>
          <w:rFonts w:ascii="Bookman Old Style" w:eastAsia="Times New Roman" w:hAnsi="Bookman Old Style"/>
          <w:i/>
          <w:noProof/>
          <w:color w:val="auto"/>
          <w:sz w:val="20"/>
          <w:szCs w:val="20"/>
          <w:lang w:eastAsia="ro-RO"/>
        </w:rPr>
        <w:tab/>
      </w:r>
      <w:r w:rsidRPr="00B35C12">
        <w:rPr>
          <w:rFonts w:ascii="Bookman Old Style" w:eastAsia="Times New Roman" w:hAnsi="Bookman Old Style"/>
          <w:i/>
          <w:noProof/>
          <w:color w:val="auto"/>
          <w:sz w:val="20"/>
          <w:szCs w:val="20"/>
          <w:lang w:eastAsia="ro-RO"/>
        </w:rPr>
        <w:tab/>
      </w:r>
      <w:r w:rsidRPr="00B35C12">
        <w:rPr>
          <w:rFonts w:ascii="Bookman Old Style" w:eastAsia="Times New Roman" w:hAnsi="Bookman Old Style"/>
          <w:i/>
          <w:noProof/>
          <w:color w:val="auto"/>
          <w:sz w:val="20"/>
          <w:szCs w:val="20"/>
          <w:lang w:eastAsia="ro-RO"/>
        </w:rPr>
        <w:tab/>
      </w:r>
      <w:r w:rsidRPr="00B35C12">
        <w:rPr>
          <w:rFonts w:ascii="Bookman Old Style" w:eastAsia="Times New Roman" w:hAnsi="Bookman Old Style"/>
          <w:i/>
          <w:noProof/>
          <w:color w:val="auto"/>
          <w:sz w:val="20"/>
          <w:szCs w:val="20"/>
          <w:lang w:eastAsia="ro-RO"/>
        </w:rPr>
        <w:tab/>
        <w:t xml:space="preserve">                                                                      </w:t>
      </w:r>
    </w:p>
    <w:p w14:paraId="59C9DA56" w14:textId="77777777" w:rsidR="00B35C12" w:rsidRPr="00B35C12" w:rsidRDefault="00B35C12" w:rsidP="00B35C12">
      <w:pPr>
        <w:widowControl/>
        <w:jc w:val="both"/>
        <w:rPr>
          <w:rFonts w:ascii="Bookman Old Style" w:eastAsia="Times New Roman" w:hAnsi="Bookman Old Style"/>
          <w:i/>
          <w:noProof/>
          <w:color w:val="auto"/>
          <w:sz w:val="20"/>
          <w:szCs w:val="20"/>
          <w:lang w:eastAsia="ro-RO"/>
        </w:rPr>
      </w:pPr>
      <w:r w:rsidRPr="00B35C12">
        <w:rPr>
          <w:rFonts w:ascii="Bookman Old Style" w:eastAsia="Times New Roman" w:hAnsi="Bookman Old Style"/>
          <w:i/>
          <w:noProof/>
          <w:color w:val="auto"/>
          <w:sz w:val="20"/>
          <w:szCs w:val="20"/>
          <w:lang w:eastAsia="ro-RO"/>
        </w:rPr>
        <w:t>(denumirea)</w:t>
      </w:r>
    </w:p>
    <w:p w14:paraId="2FCA0410" w14:textId="77777777" w:rsidR="00B35C12" w:rsidRPr="00B35C12" w:rsidRDefault="00B35C12" w:rsidP="00B35C12">
      <w:pPr>
        <w:keepNext/>
        <w:keepLines/>
        <w:widowControl/>
        <w:spacing w:before="40"/>
        <w:outlineLvl w:val="1"/>
        <w:rPr>
          <w:rFonts w:ascii="Bookman Old Style" w:eastAsia="Times New Roman" w:hAnsi="Bookman Old Style"/>
          <w:i/>
          <w:iCs/>
          <w:caps/>
          <w:color w:val="2F5496"/>
          <w:sz w:val="20"/>
          <w:szCs w:val="20"/>
          <w:lang w:eastAsia="ro-RO"/>
        </w:rPr>
      </w:pPr>
    </w:p>
    <w:p w14:paraId="740AA616" w14:textId="77777777" w:rsidR="00B35C12" w:rsidRPr="00B35C12" w:rsidRDefault="00B35C12" w:rsidP="00B35C12">
      <w:pPr>
        <w:keepNext/>
        <w:keepLines/>
        <w:widowControl/>
        <w:spacing w:before="40"/>
        <w:outlineLvl w:val="1"/>
        <w:rPr>
          <w:rFonts w:ascii="Bookman Old Style" w:eastAsia="Times New Roman" w:hAnsi="Bookman Old Style"/>
          <w:i/>
          <w:iCs/>
          <w:caps/>
          <w:color w:val="2F5496"/>
          <w:sz w:val="20"/>
          <w:szCs w:val="20"/>
          <w:lang w:eastAsia="ro-RO"/>
        </w:rPr>
      </w:pPr>
    </w:p>
    <w:p w14:paraId="579296BF" w14:textId="77777777" w:rsidR="00B35C12" w:rsidRPr="00B35C12" w:rsidRDefault="00B35C12" w:rsidP="00B35C12">
      <w:pPr>
        <w:keepNext/>
        <w:keepLines/>
        <w:widowControl/>
        <w:spacing w:before="40"/>
        <w:jc w:val="center"/>
        <w:outlineLvl w:val="1"/>
        <w:rPr>
          <w:rFonts w:ascii="Bookman Old Style" w:eastAsia="Times New Roman" w:hAnsi="Bookman Old Style"/>
          <w:b/>
          <w:i/>
          <w:iCs/>
          <w:caps/>
          <w:color w:val="auto"/>
          <w:sz w:val="20"/>
          <w:szCs w:val="20"/>
          <w:lang w:eastAsia="ro-RO"/>
        </w:rPr>
      </w:pPr>
      <w:r w:rsidRPr="00B35C12">
        <w:rPr>
          <w:rFonts w:ascii="Bookman Old Style" w:eastAsia="Times New Roman" w:hAnsi="Bookman Old Style"/>
          <w:b/>
          <w:caps/>
          <w:color w:val="auto"/>
          <w:sz w:val="20"/>
          <w:szCs w:val="20"/>
          <w:lang w:eastAsia="ro-RO"/>
        </w:rPr>
        <w:t>declara</w:t>
      </w:r>
      <w:r w:rsidRPr="00B35C12">
        <w:rPr>
          <w:rFonts w:ascii="Cambria" w:eastAsia="Times New Roman" w:hAnsi="Cambria" w:cs="Cambria"/>
          <w:b/>
          <w:caps/>
          <w:color w:val="auto"/>
          <w:sz w:val="20"/>
          <w:szCs w:val="20"/>
          <w:lang w:eastAsia="ro-RO"/>
        </w:rPr>
        <w:t>Ț</w:t>
      </w:r>
      <w:r w:rsidRPr="00B35C12">
        <w:rPr>
          <w:rFonts w:ascii="Bookman Old Style" w:eastAsia="Times New Roman" w:hAnsi="Bookman Old Style"/>
          <w:b/>
          <w:caps/>
          <w:color w:val="auto"/>
          <w:sz w:val="20"/>
          <w:szCs w:val="20"/>
          <w:lang w:eastAsia="ro-RO"/>
        </w:rPr>
        <w:t>ie privind S</w:t>
      </w:r>
      <w:r w:rsidRPr="00B35C12">
        <w:rPr>
          <w:rFonts w:ascii="Bookman Old Style" w:eastAsia="Times New Roman" w:hAnsi="Bookman Old Style" w:cs="Bookman Old Style"/>
          <w:b/>
          <w:caps/>
          <w:color w:val="auto"/>
          <w:sz w:val="20"/>
          <w:szCs w:val="20"/>
          <w:lang w:eastAsia="ro-RO"/>
        </w:rPr>
        <w:t>Ă</w:t>
      </w:r>
      <w:r w:rsidRPr="00B35C12">
        <w:rPr>
          <w:rFonts w:ascii="Bookman Old Style" w:eastAsia="Times New Roman" w:hAnsi="Bookman Old Style"/>
          <w:b/>
          <w:caps/>
          <w:color w:val="auto"/>
          <w:sz w:val="20"/>
          <w:szCs w:val="20"/>
          <w:lang w:eastAsia="ro-RO"/>
        </w:rPr>
        <w:t>N</w:t>
      </w:r>
      <w:r w:rsidRPr="00B35C12">
        <w:rPr>
          <w:rFonts w:ascii="Bookman Old Style" w:eastAsia="Times New Roman" w:hAnsi="Bookman Old Style" w:cs="Bookman Old Style"/>
          <w:b/>
          <w:caps/>
          <w:color w:val="auto"/>
          <w:sz w:val="20"/>
          <w:szCs w:val="20"/>
          <w:lang w:eastAsia="ro-RO"/>
        </w:rPr>
        <w:t>Ă</w:t>
      </w:r>
      <w:r w:rsidRPr="00B35C12">
        <w:rPr>
          <w:rFonts w:ascii="Bookman Old Style" w:eastAsia="Times New Roman" w:hAnsi="Bookman Old Style"/>
          <w:b/>
          <w:caps/>
          <w:color w:val="auto"/>
          <w:sz w:val="20"/>
          <w:szCs w:val="20"/>
          <w:lang w:eastAsia="ro-RO"/>
        </w:rPr>
        <w:t xml:space="preserve">TATEA </w:t>
      </w:r>
      <w:r w:rsidRPr="00B35C12">
        <w:rPr>
          <w:rFonts w:ascii="Cambria" w:eastAsia="Times New Roman" w:hAnsi="Cambria" w:cs="Cambria"/>
          <w:b/>
          <w:caps/>
          <w:color w:val="auto"/>
          <w:sz w:val="20"/>
          <w:szCs w:val="20"/>
          <w:lang w:eastAsia="ro-RO"/>
        </w:rPr>
        <w:t>Ș</w:t>
      </w:r>
      <w:r w:rsidRPr="00B35C12">
        <w:rPr>
          <w:rFonts w:ascii="Bookman Old Style" w:eastAsia="Times New Roman" w:hAnsi="Bookman Old Style"/>
          <w:b/>
          <w:caps/>
          <w:color w:val="auto"/>
          <w:sz w:val="20"/>
          <w:szCs w:val="20"/>
          <w:lang w:eastAsia="ro-RO"/>
        </w:rPr>
        <w:t xml:space="preserve">I SECURITATEA </w:t>
      </w:r>
      <w:r w:rsidRPr="00B35C12">
        <w:rPr>
          <w:rFonts w:ascii="Bookman Old Style" w:eastAsia="Times New Roman" w:hAnsi="Bookman Old Style" w:cs="Bookman Old Style"/>
          <w:b/>
          <w:caps/>
          <w:color w:val="auto"/>
          <w:sz w:val="20"/>
          <w:szCs w:val="20"/>
          <w:lang w:eastAsia="ro-RO"/>
        </w:rPr>
        <w:t>Î</w:t>
      </w:r>
      <w:r w:rsidRPr="00B35C12">
        <w:rPr>
          <w:rFonts w:ascii="Bookman Old Style" w:eastAsia="Times New Roman" w:hAnsi="Bookman Old Style"/>
          <w:b/>
          <w:caps/>
          <w:color w:val="auto"/>
          <w:sz w:val="20"/>
          <w:szCs w:val="20"/>
          <w:lang w:eastAsia="ro-RO"/>
        </w:rPr>
        <w:t>N munc</w:t>
      </w:r>
      <w:r w:rsidRPr="00B35C12">
        <w:rPr>
          <w:rFonts w:ascii="Bookman Old Style" w:eastAsia="Times New Roman" w:hAnsi="Bookman Old Style" w:cs="Bookman Old Style"/>
          <w:b/>
          <w:caps/>
          <w:color w:val="auto"/>
          <w:sz w:val="20"/>
          <w:szCs w:val="20"/>
          <w:lang w:eastAsia="ro-RO"/>
        </w:rPr>
        <w:t>Ă</w:t>
      </w:r>
    </w:p>
    <w:p w14:paraId="2DAE07DC" w14:textId="77777777" w:rsidR="00B35C12" w:rsidRPr="00B35C12" w:rsidRDefault="00B35C12" w:rsidP="00B35C12">
      <w:pPr>
        <w:widowControl/>
        <w:jc w:val="both"/>
        <w:rPr>
          <w:rFonts w:ascii="Bookman Old Style" w:eastAsia="Times New Roman" w:hAnsi="Bookman Old Style"/>
          <w:i/>
          <w:noProof/>
          <w:color w:val="auto"/>
          <w:sz w:val="20"/>
          <w:szCs w:val="20"/>
          <w:lang w:eastAsia="ro-RO"/>
        </w:rPr>
      </w:pPr>
    </w:p>
    <w:p w14:paraId="08706109" w14:textId="77777777" w:rsidR="00B35C12" w:rsidRPr="00B35C12" w:rsidRDefault="00B35C12" w:rsidP="00B35C12">
      <w:pPr>
        <w:widowControl/>
        <w:jc w:val="both"/>
        <w:rPr>
          <w:rFonts w:ascii="Bookman Old Style" w:eastAsia="Times New Roman" w:hAnsi="Bookman Old Style"/>
          <w:i/>
          <w:noProof/>
          <w:color w:val="auto"/>
          <w:sz w:val="20"/>
          <w:szCs w:val="20"/>
          <w:lang w:eastAsia="ro-RO"/>
        </w:rPr>
      </w:pPr>
    </w:p>
    <w:p w14:paraId="5A474F24" w14:textId="77777777" w:rsidR="00B35C12" w:rsidRPr="00B35C12" w:rsidRDefault="00B35C12" w:rsidP="00B35C12">
      <w:pPr>
        <w:widowControl/>
        <w:jc w:val="both"/>
        <w:rPr>
          <w:rFonts w:ascii="Bookman Old Style" w:eastAsia="Times New Roman" w:hAnsi="Bookman Old Style"/>
          <w:i/>
          <w:noProof/>
          <w:color w:val="auto"/>
          <w:sz w:val="20"/>
          <w:szCs w:val="20"/>
          <w:lang w:eastAsia="ro-RO"/>
        </w:rPr>
      </w:pPr>
    </w:p>
    <w:p w14:paraId="7CB3ECBE" w14:textId="77777777" w:rsidR="00B35C12" w:rsidRPr="00B35C12" w:rsidRDefault="00B35C12" w:rsidP="00B35C12">
      <w:pPr>
        <w:widowControl/>
        <w:ind w:firstLine="708"/>
        <w:jc w:val="both"/>
        <w:rPr>
          <w:rFonts w:ascii="Bookman Old Style" w:eastAsia="Times New Roman" w:hAnsi="Bookman Old Style"/>
          <w:noProof/>
          <w:color w:val="181818"/>
          <w:sz w:val="20"/>
          <w:szCs w:val="20"/>
          <w:lang w:eastAsia="ro-RO"/>
        </w:rPr>
      </w:pPr>
      <w:r w:rsidRPr="00B35C12">
        <w:rPr>
          <w:rFonts w:ascii="Bookman Old Style" w:eastAsia="Times New Roman" w:hAnsi="Bookman Old Style"/>
          <w:noProof/>
          <w:color w:val="181818"/>
          <w:sz w:val="20"/>
          <w:szCs w:val="20"/>
          <w:lang w:eastAsia="ro-RO"/>
        </w:rPr>
        <w:t xml:space="preserve">Subsemnatul ........................... (nume </w:t>
      </w:r>
      <w:r w:rsidRPr="00B35C12">
        <w:rPr>
          <w:rFonts w:ascii="Cambria" w:eastAsia="Times New Roman" w:hAnsi="Cambria" w:cs="Cambria"/>
          <w:noProof/>
          <w:color w:val="181818"/>
          <w:sz w:val="20"/>
          <w:szCs w:val="20"/>
          <w:lang w:eastAsia="ro-RO"/>
        </w:rPr>
        <w:t>ș</w:t>
      </w:r>
      <w:r w:rsidRPr="00B35C12">
        <w:rPr>
          <w:rFonts w:ascii="Bookman Old Style" w:eastAsia="Times New Roman" w:hAnsi="Bookman Old Style"/>
          <w:noProof/>
          <w:color w:val="181818"/>
          <w:sz w:val="20"/>
          <w:szCs w:val="20"/>
          <w:lang w:eastAsia="ro-RO"/>
        </w:rPr>
        <w:t xml:space="preserve">i prenume), reprezentant </w:t>
      </w:r>
      <w:r w:rsidRPr="00B35C12">
        <w:rPr>
          <w:rFonts w:ascii="Bookman Old Style" w:eastAsia="Times New Roman" w:hAnsi="Bookman Old Style" w:cs="Bookman Old Style"/>
          <w:noProof/>
          <w:color w:val="181818"/>
          <w:sz w:val="20"/>
          <w:szCs w:val="20"/>
          <w:lang w:eastAsia="ro-RO"/>
        </w:rPr>
        <w:t>î</w:t>
      </w:r>
      <w:r w:rsidRPr="00B35C12">
        <w:rPr>
          <w:rFonts w:ascii="Bookman Old Style" w:eastAsia="Times New Roman" w:hAnsi="Bookman Old Style"/>
          <w:noProof/>
          <w:color w:val="181818"/>
          <w:sz w:val="20"/>
          <w:szCs w:val="20"/>
          <w:lang w:eastAsia="ro-RO"/>
        </w:rPr>
        <w:t xml:space="preserve">mputernicit al </w:t>
      </w:r>
      <w:r w:rsidRPr="00B35C12">
        <w:rPr>
          <w:rFonts w:ascii="Bookman Old Style" w:eastAsia="Times New Roman" w:hAnsi="Bookman Old Style" w:cs="Bookman Old Style"/>
          <w:noProof/>
          <w:color w:val="181818"/>
          <w:sz w:val="20"/>
          <w:szCs w:val="20"/>
          <w:lang w:eastAsia="ro-RO"/>
        </w:rPr>
        <w:t>………………………</w:t>
      </w:r>
      <w:r w:rsidRPr="00B35C12">
        <w:rPr>
          <w:rFonts w:ascii="Bookman Old Style" w:eastAsia="Times New Roman" w:hAnsi="Bookman Old Style"/>
          <w:noProof/>
          <w:color w:val="181818"/>
          <w:sz w:val="20"/>
          <w:szCs w:val="20"/>
          <w:lang w:eastAsia="ro-RO"/>
        </w:rPr>
        <w:t>.. (denumirea operatorului economic), declar pe propria r</w:t>
      </w:r>
      <w:r w:rsidRPr="00B35C12">
        <w:rPr>
          <w:rFonts w:ascii="Bookman Old Style" w:eastAsia="Times New Roman" w:hAnsi="Bookman Old Style" w:cs="Bookman Old Style"/>
          <w:noProof/>
          <w:color w:val="181818"/>
          <w:sz w:val="20"/>
          <w:szCs w:val="20"/>
          <w:lang w:eastAsia="ro-RO"/>
        </w:rPr>
        <w:t>ă</w:t>
      </w:r>
      <w:r w:rsidRPr="00B35C12">
        <w:rPr>
          <w:rFonts w:ascii="Bookman Old Style" w:eastAsia="Times New Roman" w:hAnsi="Bookman Old Style"/>
          <w:noProof/>
          <w:color w:val="181818"/>
          <w:sz w:val="20"/>
          <w:szCs w:val="20"/>
          <w:lang w:eastAsia="ro-RO"/>
        </w:rPr>
        <w:t>spundere c</w:t>
      </w:r>
      <w:r w:rsidRPr="00B35C12">
        <w:rPr>
          <w:rFonts w:ascii="Bookman Old Style" w:eastAsia="Times New Roman" w:hAnsi="Bookman Old Style" w:cs="Bookman Old Style"/>
          <w:noProof/>
          <w:color w:val="181818"/>
          <w:sz w:val="20"/>
          <w:szCs w:val="20"/>
          <w:lang w:eastAsia="ro-RO"/>
        </w:rPr>
        <w:t>ă</w:t>
      </w:r>
      <w:r w:rsidRPr="00B35C12">
        <w:rPr>
          <w:rFonts w:ascii="Bookman Old Style" w:eastAsia="Times New Roman" w:hAnsi="Bookman Old Style"/>
          <w:noProof/>
          <w:color w:val="181818"/>
          <w:sz w:val="20"/>
          <w:szCs w:val="20"/>
          <w:lang w:eastAsia="ro-RO"/>
        </w:rPr>
        <w:t xml:space="preserve"> m</w:t>
      </w:r>
      <w:r w:rsidRPr="00B35C12">
        <w:rPr>
          <w:rFonts w:ascii="Bookman Old Style" w:eastAsia="Times New Roman" w:hAnsi="Bookman Old Style" w:cs="Bookman Old Style"/>
          <w:noProof/>
          <w:color w:val="181818"/>
          <w:sz w:val="20"/>
          <w:szCs w:val="20"/>
          <w:lang w:eastAsia="ro-RO"/>
        </w:rPr>
        <w:t>ă</w:t>
      </w:r>
      <w:r w:rsidRPr="00B35C12">
        <w:rPr>
          <w:rFonts w:ascii="Bookman Old Style" w:eastAsia="Times New Roman" w:hAnsi="Bookman Old Style"/>
          <w:noProof/>
          <w:color w:val="181818"/>
          <w:sz w:val="20"/>
          <w:szCs w:val="20"/>
          <w:lang w:eastAsia="ro-RO"/>
        </w:rPr>
        <w:t xml:space="preserve"> anagajez s</w:t>
      </w:r>
      <w:r w:rsidRPr="00B35C12">
        <w:rPr>
          <w:rFonts w:ascii="Bookman Old Style" w:eastAsia="Times New Roman" w:hAnsi="Bookman Old Style" w:cs="Bookman Old Style"/>
          <w:noProof/>
          <w:color w:val="181818"/>
          <w:sz w:val="20"/>
          <w:szCs w:val="20"/>
          <w:lang w:eastAsia="ro-RO"/>
        </w:rPr>
        <w:t>ă</w:t>
      </w:r>
      <w:r w:rsidRPr="00B35C12">
        <w:rPr>
          <w:rFonts w:ascii="Bookman Old Style" w:eastAsia="Times New Roman" w:hAnsi="Bookman Old Style"/>
          <w:noProof/>
          <w:color w:val="181818"/>
          <w:sz w:val="20"/>
          <w:szCs w:val="20"/>
          <w:lang w:eastAsia="ro-RO"/>
        </w:rPr>
        <w:t xml:space="preserve"> prestez servicii de .................................................... pe parcursul îndeplinirii contractului avand ca obiect </w:t>
      </w:r>
      <w:bookmarkStart w:id="0" w:name="_Hlk488144217"/>
      <w:r w:rsidRPr="00B35C12">
        <w:rPr>
          <w:rFonts w:ascii="Bookman Old Style" w:eastAsia="Times New Roman" w:hAnsi="Bookman Old Style"/>
          <w:b/>
          <w:noProof/>
          <w:color w:val="181818"/>
          <w:sz w:val="20"/>
          <w:szCs w:val="20"/>
          <w:lang w:eastAsia="ro-RO"/>
        </w:rPr>
        <w:t>“</w:t>
      </w:r>
      <w:r w:rsidRPr="00B35C12">
        <w:rPr>
          <w:rFonts w:ascii="Bookman Old Style" w:eastAsia="Times New Roman" w:hAnsi="Bookman Old Style"/>
          <w:b/>
          <w:color w:val="181818"/>
          <w:sz w:val="20"/>
          <w:szCs w:val="20"/>
          <w:lang w:eastAsia="ro-RO"/>
        </w:rPr>
        <w:t>...............................................................”</w:t>
      </w:r>
      <w:bookmarkEnd w:id="0"/>
      <w:r w:rsidRPr="00B35C12">
        <w:rPr>
          <w:rFonts w:ascii="Bookman Old Style" w:eastAsia="Times New Roman" w:hAnsi="Bookman Old Style"/>
          <w:b/>
          <w:noProof/>
          <w:color w:val="181818"/>
          <w:sz w:val="20"/>
          <w:szCs w:val="20"/>
          <w:lang w:eastAsia="ro-RO"/>
        </w:rPr>
        <w:t xml:space="preserve">, </w:t>
      </w:r>
      <w:r w:rsidRPr="00B35C12">
        <w:rPr>
          <w:rFonts w:ascii="Bookman Old Style" w:eastAsia="Times New Roman" w:hAnsi="Bookman Old Style"/>
          <w:b/>
          <w:color w:val="181818"/>
          <w:sz w:val="20"/>
          <w:szCs w:val="20"/>
          <w:lang w:eastAsia="ro-RO"/>
        </w:rPr>
        <w:t xml:space="preserve">Cod CPV ............................., </w:t>
      </w:r>
      <w:r w:rsidRPr="00B35C12">
        <w:rPr>
          <w:rFonts w:ascii="Bookman Old Style" w:eastAsia="Times New Roman" w:hAnsi="Bookman Old Style"/>
          <w:noProof/>
          <w:color w:val="181818"/>
          <w:sz w:val="20"/>
          <w:szCs w:val="20"/>
          <w:lang w:eastAsia="ro-RO"/>
        </w:rPr>
        <w:t xml:space="preserve"> în conformitate cu regulile obligatorii referitoare la condi</w:t>
      </w:r>
      <w:r w:rsidRPr="00B35C12">
        <w:rPr>
          <w:rFonts w:ascii="Cambria" w:eastAsia="Times New Roman" w:hAnsi="Cambria" w:cs="Cambria"/>
          <w:noProof/>
          <w:color w:val="181818"/>
          <w:sz w:val="20"/>
          <w:szCs w:val="20"/>
          <w:lang w:eastAsia="ro-RO"/>
        </w:rPr>
        <w:t>ț</w:t>
      </w:r>
      <w:r w:rsidRPr="00B35C12">
        <w:rPr>
          <w:rFonts w:ascii="Bookman Old Style" w:eastAsia="Times New Roman" w:hAnsi="Bookman Old Style"/>
          <w:noProof/>
          <w:color w:val="181818"/>
          <w:sz w:val="20"/>
          <w:szCs w:val="20"/>
          <w:lang w:eastAsia="ro-RO"/>
        </w:rPr>
        <w:t>iile de munc</w:t>
      </w:r>
      <w:r w:rsidRPr="00B35C12">
        <w:rPr>
          <w:rFonts w:ascii="Bookman Old Style" w:eastAsia="Times New Roman" w:hAnsi="Bookman Old Style" w:cs="Bookman Old Style"/>
          <w:noProof/>
          <w:color w:val="181818"/>
          <w:sz w:val="20"/>
          <w:szCs w:val="20"/>
          <w:lang w:eastAsia="ro-RO"/>
        </w:rPr>
        <w:t>ă</w:t>
      </w:r>
      <w:r w:rsidRPr="00B35C12">
        <w:rPr>
          <w:rFonts w:ascii="Bookman Old Style" w:eastAsia="Times New Roman" w:hAnsi="Bookman Old Style"/>
          <w:noProof/>
          <w:color w:val="181818"/>
          <w:sz w:val="20"/>
          <w:szCs w:val="20"/>
          <w:lang w:eastAsia="ro-RO"/>
        </w:rPr>
        <w:t xml:space="preserve"> si de protec</w:t>
      </w:r>
      <w:r w:rsidRPr="00B35C12">
        <w:rPr>
          <w:rFonts w:ascii="Cambria" w:eastAsia="Times New Roman" w:hAnsi="Cambria" w:cs="Cambria"/>
          <w:noProof/>
          <w:color w:val="181818"/>
          <w:sz w:val="20"/>
          <w:szCs w:val="20"/>
          <w:lang w:eastAsia="ro-RO"/>
        </w:rPr>
        <w:t>ț</w:t>
      </w:r>
      <w:r w:rsidRPr="00B35C12">
        <w:rPr>
          <w:rFonts w:ascii="Bookman Old Style" w:eastAsia="Times New Roman" w:hAnsi="Bookman Old Style"/>
          <w:noProof/>
          <w:color w:val="181818"/>
          <w:sz w:val="20"/>
          <w:szCs w:val="20"/>
          <w:lang w:eastAsia="ro-RO"/>
        </w:rPr>
        <w:t xml:space="preserve">ie a muncii, care sunt </w:t>
      </w:r>
      <w:r w:rsidRPr="00B35C12">
        <w:rPr>
          <w:rFonts w:ascii="Bookman Old Style" w:eastAsia="Times New Roman" w:hAnsi="Bookman Old Style" w:cs="Bookman Old Style"/>
          <w:noProof/>
          <w:color w:val="181818"/>
          <w:sz w:val="20"/>
          <w:szCs w:val="20"/>
          <w:lang w:eastAsia="ro-RO"/>
        </w:rPr>
        <w:t>î</w:t>
      </w:r>
      <w:r w:rsidRPr="00B35C12">
        <w:rPr>
          <w:rFonts w:ascii="Bookman Old Style" w:eastAsia="Times New Roman" w:hAnsi="Bookman Old Style"/>
          <w:noProof/>
          <w:color w:val="181818"/>
          <w:sz w:val="20"/>
          <w:szCs w:val="20"/>
          <w:lang w:eastAsia="ro-RO"/>
        </w:rPr>
        <w:t xml:space="preserve">n vigoare </w:t>
      </w:r>
      <w:r w:rsidRPr="00B35C12">
        <w:rPr>
          <w:rFonts w:ascii="Bookman Old Style" w:eastAsia="Times New Roman" w:hAnsi="Bookman Old Style" w:cs="Bookman Old Style"/>
          <w:noProof/>
          <w:color w:val="181818"/>
          <w:sz w:val="20"/>
          <w:szCs w:val="20"/>
          <w:lang w:eastAsia="ro-RO"/>
        </w:rPr>
        <w:t>î</w:t>
      </w:r>
      <w:r w:rsidRPr="00B35C12">
        <w:rPr>
          <w:rFonts w:ascii="Bookman Old Style" w:eastAsia="Times New Roman" w:hAnsi="Bookman Old Style"/>
          <w:noProof/>
          <w:color w:val="181818"/>
          <w:sz w:val="20"/>
          <w:szCs w:val="20"/>
          <w:lang w:eastAsia="ro-RO"/>
        </w:rPr>
        <w:t>n Rom</w:t>
      </w:r>
      <w:r w:rsidRPr="00B35C12">
        <w:rPr>
          <w:rFonts w:ascii="Bookman Old Style" w:eastAsia="Times New Roman" w:hAnsi="Bookman Old Style" w:cs="Bookman Old Style"/>
          <w:noProof/>
          <w:color w:val="181818"/>
          <w:sz w:val="20"/>
          <w:szCs w:val="20"/>
          <w:lang w:eastAsia="ro-RO"/>
        </w:rPr>
        <w:t>â</w:t>
      </w:r>
      <w:r w:rsidRPr="00B35C12">
        <w:rPr>
          <w:rFonts w:ascii="Bookman Old Style" w:eastAsia="Times New Roman" w:hAnsi="Bookman Old Style"/>
          <w:noProof/>
          <w:color w:val="181818"/>
          <w:sz w:val="20"/>
          <w:szCs w:val="20"/>
          <w:lang w:eastAsia="ro-RO"/>
        </w:rPr>
        <w:t>nia.</w:t>
      </w:r>
    </w:p>
    <w:p w14:paraId="1D8E3EF8" w14:textId="77777777" w:rsidR="00B35C12" w:rsidRPr="00B35C12" w:rsidRDefault="00B35C12" w:rsidP="00B35C12">
      <w:pPr>
        <w:widowControl/>
        <w:ind w:firstLine="708"/>
        <w:jc w:val="both"/>
        <w:rPr>
          <w:rFonts w:ascii="Bookman Old Style" w:eastAsia="Times New Roman" w:hAnsi="Bookman Old Style"/>
          <w:noProof/>
          <w:color w:val="181818"/>
          <w:sz w:val="20"/>
          <w:szCs w:val="20"/>
          <w:lang w:eastAsia="ro-RO"/>
        </w:rPr>
      </w:pPr>
      <w:r w:rsidRPr="00B35C12">
        <w:rPr>
          <w:rFonts w:ascii="Bookman Old Style" w:eastAsia="Times New Roman" w:hAnsi="Bookman Old Style"/>
          <w:noProof/>
          <w:color w:val="181818"/>
          <w:sz w:val="20"/>
          <w:szCs w:val="20"/>
          <w:lang w:eastAsia="ro-RO"/>
        </w:rPr>
        <w:t xml:space="preserve">De asemenea, declar pe propria răspundere că la elaborare ofertei am </w:t>
      </w:r>
      <w:r w:rsidRPr="00B35C12">
        <w:rPr>
          <w:rFonts w:ascii="Cambria" w:eastAsia="Times New Roman" w:hAnsi="Cambria" w:cs="Cambria"/>
          <w:noProof/>
          <w:color w:val="181818"/>
          <w:sz w:val="20"/>
          <w:szCs w:val="20"/>
          <w:lang w:eastAsia="ro-RO"/>
        </w:rPr>
        <w:t>ț</w:t>
      </w:r>
      <w:r w:rsidRPr="00B35C12">
        <w:rPr>
          <w:rFonts w:ascii="Bookman Old Style" w:eastAsia="Times New Roman" w:hAnsi="Bookman Old Style"/>
          <w:noProof/>
          <w:color w:val="181818"/>
          <w:sz w:val="20"/>
          <w:szCs w:val="20"/>
          <w:lang w:eastAsia="ro-RO"/>
        </w:rPr>
        <w:t>inut cont de obliga</w:t>
      </w:r>
      <w:r w:rsidRPr="00B35C12">
        <w:rPr>
          <w:rFonts w:ascii="Cambria" w:eastAsia="Times New Roman" w:hAnsi="Cambria" w:cs="Cambria"/>
          <w:noProof/>
          <w:color w:val="181818"/>
          <w:sz w:val="20"/>
          <w:szCs w:val="20"/>
          <w:lang w:eastAsia="ro-RO"/>
        </w:rPr>
        <w:t>ț</w:t>
      </w:r>
      <w:r w:rsidRPr="00B35C12">
        <w:rPr>
          <w:rFonts w:ascii="Bookman Old Style" w:eastAsia="Times New Roman" w:hAnsi="Bookman Old Style"/>
          <w:noProof/>
          <w:color w:val="181818"/>
          <w:sz w:val="20"/>
          <w:szCs w:val="20"/>
          <w:lang w:eastAsia="ro-RO"/>
        </w:rPr>
        <w:t>iile referitoare la condi</w:t>
      </w:r>
      <w:r w:rsidRPr="00B35C12">
        <w:rPr>
          <w:rFonts w:ascii="Cambria" w:eastAsia="Times New Roman" w:hAnsi="Cambria" w:cs="Cambria"/>
          <w:noProof/>
          <w:color w:val="181818"/>
          <w:sz w:val="20"/>
          <w:szCs w:val="20"/>
          <w:lang w:eastAsia="ro-RO"/>
        </w:rPr>
        <w:t>ț</w:t>
      </w:r>
      <w:r w:rsidRPr="00B35C12">
        <w:rPr>
          <w:rFonts w:ascii="Bookman Old Style" w:eastAsia="Times New Roman" w:hAnsi="Bookman Old Style"/>
          <w:noProof/>
          <w:color w:val="181818"/>
          <w:sz w:val="20"/>
          <w:szCs w:val="20"/>
          <w:lang w:eastAsia="ro-RO"/>
        </w:rPr>
        <w:t>iile de munc</w:t>
      </w:r>
      <w:r w:rsidRPr="00B35C12">
        <w:rPr>
          <w:rFonts w:ascii="Bookman Old Style" w:eastAsia="Times New Roman" w:hAnsi="Bookman Old Style" w:cs="Bookman Old Style"/>
          <w:noProof/>
          <w:color w:val="181818"/>
          <w:sz w:val="20"/>
          <w:szCs w:val="20"/>
          <w:lang w:eastAsia="ro-RO"/>
        </w:rPr>
        <w:t>ă</w:t>
      </w:r>
      <w:r w:rsidRPr="00B35C12">
        <w:rPr>
          <w:rFonts w:ascii="Bookman Old Style" w:eastAsia="Times New Roman" w:hAnsi="Bookman Old Style"/>
          <w:noProof/>
          <w:color w:val="181818"/>
          <w:sz w:val="20"/>
          <w:szCs w:val="20"/>
          <w:lang w:eastAsia="ro-RO"/>
        </w:rPr>
        <w:t xml:space="preserve"> </w:t>
      </w:r>
      <w:r w:rsidRPr="00B35C12">
        <w:rPr>
          <w:rFonts w:ascii="Cambria" w:eastAsia="Times New Roman" w:hAnsi="Cambria" w:cs="Cambria"/>
          <w:noProof/>
          <w:color w:val="181818"/>
          <w:sz w:val="20"/>
          <w:szCs w:val="20"/>
          <w:lang w:eastAsia="ro-RO"/>
        </w:rPr>
        <w:t>ș</w:t>
      </w:r>
      <w:r w:rsidRPr="00B35C12">
        <w:rPr>
          <w:rFonts w:ascii="Bookman Old Style" w:eastAsia="Times New Roman" w:hAnsi="Bookman Old Style"/>
          <w:noProof/>
          <w:color w:val="181818"/>
          <w:sz w:val="20"/>
          <w:szCs w:val="20"/>
          <w:lang w:eastAsia="ro-RO"/>
        </w:rPr>
        <w:t>i de protec</w:t>
      </w:r>
      <w:r w:rsidRPr="00B35C12">
        <w:rPr>
          <w:rFonts w:ascii="Cambria" w:eastAsia="Times New Roman" w:hAnsi="Cambria" w:cs="Cambria"/>
          <w:noProof/>
          <w:color w:val="181818"/>
          <w:sz w:val="20"/>
          <w:szCs w:val="20"/>
          <w:lang w:eastAsia="ro-RO"/>
        </w:rPr>
        <w:t>ț</w:t>
      </w:r>
      <w:r w:rsidRPr="00B35C12">
        <w:rPr>
          <w:rFonts w:ascii="Bookman Old Style" w:eastAsia="Times New Roman" w:hAnsi="Bookman Old Style"/>
          <w:noProof/>
          <w:color w:val="181818"/>
          <w:sz w:val="20"/>
          <w:szCs w:val="20"/>
          <w:lang w:eastAsia="ro-RO"/>
        </w:rPr>
        <w:t xml:space="preserve">ie a muncii, </w:t>
      </w:r>
      <w:r w:rsidRPr="00B35C12">
        <w:rPr>
          <w:rFonts w:ascii="Cambria" w:eastAsia="Times New Roman" w:hAnsi="Cambria" w:cs="Cambria"/>
          <w:noProof/>
          <w:color w:val="181818"/>
          <w:sz w:val="20"/>
          <w:szCs w:val="20"/>
          <w:lang w:eastAsia="ro-RO"/>
        </w:rPr>
        <w:t>ș</w:t>
      </w:r>
      <w:r w:rsidRPr="00B35C12">
        <w:rPr>
          <w:rFonts w:ascii="Bookman Old Style" w:eastAsia="Times New Roman" w:hAnsi="Bookman Old Style"/>
          <w:noProof/>
          <w:color w:val="181818"/>
          <w:sz w:val="20"/>
          <w:szCs w:val="20"/>
          <w:lang w:eastAsia="ro-RO"/>
        </w:rPr>
        <w:t xml:space="preserve">i am inclus </w:t>
      </w:r>
      <w:r w:rsidRPr="00B35C12">
        <w:rPr>
          <w:rFonts w:ascii="Bookman Old Style" w:eastAsia="Times New Roman" w:hAnsi="Bookman Old Style" w:cs="Bookman Old Style"/>
          <w:noProof/>
          <w:color w:val="181818"/>
          <w:sz w:val="20"/>
          <w:szCs w:val="20"/>
          <w:lang w:eastAsia="ro-RO"/>
        </w:rPr>
        <w:t>î</w:t>
      </w:r>
      <w:r w:rsidRPr="00B35C12">
        <w:rPr>
          <w:rFonts w:ascii="Bookman Old Style" w:eastAsia="Times New Roman" w:hAnsi="Bookman Old Style"/>
          <w:noProof/>
          <w:color w:val="181818"/>
          <w:sz w:val="20"/>
          <w:szCs w:val="20"/>
          <w:lang w:eastAsia="ro-RO"/>
        </w:rPr>
        <w:t>n ofert</w:t>
      </w:r>
      <w:r w:rsidRPr="00B35C12">
        <w:rPr>
          <w:rFonts w:ascii="Bookman Old Style" w:eastAsia="Times New Roman" w:hAnsi="Bookman Old Style" w:cs="Bookman Old Style"/>
          <w:noProof/>
          <w:color w:val="181818"/>
          <w:sz w:val="20"/>
          <w:szCs w:val="20"/>
          <w:lang w:eastAsia="ro-RO"/>
        </w:rPr>
        <w:t>ă</w:t>
      </w:r>
      <w:r w:rsidRPr="00B35C12">
        <w:rPr>
          <w:rFonts w:ascii="Bookman Old Style" w:eastAsia="Times New Roman" w:hAnsi="Bookman Old Style"/>
          <w:noProof/>
          <w:color w:val="181818"/>
          <w:sz w:val="20"/>
          <w:szCs w:val="20"/>
          <w:lang w:eastAsia="ro-RO"/>
        </w:rPr>
        <w:t xml:space="preserve"> costul pentru </w:t>
      </w:r>
      <w:r w:rsidRPr="00B35C12">
        <w:rPr>
          <w:rFonts w:ascii="Bookman Old Style" w:eastAsia="Times New Roman" w:hAnsi="Bookman Old Style" w:cs="Bookman Old Style"/>
          <w:noProof/>
          <w:color w:val="181818"/>
          <w:sz w:val="20"/>
          <w:szCs w:val="20"/>
          <w:lang w:eastAsia="ro-RO"/>
        </w:rPr>
        <w:t>î</w:t>
      </w:r>
      <w:r w:rsidRPr="00B35C12">
        <w:rPr>
          <w:rFonts w:ascii="Bookman Old Style" w:eastAsia="Times New Roman" w:hAnsi="Bookman Old Style"/>
          <w:noProof/>
          <w:color w:val="181818"/>
          <w:sz w:val="20"/>
          <w:szCs w:val="20"/>
          <w:lang w:eastAsia="ro-RO"/>
        </w:rPr>
        <w:t>ndeplinirea acestor obliga</w:t>
      </w:r>
      <w:r w:rsidRPr="00B35C12">
        <w:rPr>
          <w:rFonts w:ascii="Cambria" w:eastAsia="Times New Roman" w:hAnsi="Cambria" w:cs="Cambria"/>
          <w:noProof/>
          <w:color w:val="181818"/>
          <w:sz w:val="20"/>
          <w:szCs w:val="20"/>
          <w:lang w:eastAsia="ro-RO"/>
        </w:rPr>
        <w:t>ț</w:t>
      </w:r>
      <w:r w:rsidRPr="00B35C12">
        <w:rPr>
          <w:rFonts w:ascii="Bookman Old Style" w:eastAsia="Times New Roman" w:hAnsi="Bookman Old Style"/>
          <w:noProof/>
          <w:color w:val="181818"/>
          <w:sz w:val="20"/>
          <w:szCs w:val="20"/>
          <w:lang w:eastAsia="ro-RO"/>
        </w:rPr>
        <w:t>ii.</w:t>
      </w:r>
    </w:p>
    <w:p w14:paraId="75127300" w14:textId="77777777" w:rsidR="00B35C12" w:rsidRPr="00B35C12" w:rsidRDefault="00B35C12" w:rsidP="00B35C12">
      <w:pPr>
        <w:widowControl/>
        <w:autoSpaceDE w:val="0"/>
        <w:spacing w:after="120"/>
        <w:ind w:firstLine="708"/>
        <w:jc w:val="both"/>
        <w:rPr>
          <w:rFonts w:ascii="Bookman Old Style" w:eastAsia="Times New Roman" w:hAnsi="Bookman Old Style"/>
          <w:noProof/>
          <w:color w:val="181818"/>
          <w:sz w:val="20"/>
          <w:szCs w:val="20"/>
          <w:lang w:eastAsia="ro-RO"/>
        </w:rPr>
      </w:pPr>
      <w:r w:rsidRPr="00B35C12">
        <w:rPr>
          <w:rFonts w:ascii="Bookman Old Style" w:eastAsia="Times New Roman" w:hAnsi="Bookman Old Style"/>
          <w:color w:val="181818"/>
          <w:sz w:val="20"/>
          <w:szCs w:val="20"/>
          <w:lang w:eastAsia="ro-RO"/>
        </w:rPr>
        <w:t>Totodată, declar că am luat la cunoştinţă de prevederile art. 326 «Falsul în Declaraţii» din Codul Penal referitor la «Declararea necorespunzătoare a adevărului, făcută unei persoane dintre cele prevăzute în art. 175 (din Noul Cod Penal) sau unei unităţi în care aceasta îşi desfăşoară activitatea în vederea producerii unei consecinţe juridice, pentru sine sau pentru altul, atunci când, potrivit legii ori împrejurărilor, declaraţia făcută serveşte la producerea acelei consecinţe, se pedepseşte cu închisoare de la 3 luni la 2 ani sau cu amendă.»</w:t>
      </w:r>
    </w:p>
    <w:p w14:paraId="5FD2CF11" w14:textId="77777777" w:rsidR="00B35C12" w:rsidRPr="00B35C12" w:rsidRDefault="00B35C12" w:rsidP="00B35C12">
      <w:pPr>
        <w:widowControl/>
        <w:tabs>
          <w:tab w:val="center" w:pos="4703"/>
          <w:tab w:val="right" w:pos="9406"/>
        </w:tabs>
        <w:rPr>
          <w:rFonts w:ascii="Bookman Old Style" w:eastAsia="Times New Roman" w:hAnsi="Bookman Old Style"/>
          <w:i/>
          <w:color w:val="auto"/>
          <w:sz w:val="20"/>
          <w:szCs w:val="20"/>
          <w:lang w:eastAsia="ro-RO"/>
        </w:rPr>
      </w:pPr>
    </w:p>
    <w:p w14:paraId="355EB9FC" w14:textId="77777777" w:rsidR="00B35C12" w:rsidRPr="00B35C12" w:rsidRDefault="00B35C12" w:rsidP="00B35C12">
      <w:pPr>
        <w:widowControl/>
        <w:tabs>
          <w:tab w:val="center" w:pos="4703"/>
          <w:tab w:val="right" w:pos="9406"/>
        </w:tabs>
        <w:rPr>
          <w:rFonts w:ascii="Bookman Old Style" w:eastAsia="Times New Roman" w:hAnsi="Bookman Old Style"/>
          <w:i/>
          <w:color w:val="auto"/>
          <w:sz w:val="20"/>
          <w:szCs w:val="20"/>
          <w:lang w:eastAsia="ro-RO"/>
        </w:rPr>
      </w:pPr>
    </w:p>
    <w:p w14:paraId="0E11C73A" w14:textId="77777777" w:rsidR="00B35C12" w:rsidRPr="00B35C12" w:rsidRDefault="00B35C12" w:rsidP="00B35C12">
      <w:pPr>
        <w:widowControl/>
        <w:tabs>
          <w:tab w:val="center" w:pos="4703"/>
          <w:tab w:val="right" w:pos="9406"/>
        </w:tabs>
        <w:rPr>
          <w:rFonts w:ascii="Bookman Old Style" w:eastAsia="Times New Roman" w:hAnsi="Bookman Old Style"/>
          <w:i/>
          <w:color w:val="auto"/>
          <w:sz w:val="20"/>
          <w:szCs w:val="20"/>
          <w:lang w:eastAsia="ro-RO"/>
        </w:rPr>
      </w:pPr>
    </w:p>
    <w:p w14:paraId="5B14A4E8" w14:textId="77777777" w:rsidR="00B35C12" w:rsidRPr="00B35C12" w:rsidRDefault="00B35C12" w:rsidP="00B35C12">
      <w:pPr>
        <w:widowControl/>
        <w:autoSpaceDE w:val="0"/>
        <w:spacing w:after="120"/>
        <w:jc w:val="both"/>
        <w:rPr>
          <w:rFonts w:ascii="Bookman Old Style" w:eastAsia="Times New Roman" w:hAnsi="Bookman Old Style"/>
          <w:i/>
          <w:color w:val="auto"/>
          <w:sz w:val="20"/>
          <w:szCs w:val="20"/>
          <w:lang w:eastAsia="ro-RO"/>
        </w:rPr>
      </w:pPr>
      <w:r w:rsidRPr="00B35C12">
        <w:rPr>
          <w:rFonts w:ascii="Bookman Old Style" w:eastAsia="Times New Roman" w:hAnsi="Bookman Old Style"/>
          <w:i/>
          <w:color w:val="auto"/>
          <w:sz w:val="20"/>
          <w:szCs w:val="20"/>
          <w:lang w:eastAsia="ro-RO"/>
        </w:rPr>
        <w:t>Data :</w:t>
      </w:r>
    </w:p>
    <w:p w14:paraId="420731E5" w14:textId="77777777" w:rsidR="00B35C12" w:rsidRPr="00B35C12" w:rsidRDefault="00B35C12" w:rsidP="00B35C12">
      <w:pPr>
        <w:widowControl/>
        <w:autoSpaceDE w:val="0"/>
        <w:spacing w:after="120"/>
        <w:jc w:val="both"/>
        <w:rPr>
          <w:rFonts w:ascii="Bookman Old Style" w:eastAsia="Times New Roman" w:hAnsi="Bookman Old Style"/>
          <w:i/>
          <w:color w:val="auto"/>
          <w:sz w:val="20"/>
          <w:szCs w:val="20"/>
          <w:lang w:eastAsia="ro-RO"/>
        </w:rPr>
      </w:pPr>
      <w:r w:rsidRPr="00B35C12">
        <w:rPr>
          <w:rFonts w:ascii="Bookman Old Style" w:eastAsia="Times New Roman" w:hAnsi="Bookman Old Style"/>
          <w:i/>
          <w:color w:val="auto"/>
          <w:sz w:val="20"/>
          <w:szCs w:val="20"/>
          <w:lang w:eastAsia="ro-RO"/>
        </w:rPr>
        <w:t>(numele şi prenume)____________________, (semnătura şi ştampilă), în calitate de __________________, legal autorizat să semnez oferta pentru şi în numele ____________________________________</w:t>
      </w:r>
    </w:p>
    <w:p w14:paraId="29120153" w14:textId="77777777" w:rsidR="00B35C12" w:rsidRPr="00B35C12" w:rsidRDefault="00B35C12" w:rsidP="00B35C12">
      <w:pPr>
        <w:widowControl/>
        <w:jc w:val="right"/>
        <w:rPr>
          <w:rFonts w:ascii="Bookman Old Style" w:eastAsia="Times New Roman" w:hAnsi="Bookman Old Style"/>
          <w:i/>
          <w:color w:val="auto"/>
          <w:sz w:val="20"/>
          <w:szCs w:val="20"/>
          <w:lang w:eastAsia="ro-RO"/>
        </w:rPr>
      </w:pPr>
      <w:r w:rsidRPr="00B35C12">
        <w:rPr>
          <w:rFonts w:ascii="Bookman Old Style" w:eastAsia="Times New Roman" w:hAnsi="Bookman Old Style"/>
          <w:i/>
          <w:color w:val="auto"/>
          <w:sz w:val="20"/>
          <w:szCs w:val="20"/>
          <w:lang w:eastAsia="ro-RO"/>
        </w:rPr>
        <w:t xml:space="preserve">                                                           (denumire/nume operator economic)</w:t>
      </w:r>
    </w:p>
    <w:p w14:paraId="32C98C8B" w14:textId="77777777" w:rsidR="00B35C12" w:rsidRPr="00B35C12" w:rsidRDefault="00B35C12" w:rsidP="00B35C12">
      <w:pPr>
        <w:widowControl/>
        <w:jc w:val="right"/>
        <w:rPr>
          <w:rFonts w:ascii="Bookman Old Style" w:eastAsia="Times New Roman" w:hAnsi="Bookman Old Style"/>
          <w:i/>
          <w:color w:val="auto"/>
          <w:sz w:val="20"/>
          <w:szCs w:val="20"/>
          <w:lang w:eastAsia="ro-RO"/>
        </w:rPr>
      </w:pPr>
    </w:p>
    <w:p w14:paraId="79217D98" w14:textId="77777777" w:rsidR="00B35C12" w:rsidRPr="00B35C12" w:rsidRDefault="00B35C12" w:rsidP="00B35C12">
      <w:pPr>
        <w:widowControl/>
        <w:rPr>
          <w:rFonts w:ascii="Bookman Old Style" w:eastAsia="Times New Roman" w:hAnsi="Bookman Old Style"/>
          <w:b/>
          <w:bCs/>
          <w:color w:val="auto"/>
          <w:sz w:val="20"/>
          <w:lang w:eastAsia="ro-RO"/>
        </w:rPr>
      </w:pPr>
    </w:p>
    <w:p w14:paraId="14DC2CE7" w14:textId="77777777" w:rsidR="00B35C12" w:rsidRPr="00B35C12" w:rsidRDefault="00B35C12" w:rsidP="00B35C12">
      <w:pPr>
        <w:widowControl/>
        <w:rPr>
          <w:rFonts w:ascii="Bookman Old Style" w:eastAsia="Times New Roman" w:hAnsi="Bookman Old Style"/>
          <w:b/>
          <w:bCs/>
          <w:color w:val="auto"/>
          <w:sz w:val="20"/>
          <w:lang w:eastAsia="ro-RO"/>
        </w:rPr>
      </w:pPr>
    </w:p>
    <w:p w14:paraId="5DB356FC" w14:textId="77777777" w:rsidR="00B35C12" w:rsidRPr="00B35C12" w:rsidRDefault="00B35C12" w:rsidP="00B35C12">
      <w:pPr>
        <w:widowControl/>
        <w:rPr>
          <w:rFonts w:ascii="Bookman Old Style" w:eastAsia="Times New Roman" w:hAnsi="Bookman Old Style"/>
          <w:b/>
          <w:bCs/>
          <w:color w:val="auto"/>
          <w:sz w:val="20"/>
          <w:lang w:eastAsia="ro-RO"/>
        </w:rPr>
      </w:pPr>
    </w:p>
    <w:p w14:paraId="441CDCCF" w14:textId="77777777" w:rsidR="00B35C12" w:rsidRPr="00B35C12" w:rsidRDefault="00B35C12" w:rsidP="00B35C12">
      <w:pPr>
        <w:widowControl/>
        <w:rPr>
          <w:rFonts w:ascii="Bookman Old Style" w:eastAsia="Times New Roman" w:hAnsi="Bookman Old Style"/>
          <w:b/>
          <w:bCs/>
          <w:color w:val="auto"/>
          <w:sz w:val="20"/>
          <w:lang w:eastAsia="ro-RO"/>
        </w:rPr>
      </w:pPr>
    </w:p>
    <w:p w14:paraId="224FD42E" w14:textId="77777777" w:rsidR="00B35C12" w:rsidRPr="00B35C12" w:rsidRDefault="00B35C12" w:rsidP="00B35C12">
      <w:pPr>
        <w:widowControl/>
        <w:rPr>
          <w:rFonts w:ascii="Bookman Old Style" w:eastAsia="Times New Roman" w:hAnsi="Bookman Old Style"/>
          <w:b/>
          <w:bCs/>
          <w:color w:val="auto"/>
          <w:sz w:val="20"/>
          <w:lang w:eastAsia="ro-RO"/>
        </w:rPr>
      </w:pPr>
    </w:p>
    <w:p w14:paraId="6B8BC086" w14:textId="77777777" w:rsidR="00B35C12" w:rsidRPr="00B35C12" w:rsidRDefault="00B35C12" w:rsidP="00B35C12">
      <w:pPr>
        <w:widowControl/>
        <w:rPr>
          <w:rFonts w:ascii="Bookman Old Style" w:eastAsia="Times New Roman" w:hAnsi="Bookman Old Style"/>
          <w:b/>
          <w:bCs/>
          <w:color w:val="auto"/>
          <w:sz w:val="20"/>
          <w:lang w:eastAsia="ro-RO"/>
        </w:rPr>
      </w:pPr>
    </w:p>
    <w:p w14:paraId="6B65D062" w14:textId="77777777" w:rsidR="00B35C12" w:rsidRPr="00B35C12" w:rsidRDefault="00B35C12" w:rsidP="00B35C12">
      <w:pPr>
        <w:widowControl/>
        <w:rPr>
          <w:rFonts w:ascii="Bookman Old Style" w:eastAsia="Times New Roman" w:hAnsi="Bookman Old Style"/>
          <w:b/>
          <w:bCs/>
          <w:color w:val="auto"/>
          <w:sz w:val="20"/>
          <w:lang w:eastAsia="ro-RO"/>
        </w:rPr>
      </w:pPr>
    </w:p>
    <w:p w14:paraId="3BF83B9C" w14:textId="77777777" w:rsidR="00B35C12" w:rsidRPr="00B35C12" w:rsidRDefault="00B35C12" w:rsidP="00B35C12">
      <w:pPr>
        <w:widowControl/>
        <w:rPr>
          <w:rFonts w:ascii="Bookman Old Style" w:eastAsia="Times New Roman" w:hAnsi="Bookman Old Style"/>
          <w:b/>
          <w:bCs/>
          <w:color w:val="auto"/>
          <w:sz w:val="20"/>
          <w:lang w:eastAsia="ro-RO"/>
        </w:rPr>
      </w:pPr>
    </w:p>
    <w:p w14:paraId="3D139AD3" w14:textId="77777777" w:rsidR="00B35C12" w:rsidRPr="00B35C12" w:rsidRDefault="00B35C12" w:rsidP="00B35C12">
      <w:pPr>
        <w:widowControl/>
        <w:rPr>
          <w:rFonts w:ascii="Bookman Old Style" w:eastAsia="Times New Roman" w:hAnsi="Bookman Old Style"/>
          <w:b/>
          <w:bCs/>
          <w:color w:val="auto"/>
          <w:sz w:val="20"/>
          <w:lang w:eastAsia="ro-RO"/>
        </w:rPr>
      </w:pPr>
    </w:p>
    <w:p w14:paraId="3427719C" w14:textId="77777777" w:rsidR="00B35C12" w:rsidRPr="00B35C12" w:rsidRDefault="00B35C12" w:rsidP="00B35C12">
      <w:pPr>
        <w:widowControl/>
        <w:rPr>
          <w:rFonts w:ascii="Bookman Old Style" w:eastAsia="Times New Roman" w:hAnsi="Bookman Old Style"/>
          <w:b/>
          <w:bCs/>
          <w:color w:val="auto"/>
          <w:sz w:val="20"/>
          <w:lang w:eastAsia="ro-RO"/>
        </w:rPr>
      </w:pPr>
    </w:p>
    <w:p w14:paraId="683E4928" w14:textId="77777777" w:rsidR="00B35C12" w:rsidRPr="00B35C12" w:rsidRDefault="00B35C12" w:rsidP="00B35C12">
      <w:pPr>
        <w:widowControl/>
        <w:rPr>
          <w:rFonts w:ascii="Bookman Old Style" w:eastAsia="Times New Roman" w:hAnsi="Bookman Old Style"/>
          <w:b/>
          <w:bCs/>
          <w:color w:val="auto"/>
          <w:sz w:val="20"/>
          <w:lang w:eastAsia="ro-RO"/>
        </w:rPr>
      </w:pPr>
    </w:p>
    <w:p w14:paraId="38897B6B" w14:textId="77777777" w:rsidR="00B35C12" w:rsidRPr="00B35C12" w:rsidRDefault="00B35C12" w:rsidP="00B35C12">
      <w:pPr>
        <w:widowControl/>
        <w:rPr>
          <w:rFonts w:ascii="Bookman Old Style" w:eastAsia="Times New Roman" w:hAnsi="Bookman Old Style"/>
          <w:b/>
          <w:bCs/>
          <w:color w:val="auto"/>
          <w:sz w:val="20"/>
          <w:lang w:eastAsia="ro-RO"/>
        </w:rPr>
      </w:pPr>
    </w:p>
    <w:p w14:paraId="0D508354" w14:textId="77777777" w:rsidR="00B35C12" w:rsidRPr="00B35C12" w:rsidRDefault="00B35C12" w:rsidP="00B35C12">
      <w:pPr>
        <w:widowControl/>
        <w:rPr>
          <w:rFonts w:ascii="Bookman Old Style" w:eastAsia="Times New Roman" w:hAnsi="Bookman Old Style"/>
          <w:b/>
          <w:bCs/>
          <w:color w:val="auto"/>
          <w:sz w:val="20"/>
          <w:lang w:eastAsia="ro-RO"/>
        </w:rPr>
      </w:pPr>
    </w:p>
    <w:p w14:paraId="64CADD9E" w14:textId="77777777" w:rsidR="00B35C12" w:rsidRPr="00B35C12" w:rsidRDefault="00B35C12" w:rsidP="00B35C12">
      <w:pPr>
        <w:widowControl/>
        <w:rPr>
          <w:rFonts w:ascii="Bookman Old Style" w:eastAsia="Times New Roman" w:hAnsi="Bookman Old Style"/>
          <w:b/>
          <w:bCs/>
          <w:color w:val="auto"/>
          <w:sz w:val="20"/>
          <w:lang w:eastAsia="ro-RO"/>
        </w:rPr>
      </w:pPr>
    </w:p>
    <w:p w14:paraId="55A4E7C4" w14:textId="77777777" w:rsidR="00B35C12" w:rsidRPr="00B35C12" w:rsidRDefault="00B35C12" w:rsidP="00B35C12">
      <w:pPr>
        <w:widowControl/>
        <w:rPr>
          <w:rFonts w:ascii="Bookman Old Style" w:eastAsia="Times New Roman" w:hAnsi="Bookman Old Style"/>
          <w:b/>
          <w:bCs/>
          <w:color w:val="auto"/>
          <w:sz w:val="20"/>
          <w:lang w:eastAsia="ro-RO"/>
        </w:rPr>
      </w:pPr>
    </w:p>
    <w:p w14:paraId="325C1D3A" w14:textId="77777777" w:rsidR="00B35C12" w:rsidRPr="00B35C12" w:rsidRDefault="00B35C12" w:rsidP="00B35C12">
      <w:pPr>
        <w:widowControl/>
        <w:rPr>
          <w:rFonts w:ascii="Bookman Old Style" w:eastAsia="Times New Roman" w:hAnsi="Bookman Old Style"/>
          <w:b/>
          <w:bCs/>
          <w:color w:val="auto"/>
          <w:sz w:val="20"/>
          <w:lang w:eastAsia="ro-RO"/>
        </w:rPr>
      </w:pPr>
    </w:p>
    <w:p w14:paraId="12D9F771" w14:textId="77777777" w:rsidR="00B35C12" w:rsidRPr="00B35C12" w:rsidRDefault="00B35C12" w:rsidP="00B35C12">
      <w:pPr>
        <w:widowControl/>
        <w:rPr>
          <w:rFonts w:ascii="Bookman Old Style" w:eastAsia="Times New Roman" w:hAnsi="Bookman Old Style"/>
          <w:b/>
          <w:bCs/>
          <w:color w:val="auto"/>
          <w:sz w:val="20"/>
          <w:lang w:eastAsia="ro-RO"/>
        </w:rPr>
      </w:pPr>
    </w:p>
    <w:p w14:paraId="4EF65476" w14:textId="77777777" w:rsidR="00B35C12" w:rsidRPr="00B35C12" w:rsidRDefault="00B35C12" w:rsidP="00B35C12">
      <w:pPr>
        <w:widowControl/>
        <w:rPr>
          <w:rFonts w:ascii="Bookman Old Style" w:eastAsia="Times New Roman" w:hAnsi="Bookman Old Style"/>
          <w:b/>
          <w:bCs/>
          <w:color w:val="auto"/>
          <w:sz w:val="20"/>
          <w:lang w:eastAsia="ro-RO"/>
        </w:rPr>
      </w:pPr>
    </w:p>
    <w:p w14:paraId="5B13055D" w14:textId="77777777" w:rsidR="00B35C12" w:rsidRPr="00B35C12" w:rsidRDefault="00B35C12" w:rsidP="00B35C12">
      <w:pPr>
        <w:widowControl/>
        <w:rPr>
          <w:rFonts w:ascii="Bookman Old Style" w:eastAsia="Times New Roman" w:hAnsi="Bookman Old Style"/>
          <w:b/>
          <w:bCs/>
          <w:color w:val="auto"/>
          <w:sz w:val="20"/>
          <w:lang w:eastAsia="ro-RO"/>
        </w:rPr>
      </w:pPr>
    </w:p>
    <w:p w14:paraId="03C19A1B" w14:textId="77777777" w:rsidR="00B35C12" w:rsidRPr="00B35C12" w:rsidRDefault="00B35C12" w:rsidP="00B35C12">
      <w:pPr>
        <w:widowControl/>
        <w:rPr>
          <w:rFonts w:ascii="Bookman Old Style" w:eastAsia="Times New Roman" w:hAnsi="Bookman Old Style"/>
          <w:b/>
          <w:bCs/>
          <w:color w:val="auto"/>
          <w:sz w:val="20"/>
          <w:lang w:eastAsia="ro-RO"/>
        </w:rPr>
      </w:pPr>
    </w:p>
    <w:p w14:paraId="35419EB4" w14:textId="77777777" w:rsidR="00B35C12" w:rsidRPr="00B35C12" w:rsidRDefault="00B35C12" w:rsidP="00B35C12">
      <w:pPr>
        <w:widowControl/>
        <w:rPr>
          <w:rFonts w:ascii="Bookman Old Style" w:eastAsia="Times New Roman" w:hAnsi="Bookman Old Style"/>
          <w:b/>
          <w:bCs/>
          <w:color w:val="auto"/>
          <w:sz w:val="20"/>
          <w:lang w:eastAsia="ro-RO"/>
        </w:rPr>
      </w:pPr>
    </w:p>
    <w:p w14:paraId="31722F44" w14:textId="77777777" w:rsidR="00B35C12" w:rsidRPr="00B35C12" w:rsidRDefault="00B35C12" w:rsidP="00B35C12">
      <w:pPr>
        <w:widowControl/>
        <w:rPr>
          <w:rFonts w:ascii="Bookman Old Style" w:eastAsia="Times New Roman" w:hAnsi="Bookman Old Style"/>
          <w:b/>
          <w:bCs/>
          <w:color w:val="auto"/>
          <w:sz w:val="20"/>
          <w:lang w:eastAsia="ro-RO"/>
        </w:rPr>
      </w:pPr>
    </w:p>
    <w:p w14:paraId="048C0F4F" w14:textId="77777777" w:rsidR="00B35C12" w:rsidRPr="00B35C12" w:rsidRDefault="00B35C12" w:rsidP="00B35C12">
      <w:pPr>
        <w:widowControl/>
        <w:rPr>
          <w:rFonts w:ascii="Bookman Old Style" w:eastAsia="Times New Roman" w:hAnsi="Bookman Old Style"/>
          <w:b/>
          <w:bCs/>
          <w:color w:val="auto"/>
          <w:sz w:val="20"/>
          <w:lang w:eastAsia="ro-RO"/>
        </w:rPr>
      </w:pPr>
    </w:p>
    <w:p w14:paraId="0C3407BE" w14:textId="77777777" w:rsidR="00B35C12" w:rsidRPr="00B35C12" w:rsidRDefault="00B35C12" w:rsidP="00B35C12">
      <w:pPr>
        <w:widowControl/>
        <w:rPr>
          <w:rFonts w:ascii="Bookman Old Style" w:eastAsia="Times New Roman" w:hAnsi="Bookman Old Style"/>
          <w:b/>
          <w:bCs/>
          <w:color w:val="auto"/>
          <w:sz w:val="20"/>
          <w:lang w:eastAsia="ro-RO"/>
        </w:rPr>
      </w:pPr>
    </w:p>
    <w:p w14:paraId="4319C6C9" w14:textId="77777777" w:rsidR="00B35C12" w:rsidRPr="00B35C12" w:rsidRDefault="00B35C12" w:rsidP="00B35C12">
      <w:pPr>
        <w:widowControl/>
        <w:rPr>
          <w:rFonts w:ascii="Bookman Old Style" w:eastAsia="Times New Roman" w:hAnsi="Bookman Old Style"/>
          <w:b/>
          <w:bCs/>
          <w:color w:val="auto"/>
          <w:sz w:val="20"/>
          <w:lang w:eastAsia="ro-RO"/>
        </w:rPr>
      </w:pPr>
    </w:p>
    <w:p w14:paraId="4EEBE0CA" w14:textId="77777777" w:rsidR="00B35C12" w:rsidRPr="00B35C12" w:rsidRDefault="00B35C12" w:rsidP="00B35C12">
      <w:pPr>
        <w:widowControl/>
        <w:rPr>
          <w:rFonts w:ascii="Bookman Old Style" w:eastAsia="Times New Roman" w:hAnsi="Bookman Old Style"/>
          <w:b/>
          <w:bCs/>
          <w:color w:val="auto"/>
          <w:sz w:val="20"/>
          <w:lang w:eastAsia="ro-RO"/>
        </w:rPr>
      </w:pPr>
    </w:p>
    <w:p w14:paraId="4A1B8212" w14:textId="77777777" w:rsidR="00B35C12" w:rsidRPr="00B35C12" w:rsidRDefault="00B35C12" w:rsidP="00B35C12">
      <w:pPr>
        <w:widowControl/>
        <w:rPr>
          <w:rFonts w:ascii="Bookman Old Style" w:eastAsia="Times New Roman" w:hAnsi="Bookman Old Style"/>
          <w:b/>
          <w:bCs/>
          <w:color w:val="auto"/>
          <w:sz w:val="20"/>
          <w:lang w:eastAsia="ro-RO"/>
        </w:rPr>
      </w:pPr>
    </w:p>
    <w:p w14:paraId="1C59BA78" w14:textId="77777777" w:rsidR="00B35C12" w:rsidRPr="00B35C12" w:rsidRDefault="00B35C12" w:rsidP="00B35C12">
      <w:pPr>
        <w:widowControl/>
        <w:rPr>
          <w:rFonts w:ascii="Bookman Old Style" w:eastAsia="Times New Roman" w:hAnsi="Bookman Old Style"/>
          <w:b/>
          <w:bCs/>
          <w:color w:val="auto"/>
          <w:sz w:val="20"/>
          <w:lang w:eastAsia="ro-RO"/>
        </w:rPr>
      </w:pPr>
    </w:p>
    <w:p w14:paraId="39533D79" w14:textId="77777777" w:rsidR="00B35C12" w:rsidRPr="00B35C12" w:rsidRDefault="00B35C12" w:rsidP="00B35C12">
      <w:pPr>
        <w:widowControl/>
        <w:rPr>
          <w:rFonts w:ascii="Bookman Old Style" w:eastAsia="Times New Roman" w:hAnsi="Bookman Old Style"/>
          <w:b/>
          <w:bCs/>
          <w:color w:val="auto"/>
          <w:sz w:val="20"/>
          <w:lang w:eastAsia="ro-RO"/>
        </w:rPr>
      </w:pPr>
    </w:p>
    <w:p w14:paraId="496A276B" w14:textId="77777777" w:rsidR="00B35C12" w:rsidRPr="00B35C12" w:rsidRDefault="00B35C12" w:rsidP="00B35C12">
      <w:pPr>
        <w:widowControl/>
        <w:rPr>
          <w:rFonts w:ascii="Bookman Old Style" w:eastAsia="Times New Roman" w:hAnsi="Bookman Old Style"/>
          <w:b/>
          <w:bCs/>
          <w:color w:val="auto"/>
          <w:sz w:val="20"/>
          <w:lang w:eastAsia="ro-RO"/>
        </w:rPr>
      </w:pPr>
    </w:p>
    <w:p w14:paraId="08771342" w14:textId="77777777" w:rsidR="00B35C12" w:rsidRPr="00B35C12" w:rsidRDefault="00B35C12" w:rsidP="00B35C12">
      <w:pPr>
        <w:widowControl/>
        <w:suppressAutoHyphens/>
        <w:jc w:val="both"/>
        <w:rPr>
          <w:rFonts w:ascii="Bookman Old Style" w:eastAsia="Times New Roman" w:hAnsi="Bookman Old Style"/>
          <w:iCs/>
          <w:color w:val="auto"/>
          <w:sz w:val="20"/>
          <w:szCs w:val="20"/>
          <w:lang w:eastAsia="ar-SA"/>
        </w:rPr>
      </w:pPr>
      <w:r w:rsidRPr="00B35C12">
        <w:rPr>
          <w:rFonts w:ascii="Bookman Old Style" w:eastAsia="Times New Roman" w:hAnsi="Bookman Old Style"/>
          <w:iCs/>
          <w:color w:val="auto"/>
          <w:sz w:val="20"/>
          <w:szCs w:val="20"/>
          <w:lang w:eastAsia="ar-SA"/>
        </w:rPr>
        <w:lastRenderedPageBreak/>
        <w:t>OPERATOR ECONOMIC</w:t>
      </w:r>
      <w:r w:rsidRPr="00B35C12">
        <w:rPr>
          <w:rFonts w:ascii="Bookman Old Style" w:eastAsia="Times New Roman" w:hAnsi="Bookman Old Style"/>
          <w:iCs/>
          <w:color w:val="auto"/>
          <w:sz w:val="20"/>
          <w:szCs w:val="20"/>
          <w:lang w:eastAsia="ar-SA"/>
        </w:rPr>
        <w:tab/>
      </w:r>
      <w:r w:rsidRPr="00B35C12">
        <w:rPr>
          <w:rFonts w:ascii="Bookman Old Style" w:eastAsia="Times New Roman" w:hAnsi="Bookman Old Style"/>
          <w:iCs/>
          <w:color w:val="auto"/>
          <w:sz w:val="20"/>
          <w:szCs w:val="20"/>
          <w:lang w:eastAsia="ar-SA"/>
        </w:rPr>
        <w:tab/>
      </w:r>
      <w:r w:rsidRPr="00B35C12">
        <w:rPr>
          <w:rFonts w:ascii="Bookman Old Style" w:eastAsia="Times New Roman" w:hAnsi="Bookman Old Style"/>
          <w:iCs/>
          <w:color w:val="auto"/>
          <w:sz w:val="20"/>
          <w:szCs w:val="20"/>
          <w:lang w:eastAsia="ar-SA"/>
        </w:rPr>
        <w:tab/>
      </w:r>
      <w:r w:rsidRPr="00B35C12">
        <w:rPr>
          <w:rFonts w:ascii="Bookman Old Style" w:eastAsia="Times New Roman" w:hAnsi="Bookman Old Style"/>
          <w:iCs/>
          <w:color w:val="auto"/>
          <w:sz w:val="20"/>
          <w:szCs w:val="20"/>
          <w:lang w:eastAsia="ar-SA"/>
        </w:rPr>
        <w:tab/>
      </w:r>
      <w:r w:rsidRPr="00B35C12">
        <w:rPr>
          <w:rFonts w:ascii="Bookman Old Style" w:eastAsia="Times New Roman" w:hAnsi="Bookman Old Style"/>
          <w:iCs/>
          <w:color w:val="auto"/>
          <w:sz w:val="20"/>
          <w:szCs w:val="20"/>
          <w:lang w:eastAsia="ar-SA"/>
        </w:rPr>
        <w:tab/>
      </w:r>
      <w:r w:rsidRPr="00B35C12">
        <w:rPr>
          <w:rFonts w:ascii="Bookman Old Style" w:eastAsia="Times New Roman" w:hAnsi="Bookman Old Style"/>
          <w:iCs/>
          <w:color w:val="auto"/>
          <w:sz w:val="20"/>
          <w:szCs w:val="20"/>
          <w:lang w:eastAsia="ar-SA"/>
        </w:rPr>
        <w:tab/>
      </w:r>
      <w:r w:rsidRPr="00B35C12">
        <w:rPr>
          <w:rFonts w:ascii="Bookman Old Style" w:eastAsia="Times New Roman" w:hAnsi="Bookman Old Style"/>
          <w:iCs/>
          <w:color w:val="auto"/>
          <w:sz w:val="20"/>
          <w:szCs w:val="20"/>
          <w:lang w:eastAsia="ar-SA"/>
        </w:rPr>
        <w:tab/>
      </w:r>
      <w:r w:rsidRPr="00B35C12">
        <w:rPr>
          <w:rFonts w:ascii="Bookman Old Style" w:eastAsia="Times New Roman" w:hAnsi="Bookman Old Style"/>
          <w:iCs/>
          <w:color w:val="auto"/>
          <w:sz w:val="20"/>
          <w:szCs w:val="20"/>
          <w:lang w:eastAsia="ar-SA"/>
        </w:rPr>
        <w:tab/>
      </w:r>
    </w:p>
    <w:p w14:paraId="5B2A8738" w14:textId="77777777" w:rsidR="00B35C12" w:rsidRPr="00B35C12" w:rsidRDefault="00B35C12" w:rsidP="00B35C12">
      <w:pPr>
        <w:widowControl/>
        <w:suppressAutoHyphens/>
        <w:jc w:val="both"/>
        <w:rPr>
          <w:rFonts w:ascii="Bookman Old Style" w:eastAsia="Times New Roman" w:hAnsi="Bookman Old Style"/>
          <w:color w:val="auto"/>
          <w:sz w:val="20"/>
          <w:szCs w:val="20"/>
          <w:lang w:eastAsia="ar-SA"/>
        </w:rPr>
      </w:pPr>
      <w:r w:rsidRPr="00B35C12">
        <w:rPr>
          <w:rFonts w:ascii="Bookman Old Style" w:eastAsia="Times New Roman" w:hAnsi="Bookman Old Style"/>
          <w:color w:val="auto"/>
          <w:sz w:val="20"/>
          <w:szCs w:val="20"/>
          <w:lang w:eastAsia="ar-SA"/>
        </w:rPr>
        <w:t xml:space="preserve">  _____________________</w:t>
      </w:r>
    </w:p>
    <w:p w14:paraId="09924AAF" w14:textId="77777777" w:rsidR="00B35C12" w:rsidRPr="00B35C12" w:rsidRDefault="00B35C12" w:rsidP="00B35C12">
      <w:pPr>
        <w:widowControl/>
        <w:suppressAutoHyphens/>
        <w:jc w:val="both"/>
        <w:rPr>
          <w:rFonts w:ascii="Bookman Old Style" w:eastAsia="Times New Roman" w:hAnsi="Bookman Old Style"/>
          <w:bCs/>
          <w:iCs/>
          <w:color w:val="auto"/>
          <w:sz w:val="20"/>
          <w:szCs w:val="20"/>
          <w:lang w:eastAsia="ar-SA"/>
        </w:rPr>
      </w:pPr>
      <w:r w:rsidRPr="00B35C12">
        <w:rPr>
          <w:rFonts w:ascii="Bookman Old Style" w:eastAsia="Times New Roman" w:hAnsi="Bookman Old Style"/>
          <w:bCs/>
          <w:iCs/>
          <w:color w:val="auto"/>
          <w:sz w:val="20"/>
          <w:szCs w:val="20"/>
          <w:lang w:eastAsia="ar-SA"/>
        </w:rPr>
        <w:t xml:space="preserve">     (denumirea/numele)</w:t>
      </w:r>
    </w:p>
    <w:p w14:paraId="4C47DF29" w14:textId="77777777" w:rsidR="00B35C12" w:rsidRPr="00B35C12" w:rsidRDefault="00B35C12" w:rsidP="00B35C12">
      <w:pPr>
        <w:widowControl/>
        <w:tabs>
          <w:tab w:val="left" w:pos="720"/>
        </w:tabs>
        <w:rPr>
          <w:rFonts w:ascii="Bookman Old Style" w:eastAsia="Times New Roman" w:hAnsi="Bookman Old Style"/>
          <w:color w:val="auto"/>
          <w:sz w:val="20"/>
          <w:szCs w:val="20"/>
          <w:highlight w:val="yellow"/>
          <w:lang w:eastAsia="ro-RO"/>
        </w:rPr>
      </w:pPr>
    </w:p>
    <w:p w14:paraId="7C48FB96" w14:textId="77777777" w:rsidR="00B35C12" w:rsidRPr="00B35C12" w:rsidRDefault="00B35C12" w:rsidP="00B35C12">
      <w:pPr>
        <w:widowControl/>
        <w:suppressAutoHyphens/>
        <w:jc w:val="both"/>
        <w:rPr>
          <w:rFonts w:ascii="Bookman Old Style" w:eastAsia="Times New Roman" w:hAnsi="Bookman Old Style"/>
          <w:color w:val="auto"/>
          <w:sz w:val="20"/>
          <w:szCs w:val="20"/>
          <w:u w:val="single"/>
          <w:lang w:eastAsia="ar-SA"/>
        </w:rPr>
      </w:pPr>
    </w:p>
    <w:p w14:paraId="16E8A594" w14:textId="77777777" w:rsidR="00B35C12" w:rsidRPr="00B35C12" w:rsidRDefault="00B35C12" w:rsidP="00B35C12">
      <w:pPr>
        <w:widowControl/>
        <w:suppressAutoHyphens/>
        <w:jc w:val="center"/>
        <w:rPr>
          <w:rFonts w:ascii="Bookman Old Style" w:eastAsia="Times New Roman" w:hAnsi="Bookman Old Style"/>
          <w:b/>
          <w:color w:val="auto"/>
          <w:sz w:val="20"/>
          <w:szCs w:val="20"/>
          <w:lang w:eastAsia="ar-SA"/>
        </w:rPr>
      </w:pPr>
      <w:r w:rsidRPr="00B35C12">
        <w:rPr>
          <w:rFonts w:ascii="Bookman Old Style" w:eastAsia="Times New Roman" w:hAnsi="Bookman Old Style"/>
          <w:b/>
          <w:color w:val="auto"/>
          <w:sz w:val="20"/>
          <w:szCs w:val="20"/>
          <w:lang w:eastAsia="ar-SA"/>
        </w:rPr>
        <w:t xml:space="preserve">DECLARAŢIE PRIVIND NEÎNCADRAREA ÎN ART. 165 </w:t>
      </w:r>
      <w:r w:rsidRPr="00B35C12">
        <w:rPr>
          <w:rFonts w:ascii="Cambria" w:eastAsia="Times New Roman" w:hAnsi="Cambria" w:cs="Cambria"/>
          <w:b/>
          <w:color w:val="auto"/>
          <w:sz w:val="20"/>
          <w:szCs w:val="20"/>
          <w:lang w:eastAsia="ar-SA"/>
        </w:rPr>
        <w:t>Ș</w:t>
      </w:r>
      <w:r w:rsidRPr="00B35C12">
        <w:rPr>
          <w:rFonts w:ascii="Bookman Old Style" w:eastAsia="Times New Roman" w:hAnsi="Bookman Old Style"/>
          <w:b/>
          <w:color w:val="auto"/>
          <w:sz w:val="20"/>
          <w:szCs w:val="20"/>
          <w:lang w:eastAsia="ar-SA"/>
        </w:rPr>
        <w:t>I 167 DIN LEGEA 98/2016</w:t>
      </w:r>
    </w:p>
    <w:p w14:paraId="7624CA72" w14:textId="77777777" w:rsidR="00B35C12" w:rsidRPr="00B35C12" w:rsidRDefault="00B35C12" w:rsidP="00B35C12">
      <w:pPr>
        <w:widowControl/>
        <w:suppressAutoHyphens/>
        <w:jc w:val="both"/>
        <w:rPr>
          <w:rFonts w:ascii="Bookman Old Style" w:eastAsia="Times New Roman" w:hAnsi="Bookman Old Style"/>
          <w:color w:val="auto"/>
          <w:sz w:val="20"/>
          <w:szCs w:val="20"/>
          <w:lang w:eastAsia="ar-SA"/>
        </w:rPr>
      </w:pPr>
    </w:p>
    <w:p w14:paraId="7C7773A4" w14:textId="77777777" w:rsidR="00B35C12" w:rsidRPr="00B35C12" w:rsidRDefault="00B35C12" w:rsidP="00B35C12">
      <w:pPr>
        <w:widowControl/>
        <w:suppressAutoHyphens/>
        <w:ind w:firstLine="644"/>
        <w:jc w:val="both"/>
        <w:rPr>
          <w:rFonts w:ascii="Bookman Old Style" w:eastAsia="Times New Roman" w:hAnsi="Bookman Old Style"/>
          <w:color w:val="auto"/>
          <w:sz w:val="20"/>
          <w:szCs w:val="20"/>
          <w:lang w:eastAsia="ar-SA"/>
        </w:rPr>
      </w:pPr>
      <w:r w:rsidRPr="00B35C12">
        <w:rPr>
          <w:rFonts w:ascii="Bookman Old Style" w:eastAsia="Times New Roman" w:hAnsi="Bookman Old Style"/>
          <w:color w:val="auto"/>
          <w:sz w:val="20"/>
          <w:szCs w:val="20"/>
          <w:lang w:eastAsia="ar-SA"/>
        </w:rPr>
        <w:t xml:space="preserve">Subsemnatul ___________________________________________, reprezentant împuternicit al _________________________________________, </w:t>
      </w:r>
      <w:r w:rsidRPr="00B35C12">
        <w:rPr>
          <w:rFonts w:ascii="Bookman Old Style" w:eastAsia="Times New Roman" w:hAnsi="Bookman Old Style"/>
          <w:i/>
          <w:color w:val="auto"/>
          <w:sz w:val="20"/>
          <w:szCs w:val="20"/>
          <w:lang w:eastAsia="ar-SA"/>
        </w:rPr>
        <w:t xml:space="preserve">(denumirea/numele </w:t>
      </w:r>
      <w:r w:rsidRPr="00B35C12">
        <w:rPr>
          <w:rFonts w:ascii="Cambria" w:eastAsia="Times New Roman" w:hAnsi="Cambria" w:cs="Cambria"/>
          <w:i/>
          <w:color w:val="auto"/>
          <w:sz w:val="20"/>
          <w:szCs w:val="20"/>
          <w:lang w:eastAsia="ar-SA"/>
        </w:rPr>
        <w:t>ș</w:t>
      </w:r>
      <w:r w:rsidRPr="00B35C12">
        <w:rPr>
          <w:rFonts w:ascii="Bookman Old Style" w:eastAsia="Times New Roman" w:hAnsi="Bookman Old Style"/>
          <w:i/>
          <w:color w:val="auto"/>
          <w:sz w:val="20"/>
          <w:szCs w:val="20"/>
          <w:lang w:eastAsia="ar-SA"/>
        </w:rPr>
        <w:t xml:space="preserve">i sediul/adresa operatorului economic) </w:t>
      </w:r>
      <w:r w:rsidRPr="00B35C12">
        <w:rPr>
          <w:rFonts w:ascii="Bookman Old Style" w:eastAsia="Times New Roman" w:hAnsi="Bookman Old Style"/>
          <w:color w:val="auto"/>
          <w:sz w:val="20"/>
          <w:szCs w:val="20"/>
          <w:lang w:eastAsia="ar-SA"/>
        </w:rPr>
        <w:t xml:space="preserve">în calitate de </w:t>
      </w:r>
      <w:r w:rsidRPr="00B35C12">
        <w:rPr>
          <w:rFonts w:ascii="Bookman Old Style" w:eastAsia="Times New Roman" w:hAnsi="Bookman Old Style"/>
          <w:i/>
          <w:color w:val="auto"/>
          <w:sz w:val="20"/>
          <w:szCs w:val="20"/>
          <w:lang w:eastAsia="ar-SA"/>
        </w:rPr>
        <w:t xml:space="preserve">__________________________________________ (candidat/ofertant/ofertant asociat/terţ susţinător al candidatului/ofertantului__________________) </w:t>
      </w:r>
      <w:r w:rsidRPr="00B35C12">
        <w:rPr>
          <w:rFonts w:ascii="Bookman Old Style" w:eastAsia="Times New Roman" w:hAnsi="Bookman Old Style"/>
          <w:color w:val="auto"/>
          <w:sz w:val="20"/>
          <w:szCs w:val="20"/>
          <w:lang w:eastAsia="ar-SA"/>
        </w:rPr>
        <w:t xml:space="preserve"> la procedura de </w:t>
      </w:r>
      <w:r w:rsidRPr="00B35C12">
        <w:rPr>
          <w:rFonts w:ascii="Bookman Old Style" w:eastAsia="Times New Roman" w:hAnsi="Bookman Old Style"/>
          <w:b/>
          <w:color w:val="auto"/>
          <w:sz w:val="20"/>
          <w:szCs w:val="20"/>
          <w:lang w:eastAsia="ar-SA"/>
        </w:rPr>
        <w:t>____________________________________________</w:t>
      </w:r>
      <w:r w:rsidRPr="00B35C12">
        <w:rPr>
          <w:rFonts w:ascii="Bookman Old Style" w:eastAsia="Times New Roman" w:hAnsi="Bookman Old Style"/>
          <w:color w:val="auto"/>
          <w:sz w:val="20"/>
          <w:szCs w:val="20"/>
          <w:lang w:eastAsia="ar-SA"/>
        </w:rPr>
        <w:t xml:space="preserve"> pentru achiziţia de </w:t>
      </w:r>
      <w:r w:rsidRPr="00B35C12">
        <w:rPr>
          <w:rFonts w:ascii="Bookman Old Style" w:eastAsia="Times New Roman" w:hAnsi="Bookman Old Style"/>
          <w:b/>
          <w:color w:val="auto"/>
          <w:sz w:val="20"/>
          <w:szCs w:val="20"/>
          <w:lang w:eastAsia="ar-SA"/>
        </w:rPr>
        <w:t>__________________________________________________</w:t>
      </w:r>
      <w:r w:rsidRPr="00B35C12">
        <w:rPr>
          <w:rFonts w:ascii="Bookman Old Style" w:eastAsia="Times New Roman" w:hAnsi="Bookman Old Style"/>
          <w:color w:val="auto"/>
          <w:sz w:val="20"/>
          <w:szCs w:val="20"/>
          <w:lang w:eastAsia="ar-SA"/>
        </w:rPr>
        <w:t>, cod CPV</w:t>
      </w:r>
      <w:r w:rsidRPr="00B35C12">
        <w:rPr>
          <w:rFonts w:ascii="Bookman Old Style" w:eastAsia="Times New Roman" w:hAnsi="Bookman Old Style"/>
          <w:b/>
          <w:color w:val="auto"/>
          <w:sz w:val="20"/>
          <w:szCs w:val="20"/>
          <w:lang w:eastAsia="ar-SA"/>
        </w:rPr>
        <w:t xml:space="preserve"> _____________________,</w:t>
      </w:r>
      <w:r w:rsidRPr="00B35C12">
        <w:rPr>
          <w:rFonts w:ascii="Bookman Old Style" w:eastAsia="Times New Roman" w:hAnsi="Bookman Old Style"/>
          <w:color w:val="auto"/>
          <w:sz w:val="20"/>
          <w:szCs w:val="20"/>
          <w:lang w:eastAsia="ar-SA"/>
        </w:rPr>
        <w:t xml:space="preserve"> la data de </w:t>
      </w:r>
      <w:r w:rsidRPr="00B35C12">
        <w:rPr>
          <w:rFonts w:ascii="Bookman Old Style" w:eastAsia="Times New Roman" w:hAnsi="Bookman Old Style"/>
          <w:b/>
          <w:color w:val="auto"/>
          <w:sz w:val="20"/>
          <w:szCs w:val="20"/>
          <w:lang w:eastAsia="ar-SA"/>
        </w:rPr>
        <w:t>____________________</w:t>
      </w:r>
      <w:r w:rsidRPr="00B35C12">
        <w:rPr>
          <w:rFonts w:ascii="Bookman Old Style" w:eastAsia="Times New Roman" w:hAnsi="Bookman Old Style"/>
          <w:color w:val="auto"/>
          <w:sz w:val="20"/>
          <w:szCs w:val="20"/>
          <w:lang w:eastAsia="ar-SA"/>
        </w:rPr>
        <w:t xml:space="preserve"> organizată de _______________________ (denumirea autorităţii contractante), declar pe proprie răspundere că:</w:t>
      </w:r>
    </w:p>
    <w:p w14:paraId="0D9C6114" w14:textId="77777777" w:rsidR="00B35C12" w:rsidRPr="00B35C12" w:rsidRDefault="00B35C12" w:rsidP="00B35C12">
      <w:pPr>
        <w:widowControl/>
        <w:ind w:firstLine="284"/>
        <w:jc w:val="both"/>
        <w:rPr>
          <w:rFonts w:ascii="Bookman Old Style" w:eastAsia="Times New Roman" w:hAnsi="Bookman Old Style"/>
          <w:b/>
          <w:bCs/>
          <w:sz w:val="20"/>
          <w:szCs w:val="20"/>
          <w:lang w:eastAsia="ro-RO"/>
        </w:rPr>
      </w:pPr>
    </w:p>
    <w:p w14:paraId="4344F18A" w14:textId="77777777" w:rsidR="00B35C12" w:rsidRPr="00B35C12" w:rsidRDefault="00B35C12" w:rsidP="00B35C12">
      <w:pPr>
        <w:widowControl/>
        <w:numPr>
          <w:ilvl w:val="0"/>
          <w:numId w:val="36"/>
        </w:numPr>
        <w:jc w:val="both"/>
        <w:rPr>
          <w:rFonts w:ascii="Bookman Old Style" w:eastAsia="Times New Roman" w:hAnsi="Bookman Old Style"/>
          <w:sz w:val="20"/>
          <w:szCs w:val="20"/>
          <w:lang w:eastAsia="ro-RO"/>
        </w:rPr>
      </w:pPr>
      <w:r w:rsidRPr="00B35C12">
        <w:rPr>
          <w:rFonts w:ascii="Bookman Old Style" w:eastAsia="Times New Roman" w:hAnsi="Bookman Old Style"/>
          <w:b/>
          <w:bCs/>
          <w:sz w:val="20"/>
          <w:szCs w:val="20"/>
          <w:lang w:eastAsia="ro-RO"/>
        </w:rPr>
        <w:t xml:space="preserve">Nu ne-am </w:t>
      </w:r>
      <w:r w:rsidRPr="00B35C12">
        <w:rPr>
          <w:rFonts w:ascii="Bookman Old Style" w:eastAsia="Times New Roman" w:hAnsi="Bookman Old Style"/>
          <w:sz w:val="20"/>
          <w:szCs w:val="20"/>
          <w:lang w:eastAsia="ro-RO"/>
        </w:rPr>
        <w:t>încălcat obligaţiile privind plata impozitelor, taxelor sau a contribuţiilor la bugetul general consolidat a</w:t>
      </w:r>
      <w:r w:rsidRPr="00B35C12">
        <w:rPr>
          <w:rFonts w:ascii="Cambria" w:eastAsia="Times New Roman" w:hAnsi="Cambria" w:cs="Cambria"/>
          <w:sz w:val="20"/>
          <w:szCs w:val="20"/>
          <w:lang w:eastAsia="ro-RO"/>
        </w:rPr>
        <w:t>ș</w:t>
      </w:r>
      <w:r w:rsidRPr="00B35C12">
        <w:rPr>
          <w:rFonts w:ascii="Bookman Old Style" w:eastAsia="Times New Roman" w:hAnsi="Bookman Old Style"/>
          <w:sz w:val="20"/>
          <w:szCs w:val="20"/>
          <w:lang w:eastAsia="ro-RO"/>
        </w:rPr>
        <w:t>a cum aceste obliga</w:t>
      </w:r>
      <w:r w:rsidRPr="00B35C12">
        <w:rPr>
          <w:rFonts w:ascii="Cambria" w:eastAsia="Times New Roman" w:hAnsi="Cambria" w:cs="Cambria"/>
          <w:sz w:val="20"/>
          <w:szCs w:val="20"/>
          <w:lang w:eastAsia="ro-RO"/>
        </w:rPr>
        <w:t>ț</w:t>
      </w:r>
      <w:r w:rsidRPr="00B35C12">
        <w:rPr>
          <w:rFonts w:ascii="Bookman Old Style" w:eastAsia="Times New Roman" w:hAnsi="Bookman Old Style"/>
          <w:sz w:val="20"/>
          <w:szCs w:val="20"/>
          <w:lang w:eastAsia="ro-RO"/>
        </w:rPr>
        <w:t xml:space="preserve">ii sunt definite de art. 165, alin. (1) </w:t>
      </w:r>
      <w:r w:rsidRPr="00B35C12">
        <w:rPr>
          <w:rFonts w:ascii="Cambria" w:eastAsia="Times New Roman" w:hAnsi="Cambria" w:cs="Cambria"/>
          <w:sz w:val="20"/>
          <w:szCs w:val="20"/>
          <w:lang w:eastAsia="ro-RO"/>
        </w:rPr>
        <w:t>ș</w:t>
      </w:r>
      <w:r w:rsidRPr="00B35C12">
        <w:rPr>
          <w:rFonts w:ascii="Bookman Old Style" w:eastAsia="Times New Roman" w:hAnsi="Bookman Old Style"/>
          <w:sz w:val="20"/>
          <w:szCs w:val="20"/>
          <w:lang w:eastAsia="ro-RO"/>
        </w:rPr>
        <w:t>i art. 166, alin. (2) din Legea 98/2016.</w:t>
      </w:r>
      <w:r w:rsidRPr="00B35C12">
        <w:rPr>
          <w:rFonts w:ascii="Bookman Old Style" w:eastAsia="Times New Roman" w:hAnsi="Bookman Old Style" w:cs="Bookman Old Style"/>
          <w:sz w:val="20"/>
          <w:szCs w:val="20"/>
          <w:lang w:eastAsia="ro-RO"/>
        </w:rPr>
        <w:t> </w:t>
      </w:r>
    </w:p>
    <w:p w14:paraId="46F31A97" w14:textId="77777777" w:rsidR="00B35C12" w:rsidRPr="00B35C12" w:rsidRDefault="00B35C12" w:rsidP="00B35C12">
      <w:pPr>
        <w:widowControl/>
        <w:numPr>
          <w:ilvl w:val="0"/>
          <w:numId w:val="36"/>
        </w:numPr>
        <w:contextualSpacing/>
        <w:jc w:val="both"/>
        <w:rPr>
          <w:rFonts w:ascii="Bookman Old Style" w:eastAsia="Calibri" w:hAnsi="Bookman Old Style"/>
          <w:sz w:val="20"/>
          <w:szCs w:val="20"/>
          <w:lang w:val="en-US"/>
        </w:rPr>
      </w:pPr>
      <w:r w:rsidRPr="00B35C12">
        <w:rPr>
          <w:rFonts w:ascii="Bookman Old Style" w:eastAsia="Calibri" w:hAnsi="Bookman Old Style"/>
          <w:b/>
          <w:bCs/>
          <w:sz w:val="20"/>
          <w:szCs w:val="20"/>
          <w:lang w:val="en-US"/>
        </w:rPr>
        <w:t xml:space="preserve">Nu ne aflăm </w:t>
      </w:r>
      <w:r w:rsidRPr="00B35C12">
        <w:rPr>
          <w:rFonts w:ascii="Bookman Old Style" w:eastAsia="Calibri" w:hAnsi="Bookman Old Style"/>
          <w:sz w:val="20"/>
          <w:szCs w:val="20"/>
          <w:lang w:val="en-US"/>
        </w:rPr>
        <w:t>în oricare dintre următoarele situaţii prevăzute de art. 167, alin (1) din Legea 98/2016, respectiv: </w:t>
      </w:r>
    </w:p>
    <w:p w14:paraId="774FFC6D" w14:textId="77777777" w:rsidR="00B35C12" w:rsidRPr="00B35C12" w:rsidRDefault="00B35C12" w:rsidP="00B35C12">
      <w:pPr>
        <w:widowControl/>
        <w:numPr>
          <w:ilvl w:val="1"/>
          <w:numId w:val="37"/>
        </w:numPr>
        <w:ind w:left="284" w:hanging="284"/>
        <w:jc w:val="both"/>
        <w:rPr>
          <w:rFonts w:ascii="Bookman Old Style" w:eastAsia="Times New Roman" w:hAnsi="Bookman Old Style"/>
          <w:sz w:val="20"/>
          <w:szCs w:val="20"/>
          <w:lang w:eastAsia="ro-RO"/>
        </w:rPr>
      </w:pPr>
      <w:r w:rsidRPr="00B35C12">
        <w:rPr>
          <w:rFonts w:ascii="Bookman Old Style" w:eastAsia="Times New Roman" w:hAnsi="Bookman Old Style"/>
          <w:sz w:val="20"/>
          <w:szCs w:val="20"/>
          <w:lang w:eastAsia="ro-RO"/>
        </w:rPr>
        <w:t>nu am încălcat obligaţiile stabilite potrivit </w:t>
      </w:r>
      <w:r w:rsidRPr="00B35C12">
        <w:rPr>
          <w:rFonts w:ascii="Bookman Old Style" w:eastAsia="Times New Roman" w:hAnsi="Bookman Old Style"/>
          <w:color w:val="auto"/>
          <w:sz w:val="20"/>
          <w:szCs w:val="20"/>
          <w:lang w:eastAsia="ro-RO"/>
        </w:rPr>
        <w:t>art. 51</w:t>
      </w:r>
      <w:r w:rsidRPr="00B35C12">
        <w:rPr>
          <w:rFonts w:ascii="Bookman Old Style" w:eastAsia="Times New Roman" w:hAnsi="Bookman Old Style"/>
          <w:sz w:val="20"/>
          <w:szCs w:val="20"/>
          <w:lang w:eastAsia="ro-RO"/>
        </w:rPr>
        <w:t>, iar autoritatea contractantă poate demonstra acest lucru prin orice mijloc de probă adecvat, cum ar fi decizii ale autorităţilor competente prin care se constată încălcarea acestor obligaţii;</w:t>
      </w:r>
    </w:p>
    <w:p w14:paraId="5293DF2D" w14:textId="77777777" w:rsidR="00B35C12" w:rsidRPr="00B35C12" w:rsidRDefault="00B35C12" w:rsidP="00B35C12">
      <w:pPr>
        <w:widowControl/>
        <w:numPr>
          <w:ilvl w:val="1"/>
          <w:numId w:val="37"/>
        </w:numPr>
        <w:ind w:left="284" w:hanging="284"/>
        <w:jc w:val="both"/>
        <w:rPr>
          <w:rFonts w:ascii="Bookman Old Style" w:eastAsia="Times New Roman" w:hAnsi="Bookman Old Style"/>
          <w:sz w:val="20"/>
          <w:szCs w:val="20"/>
          <w:lang w:eastAsia="ro-RO"/>
        </w:rPr>
      </w:pPr>
      <w:r w:rsidRPr="00B35C12">
        <w:rPr>
          <w:rFonts w:ascii="Bookman Old Style" w:eastAsia="Times New Roman" w:hAnsi="Bookman Old Style"/>
          <w:sz w:val="20"/>
          <w:szCs w:val="20"/>
          <w:lang w:eastAsia="ro-RO"/>
        </w:rPr>
        <w:t>nu ne aflăm în procedura insolvenţei sau în lichidare, în supraveghere judiciară sau în încetarea activităţii; </w:t>
      </w:r>
    </w:p>
    <w:p w14:paraId="0DE5ABAD" w14:textId="77777777" w:rsidR="00B35C12" w:rsidRPr="00B35C12" w:rsidRDefault="00B35C12" w:rsidP="00B35C12">
      <w:pPr>
        <w:widowControl/>
        <w:numPr>
          <w:ilvl w:val="1"/>
          <w:numId w:val="37"/>
        </w:numPr>
        <w:ind w:left="284" w:hanging="284"/>
        <w:jc w:val="both"/>
        <w:rPr>
          <w:rFonts w:ascii="Bookman Old Style" w:eastAsia="Times New Roman" w:hAnsi="Bookman Old Style"/>
          <w:sz w:val="20"/>
          <w:szCs w:val="20"/>
          <w:lang w:eastAsia="ro-RO"/>
        </w:rPr>
      </w:pPr>
      <w:r w:rsidRPr="00B35C12">
        <w:rPr>
          <w:rFonts w:ascii="Bookman Old Style" w:eastAsia="Times New Roman" w:hAnsi="Bookman Old Style"/>
          <w:bCs/>
          <w:sz w:val="20"/>
          <w:szCs w:val="20"/>
          <w:lang w:eastAsia="ro-RO"/>
        </w:rPr>
        <w:t>nu</w:t>
      </w:r>
      <w:r w:rsidRPr="00B35C12">
        <w:rPr>
          <w:rFonts w:ascii="Bookman Old Style" w:eastAsia="Times New Roman" w:hAnsi="Bookman Old Style"/>
          <w:sz w:val="20"/>
          <w:szCs w:val="20"/>
          <w:lang w:eastAsia="ro-RO"/>
        </w:rPr>
        <w:t> am comis o abatere profesională gravă care ne pune în discuţie integritatea, iar autoritatea contractantă poate demonstra acest lucru prin orice mijloc de probă adecvat, cum ar fi o decizie a unei instanţe judecătoreşti sau a unei autorităţi administrative; </w:t>
      </w:r>
    </w:p>
    <w:p w14:paraId="3EF7B5A8" w14:textId="77777777" w:rsidR="00B35C12" w:rsidRPr="00B35C12" w:rsidRDefault="00B35C12" w:rsidP="00B35C12">
      <w:pPr>
        <w:widowControl/>
        <w:numPr>
          <w:ilvl w:val="1"/>
          <w:numId w:val="37"/>
        </w:numPr>
        <w:ind w:left="284" w:hanging="284"/>
        <w:jc w:val="both"/>
        <w:rPr>
          <w:rFonts w:ascii="Bookman Old Style" w:eastAsia="Times New Roman" w:hAnsi="Bookman Old Style"/>
          <w:sz w:val="20"/>
          <w:szCs w:val="20"/>
          <w:lang w:eastAsia="ro-RO"/>
        </w:rPr>
      </w:pPr>
      <w:r w:rsidRPr="00B35C12">
        <w:rPr>
          <w:rFonts w:ascii="Bookman Old Style" w:eastAsia="Times New Roman" w:hAnsi="Bookman Old Style"/>
          <w:sz w:val="20"/>
          <w:szCs w:val="20"/>
          <w:lang w:eastAsia="ro-RO"/>
        </w:rPr>
        <w:t>nu am încheiat cu alţi operatori economici acorduri care vizează denaturarea concurenţei în cadrul sau în legătură cu procedura în cauză; </w:t>
      </w:r>
    </w:p>
    <w:p w14:paraId="4000D582" w14:textId="77777777" w:rsidR="00B35C12" w:rsidRPr="00B35C12" w:rsidRDefault="00B35C12" w:rsidP="00B35C12">
      <w:pPr>
        <w:widowControl/>
        <w:numPr>
          <w:ilvl w:val="1"/>
          <w:numId w:val="37"/>
        </w:numPr>
        <w:ind w:left="284" w:hanging="284"/>
        <w:jc w:val="both"/>
        <w:rPr>
          <w:rFonts w:ascii="Bookman Old Style" w:eastAsia="Times New Roman" w:hAnsi="Bookman Old Style"/>
          <w:sz w:val="20"/>
          <w:szCs w:val="20"/>
          <w:lang w:eastAsia="ro-RO"/>
        </w:rPr>
      </w:pPr>
      <w:r w:rsidRPr="00B35C12">
        <w:rPr>
          <w:rFonts w:ascii="Bookman Old Style" w:eastAsia="Times New Roman" w:hAnsi="Bookman Old Style"/>
          <w:sz w:val="20"/>
          <w:szCs w:val="20"/>
          <w:lang w:eastAsia="ro-RO"/>
        </w:rPr>
        <w:t>nu ne aflăm într-o situaţie de conflict de interese în cadrul sau în legătură cu procedura în cauză;</w:t>
      </w:r>
    </w:p>
    <w:p w14:paraId="7B0BB025" w14:textId="77777777" w:rsidR="00B35C12" w:rsidRPr="00B35C12" w:rsidRDefault="00B35C12" w:rsidP="00B35C12">
      <w:pPr>
        <w:widowControl/>
        <w:numPr>
          <w:ilvl w:val="1"/>
          <w:numId w:val="37"/>
        </w:numPr>
        <w:ind w:left="284" w:hanging="284"/>
        <w:jc w:val="both"/>
        <w:rPr>
          <w:rFonts w:ascii="Bookman Old Style" w:eastAsia="Times New Roman" w:hAnsi="Bookman Old Style"/>
          <w:sz w:val="20"/>
          <w:szCs w:val="20"/>
          <w:lang w:eastAsia="ro-RO"/>
        </w:rPr>
      </w:pPr>
      <w:r w:rsidRPr="00B35C12">
        <w:rPr>
          <w:rFonts w:ascii="Bookman Old Style" w:eastAsia="Times New Roman" w:hAnsi="Bookman Old Style"/>
          <w:sz w:val="20"/>
          <w:szCs w:val="20"/>
          <w:lang w:eastAsia="ro-RO"/>
        </w:rPr>
        <w:t> nu am participat anterioar la pregătirea procedurii de atribuire ceea ce a condus la o distorsionare a concurenţei;</w:t>
      </w:r>
    </w:p>
    <w:p w14:paraId="0A716611" w14:textId="77777777" w:rsidR="00B35C12" w:rsidRPr="00B35C12" w:rsidRDefault="00B35C12" w:rsidP="00B35C12">
      <w:pPr>
        <w:widowControl/>
        <w:numPr>
          <w:ilvl w:val="1"/>
          <w:numId w:val="37"/>
        </w:numPr>
        <w:ind w:left="284" w:hanging="284"/>
        <w:jc w:val="both"/>
        <w:rPr>
          <w:rFonts w:ascii="Bookman Old Style" w:eastAsia="Times New Roman" w:hAnsi="Bookman Old Style"/>
          <w:sz w:val="20"/>
          <w:szCs w:val="20"/>
          <w:lang w:eastAsia="ro-RO"/>
        </w:rPr>
      </w:pPr>
      <w:r w:rsidRPr="00B35C12">
        <w:rPr>
          <w:rFonts w:ascii="Bookman Old Style" w:eastAsia="Times New Roman" w:hAnsi="Bookman Old Style"/>
          <w:sz w:val="20"/>
          <w:szCs w:val="20"/>
          <w:lang w:eastAsia="ro-RO"/>
        </w:rPr>
        <w:t> nu ne-am încălcat în mod grav sau repetat obligaţiile principale ce ne reveneau în cadrul unui contract de achiziţii publice, al unui contract de achiziţii sectoriale sau al unui contract de concesiune încheiate anterior, iar aceste încălcări au dus la încetarea anticipată a respectivului contract, plata de daune-interese sau alte sancţiuni comparabile; </w:t>
      </w:r>
    </w:p>
    <w:p w14:paraId="3B655FEF" w14:textId="77777777" w:rsidR="00B35C12" w:rsidRPr="00B35C12" w:rsidRDefault="00B35C12" w:rsidP="00B35C12">
      <w:pPr>
        <w:widowControl/>
        <w:numPr>
          <w:ilvl w:val="1"/>
          <w:numId w:val="37"/>
        </w:numPr>
        <w:ind w:left="284" w:hanging="284"/>
        <w:jc w:val="both"/>
        <w:rPr>
          <w:rFonts w:ascii="Bookman Old Style" w:eastAsia="Times New Roman" w:hAnsi="Bookman Old Style"/>
          <w:sz w:val="20"/>
          <w:szCs w:val="20"/>
          <w:lang w:eastAsia="ro-RO"/>
        </w:rPr>
      </w:pPr>
      <w:r w:rsidRPr="00B35C12">
        <w:rPr>
          <w:rFonts w:ascii="Bookman Old Style" w:eastAsia="Times New Roman" w:hAnsi="Bookman Old Style"/>
          <w:sz w:val="20"/>
          <w:szCs w:val="20"/>
          <w:lang w:eastAsia="ro-RO"/>
        </w:rPr>
        <w:t>nu ne facem vinova</w:t>
      </w:r>
      <w:r w:rsidRPr="00B35C12">
        <w:rPr>
          <w:rFonts w:ascii="Cambria" w:eastAsia="Times New Roman" w:hAnsi="Cambria" w:cs="Cambria"/>
          <w:sz w:val="20"/>
          <w:szCs w:val="20"/>
          <w:lang w:eastAsia="ro-RO"/>
        </w:rPr>
        <w:t>ț</w:t>
      </w:r>
      <w:r w:rsidRPr="00B35C12">
        <w:rPr>
          <w:rFonts w:ascii="Bookman Old Style" w:eastAsia="Times New Roman" w:hAnsi="Bookman Old Style"/>
          <w:sz w:val="20"/>
          <w:szCs w:val="20"/>
          <w:lang w:eastAsia="ro-RO"/>
        </w:rPr>
        <w:t>i de declara</w:t>
      </w:r>
      <w:r w:rsidRPr="00B35C12">
        <w:rPr>
          <w:rFonts w:ascii="Bookman Old Style" w:eastAsia="Times New Roman" w:hAnsi="Bookman Old Style" w:cs="Bookman Old Style"/>
          <w:sz w:val="20"/>
          <w:szCs w:val="20"/>
          <w:lang w:eastAsia="ro-RO"/>
        </w:rPr>
        <w:t>ţ</w:t>
      </w:r>
      <w:r w:rsidRPr="00B35C12">
        <w:rPr>
          <w:rFonts w:ascii="Bookman Old Style" w:eastAsia="Times New Roman" w:hAnsi="Bookman Old Style"/>
          <w:sz w:val="20"/>
          <w:szCs w:val="20"/>
          <w:lang w:eastAsia="ro-RO"/>
        </w:rPr>
        <w:t xml:space="preserve">ii false </w:t>
      </w:r>
      <w:r w:rsidRPr="00B35C12">
        <w:rPr>
          <w:rFonts w:ascii="Bookman Old Style" w:eastAsia="Times New Roman" w:hAnsi="Bookman Old Style" w:cs="Bookman Old Style"/>
          <w:sz w:val="20"/>
          <w:szCs w:val="20"/>
          <w:lang w:eastAsia="ro-RO"/>
        </w:rPr>
        <w:t>î</w:t>
      </w:r>
      <w:r w:rsidRPr="00B35C12">
        <w:rPr>
          <w:rFonts w:ascii="Bookman Old Style" w:eastAsia="Times New Roman" w:hAnsi="Bookman Old Style"/>
          <w:sz w:val="20"/>
          <w:szCs w:val="20"/>
          <w:lang w:eastAsia="ro-RO"/>
        </w:rPr>
        <w:t>n con</w:t>
      </w:r>
      <w:r w:rsidRPr="00B35C12">
        <w:rPr>
          <w:rFonts w:ascii="Bookman Old Style" w:eastAsia="Times New Roman" w:hAnsi="Bookman Old Style" w:cs="Bookman Old Style"/>
          <w:sz w:val="20"/>
          <w:szCs w:val="20"/>
          <w:lang w:eastAsia="ro-RO"/>
        </w:rPr>
        <w:t>ţ</w:t>
      </w:r>
      <w:r w:rsidRPr="00B35C12">
        <w:rPr>
          <w:rFonts w:ascii="Bookman Old Style" w:eastAsia="Times New Roman" w:hAnsi="Bookman Old Style"/>
          <w:sz w:val="20"/>
          <w:szCs w:val="20"/>
          <w:lang w:eastAsia="ro-RO"/>
        </w:rPr>
        <w:t>inutul informa</w:t>
      </w:r>
      <w:r w:rsidRPr="00B35C12">
        <w:rPr>
          <w:rFonts w:ascii="Bookman Old Style" w:eastAsia="Times New Roman" w:hAnsi="Bookman Old Style" w:cs="Bookman Old Style"/>
          <w:sz w:val="20"/>
          <w:szCs w:val="20"/>
          <w:lang w:eastAsia="ro-RO"/>
        </w:rPr>
        <w:t>ţ</w:t>
      </w:r>
      <w:r w:rsidRPr="00B35C12">
        <w:rPr>
          <w:rFonts w:ascii="Bookman Old Style" w:eastAsia="Times New Roman" w:hAnsi="Bookman Old Style"/>
          <w:sz w:val="20"/>
          <w:szCs w:val="20"/>
          <w:lang w:eastAsia="ro-RO"/>
        </w:rPr>
        <w:t>iilor transmise la solicitarea autorit</w:t>
      </w:r>
      <w:r w:rsidRPr="00B35C12">
        <w:rPr>
          <w:rFonts w:ascii="Bookman Old Style" w:eastAsia="Times New Roman" w:hAnsi="Bookman Old Style" w:cs="Bookman Old Style"/>
          <w:sz w:val="20"/>
          <w:szCs w:val="20"/>
          <w:lang w:eastAsia="ro-RO"/>
        </w:rPr>
        <w:t>ăţ</w:t>
      </w:r>
      <w:r w:rsidRPr="00B35C12">
        <w:rPr>
          <w:rFonts w:ascii="Bookman Old Style" w:eastAsia="Times New Roman" w:hAnsi="Bookman Old Style"/>
          <w:sz w:val="20"/>
          <w:szCs w:val="20"/>
          <w:lang w:eastAsia="ro-RO"/>
        </w:rPr>
        <w:t xml:space="preserve">ii contractante </w:t>
      </w:r>
      <w:r w:rsidRPr="00B35C12">
        <w:rPr>
          <w:rFonts w:ascii="Bookman Old Style" w:eastAsia="Times New Roman" w:hAnsi="Bookman Old Style" w:cs="Bookman Old Style"/>
          <w:sz w:val="20"/>
          <w:szCs w:val="20"/>
          <w:lang w:eastAsia="ro-RO"/>
        </w:rPr>
        <w:t>î</w:t>
      </w:r>
      <w:r w:rsidRPr="00B35C12">
        <w:rPr>
          <w:rFonts w:ascii="Bookman Old Style" w:eastAsia="Times New Roman" w:hAnsi="Bookman Old Style"/>
          <w:sz w:val="20"/>
          <w:szCs w:val="20"/>
          <w:lang w:eastAsia="ro-RO"/>
        </w:rPr>
        <w:t>n scopul verific</w:t>
      </w:r>
      <w:r w:rsidRPr="00B35C12">
        <w:rPr>
          <w:rFonts w:ascii="Bookman Old Style" w:eastAsia="Times New Roman" w:hAnsi="Bookman Old Style" w:cs="Bookman Old Style"/>
          <w:sz w:val="20"/>
          <w:szCs w:val="20"/>
          <w:lang w:eastAsia="ro-RO"/>
        </w:rPr>
        <w:t>ă</w:t>
      </w:r>
      <w:r w:rsidRPr="00B35C12">
        <w:rPr>
          <w:rFonts w:ascii="Bookman Old Style" w:eastAsia="Times New Roman" w:hAnsi="Bookman Old Style"/>
          <w:sz w:val="20"/>
          <w:szCs w:val="20"/>
          <w:lang w:eastAsia="ro-RO"/>
        </w:rPr>
        <w:t>rii absen</w:t>
      </w:r>
      <w:r w:rsidRPr="00B35C12">
        <w:rPr>
          <w:rFonts w:ascii="Bookman Old Style" w:eastAsia="Times New Roman" w:hAnsi="Bookman Old Style" w:cs="Bookman Old Style"/>
          <w:sz w:val="20"/>
          <w:szCs w:val="20"/>
          <w:lang w:eastAsia="ro-RO"/>
        </w:rPr>
        <w:t>ţ</w:t>
      </w:r>
      <w:r w:rsidRPr="00B35C12">
        <w:rPr>
          <w:rFonts w:ascii="Bookman Old Style" w:eastAsia="Times New Roman" w:hAnsi="Bookman Old Style"/>
          <w:sz w:val="20"/>
          <w:szCs w:val="20"/>
          <w:lang w:eastAsia="ro-RO"/>
        </w:rPr>
        <w:t xml:space="preserve">ei motivelor de excludere sau al </w:t>
      </w:r>
      <w:r w:rsidRPr="00B35C12">
        <w:rPr>
          <w:rFonts w:ascii="Bookman Old Style" w:eastAsia="Times New Roman" w:hAnsi="Bookman Old Style" w:cs="Bookman Old Style"/>
          <w:sz w:val="20"/>
          <w:szCs w:val="20"/>
          <w:lang w:eastAsia="ro-RO"/>
        </w:rPr>
        <w:t>î</w:t>
      </w:r>
      <w:r w:rsidRPr="00B35C12">
        <w:rPr>
          <w:rFonts w:ascii="Bookman Old Style" w:eastAsia="Times New Roman" w:hAnsi="Bookman Old Style"/>
          <w:sz w:val="20"/>
          <w:szCs w:val="20"/>
          <w:lang w:eastAsia="ro-RO"/>
        </w:rPr>
        <w:t xml:space="preserve">ndeplinirii criteriilor de calificare </w:t>
      </w:r>
      <w:r w:rsidRPr="00B35C12">
        <w:rPr>
          <w:rFonts w:ascii="Bookman Old Style" w:eastAsia="Times New Roman" w:hAnsi="Bookman Old Style" w:cs="Bookman Old Style"/>
          <w:sz w:val="20"/>
          <w:szCs w:val="20"/>
          <w:lang w:eastAsia="ro-RO"/>
        </w:rPr>
        <w:t>ş</w:t>
      </w:r>
      <w:r w:rsidRPr="00B35C12">
        <w:rPr>
          <w:rFonts w:ascii="Bookman Old Style" w:eastAsia="Times New Roman" w:hAnsi="Bookman Old Style"/>
          <w:sz w:val="20"/>
          <w:szCs w:val="20"/>
          <w:lang w:eastAsia="ro-RO"/>
        </w:rPr>
        <w:t>i selec</w:t>
      </w:r>
      <w:r w:rsidRPr="00B35C12">
        <w:rPr>
          <w:rFonts w:ascii="Bookman Old Style" w:eastAsia="Times New Roman" w:hAnsi="Bookman Old Style" w:cs="Bookman Old Style"/>
          <w:sz w:val="20"/>
          <w:szCs w:val="20"/>
          <w:lang w:eastAsia="ro-RO"/>
        </w:rPr>
        <w:t>ţ</w:t>
      </w:r>
      <w:r w:rsidRPr="00B35C12">
        <w:rPr>
          <w:rFonts w:ascii="Bookman Old Style" w:eastAsia="Times New Roman" w:hAnsi="Bookman Old Style"/>
          <w:sz w:val="20"/>
          <w:szCs w:val="20"/>
          <w:lang w:eastAsia="ro-RO"/>
        </w:rPr>
        <w:t>ie, am prezentat aceste informa</w:t>
      </w:r>
      <w:r w:rsidRPr="00B35C12">
        <w:rPr>
          <w:rFonts w:ascii="Bookman Old Style" w:eastAsia="Times New Roman" w:hAnsi="Bookman Old Style" w:cs="Bookman Old Style"/>
          <w:sz w:val="20"/>
          <w:szCs w:val="20"/>
          <w:lang w:eastAsia="ro-RO"/>
        </w:rPr>
        <w:t>ţ</w:t>
      </w:r>
      <w:r w:rsidRPr="00B35C12">
        <w:rPr>
          <w:rFonts w:ascii="Bookman Old Style" w:eastAsia="Times New Roman" w:hAnsi="Bookman Old Style"/>
          <w:sz w:val="20"/>
          <w:szCs w:val="20"/>
          <w:lang w:eastAsia="ro-RO"/>
        </w:rPr>
        <w:t xml:space="preserve">ii sau suntem </w:t>
      </w:r>
      <w:r w:rsidRPr="00B35C12">
        <w:rPr>
          <w:rFonts w:ascii="Bookman Old Style" w:eastAsia="Times New Roman" w:hAnsi="Bookman Old Style" w:cs="Bookman Old Style"/>
          <w:sz w:val="20"/>
          <w:szCs w:val="20"/>
          <w:lang w:eastAsia="ro-RO"/>
        </w:rPr>
        <w:t>î</w:t>
      </w:r>
      <w:r w:rsidRPr="00B35C12">
        <w:rPr>
          <w:rFonts w:ascii="Bookman Old Style" w:eastAsia="Times New Roman" w:hAnsi="Bookman Old Style"/>
          <w:sz w:val="20"/>
          <w:szCs w:val="20"/>
          <w:lang w:eastAsia="ro-RO"/>
        </w:rPr>
        <w:t>n m</w:t>
      </w:r>
      <w:r w:rsidRPr="00B35C12">
        <w:rPr>
          <w:rFonts w:ascii="Bookman Old Style" w:eastAsia="Times New Roman" w:hAnsi="Bookman Old Style" w:cs="Bookman Old Style"/>
          <w:sz w:val="20"/>
          <w:szCs w:val="20"/>
          <w:lang w:eastAsia="ro-RO"/>
        </w:rPr>
        <w:t>ă</w:t>
      </w:r>
      <w:r w:rsidRPr="00B35C12">
        <w:rPr>
          <w:rFonts w:ascii="Bookman Old Style" w:eastAsia="Times New Roman" w:hAnsi="Bookman Old Style"/>
          <w:sz w:val="20"/>
          <w:szCs w:val="20"/>
          <w:lang w:eastAsia="ro-RO"/>
        </w:rPr>
        <w:t>sur</w:t>
      </w:r>
      <w:r w:rsidRPr="00B35C12">
        <w:rPr>
          <w:rFonts w:ascii="Bookman Old Style" w:eastAsia="Times New Roman" w:hAnsi="Bookman Old Style" w:cs="Bookman Old Style"/>
          <w:sz w:val="20"/>
          <w:szCs w:val="20"/>
          <w:lang w:eastAsia="ro-RO"/>
        </w:rPr>
        <w:t>ă</w:t>
      </w:r>
      <w:r w:rsidRPr="00B35C12">
        <w:rPr>
          <w:rFonts w:ascii="Bookman Old Style" w:eastAsia="Times New Roman" w:hAnsi="Bookman Old Style"/>
          <w:sz w:val="20"/>
          <w:szCs w:val="20"/>
          <w:lang w:eastAsia="ro-RO"/>
        </w:rPr>
        <w:t xml:space="preserve"> s</w:t>
      </w:r>
      <w:r w:rsidRPr="00B35C12">
        <w:rPr>
          <w:rFonts w:ascii="Bookman Old Style" w:eastAsia="Times New Roman" w:hAnsi="Bookman Old Style" w:cs="Bookman Old Style"/>
          <w:sz w:val="20"/>
          <w:szCs w:val="20"/>
          <w:lang w:eastAsia="ro-RO"/>
        </w:rPr>
        <w:t>ă</w:t>
      </w:r>
      <w:r w:rsidRPr="00B35C12">
        <w:rPr>
          <w:rFonts w:ascii="Bookman Old Style" w:eastAsia="Times New Roman" w:hAnsi="Bookman Old Style"/>
          <w:sz w:val="20"/>
          <w:szCs w:val="20"/>
          <w:lang w:eastAsia="ro-RO"/>
        </w:rPr>
        <w:t xml:space="preserve"> prezent</w:t>
      </w:r>
      <w:r w:rsidRPr="00B35C12">
        <w:rPr>
          <w:rFonts w:ascii="Bookman Old Style" w:eastAsia="Times New Roman" w:hAnsi="Bookman Old Style" w:cs="Bookman Old Style"/>
          <w:sz w:val="20"/>
          <w:szCs w:val="20"/>
          <w:lang w:eastAsia="ro-RO"/>
        </w:rPr>
        <w:t>ă</w:t>
      </w:r>
      <w:r w:rsidRPr="00B35C12">
        <w:rPr>
          <w:rFonts w:ascii="Bookman Old Style" w:eastAsia="Times New Roman" w:hAnsi="Bookman Old Style"/>
          <w:sz w:val="20"/>
          <w:szCs w:val="20"/>
          <w:lang w:eastAsia="ro-RO"/>
        </w:rPr>
        <w:t>m documentele justificative solicitate;</w:t>
      </w:r>
      <w:r w:rsidRPr="00B35C12">
        <w:rPr>
          <w:rFonts w:ascii="Bookman Old Style" w:eastAsia="Times New Roman" w:hAnsi="Bookman Old Style" w:cs="Bookman Old Style"/>
          <w:sz w:val="20"/>
          <w:szCs w:val="20"/>
          <w:lang w:eastAsia="ro-RO"/>
        </w:rPr>
        <w:t> </w:t>
      </w:r>
    </w:p>
    <w:p w14:paraId="3B1E31C9" w14:textId="77777777" w:rsidR="00B35C12" w:rsidRPr="00B35C12" w:rsidRDefault="00B35C12" w:rsidP="00B35C12">
      <w:pPr>
        <w:widowControl/>
        <w:numPr>
          <w:ilvl w:val="1"/>
          <w:numId w:val="37"/>
        </w:numPr>
        <w:ind w:left="284" w:hanging="284"/>
        <w:jc w:val="both"/>
        <w:rPr>
          <w:rFonts w:ascii="Bookman Old Style" w:eastAsia="Times New Roman" w:hAnsi="Bookman Old Style"/>
          <w:sz w:val="20"/>
          <w:szCs w:val="20"/>
          <w:lang w:eastAsia="ro-RO"/>
        </w:rPr>
      </w:pPr>
      <w:r w:rsidRPr="00B35C12">
        <w:rPr>
          <w:rFonts w:ascii="Bookman Old Style" w:eastAsia="Times New Roman" w:hAnsi="Bookman Old Style"/>
          <w:sz w:val="20"/>
          <w:szCs w:val="20"/>
          <w:lang w:eastAsia="ro-RO"/>
        </w:rPr>
        <w:t>nu am încercat să influenţăm în mod nelegal procesul decizional al autorităţii contractante, să obţinem informaţii confidenţiale care ne-ar putea conferi avantaje nejustificate în cadrul procedurii de atribuire, nu am furnizat din neglijenţă informaţii eronate care pot avea o influenţă semnificativă asupra deciziilor autorităţii contractante privind excluderea din procedura de atribuire a unui operator economic, selectarea acestuia sau atribuirea contractului de achiziţie publică/acordului-cadru către respectivul operator economic. </w:t>
      </w:r>
    </w:p>
    <w:p w14:paraId="1068BD52" w14:textId="77777777" w:rsidR="00B35C12" w:rsidRPr="00B35C12" w:rsidRDefault="00B35C12" w:rsidP="00B35C12">
      <w:pPr>
        <w:widowControl/>
        <w:jc w:val="both"/>
        <w:rPr>
          <w:rFonts w:ascii="Bookman Old Style" w:eastAsia="Times New Roman" w:hAnsi="Bookman Old Style"/>
          <w:color w:val="auto"/>
          <w:sz w:val="20"/>
          <w:szCs w:val="20"/>
          <w:lang w:eastAsia="ro-RO"/>
        </w:rPr>
      </w:pPr>
      <w:r w:rsidRPr="00B35C12">
        <w:rPr>
          <w:rFonts w:ascii="Bookman Old Style" w:eastAsia="Times New Roman" w:hAnsi="Bookman Old Style"/>
          <w:color w:val="auto"/>
          <w:sz w:val="20"/>
          <w:szCs w:val="20"/>
          <w:lang w:eastAsia="ro-RO"/>
        </w:rPr>
        <w:t>Subsemnatul declar că informaţiile furnizate sunt complete şi corecte în fiecare detaliu şi înţeleg că autoritatea contractantă are dreptul de a solicita, în scopul verificării şi confirmării declaraţiilor orice documente doveditoare de care dispunem.</w:t>
      </w:r>
    </w:p>
    <w:p w14:paraId="1D33A957" w14:textId="77777777" w:rsidR="00B35C12" w:rsidRPr="00B35C12" w:rsidRDefault="00B35C12" w:rsidP="00B35C12">
      <w:pPr>
        <w:widowControl/>
        <w:suppressAutoHyphens/>
        <w:jc w:val="both"/>
        <w:rPr>
          <w:rFonts w:ascii="Bookman Old Style" w:eastAsia="Times New Roman" w:hAnsi="Bookman Old Style"/>
          <w:i/>
          <w:iCs/>
          <w:color w:val="auto"/>
          <w:sz w:val="20"/>
          <w:szCs w:val="20"/>
          <w:lang w:eastAsia="ar-SA"/>
        </w:rPr>
      </w:pPr>
      <w:r w:rsidRPr="00B35C12">
        <w:rPr>
          <w:rFonts w:ascii="Bookman Old Style" w:eastAsia="Times New Roman" w:hAnsi="Bookman Old Style"/>
          <w:color w:val="auto"/>
          <w:sz w:val="20"/>
          <w:szCs w:val="20"/>
          <w:lang w:eastAsia="ar-SA"/>
        </w:rPr>
        <w:t>Înteleg că în cazul în care această declaraţie nu este conformă cu realitatea sunt pasibil de încălcarea prevederilor legislaţiei penale privind falsul în declaraţii.</w:t>
      </w:r>
    </w:p>
    <w:p w14:paraId="61F42B12" w14:textId="77777777" w:rsidR="00B35C12" w:rsidRPr="00B35C12" w:rsidRDefault="00B35C12" w:rsidP="00B35C12">
      <w:pPr>
        <w:widowControl/>
        <w:suppressAutoHyphens/>
        <w:ind w:left="6480" w:firstLine="720"/>
        <w:jc w:val="center"/>
        <w:rPr>
          <w:rFonts w:ascii="Bookman Old Style" w:eastAsia="Times New Roman" w:hAnsi="Bookman Old Style"/>
          <w:i/>
          <w:iCs/>
          <w:color w:val="auto"/>
          <w:sz w:val="20"/>
          <w:szCs w:val="20"/>
          <w:lang w:eastAsia="ar-SA"/>
        </w:rPr>
      </w:pPr>
    </w:p>
    <w:p w14:paraId="6F2541C7" w14:textId="77777777" w:rsidR="00B35C12" w:rsidRPr="00B35C12" w:rsidRDefault="00B35C12" w:rsidP="00B35C12">
      <w:pPr>
        <w:widowControl/>
        <w:suppressAutoHyphens/>
        <w:ind w:left="6480" w:firstLine="720"/>
        <w:jc w:val="center"/>
        <w:rPr>
          <w:rFonts w:ascii="Bookman Old Style" w:eastAsia="Times New Roman" w:hAnsi="Bookman Old Style"/>
          <w:i/>
          <w:iCs/>
          <w:color w:val="auto"/>
          <w:sz w:val="20"/>
          <w:szCs w:val="20"/>
          <w:lang w:eastAsia="ar-SA"/>
        </w:rPr>
      </w:pPr>
      <w:r w:rsidRPr="00B35C12">
        <w:rPr>
          <w:rFonts w:ascii="Bookman Old Style" w:eastAsia="Times New Roman" w:hAnsi="Bookman Old Style"/>
          <w:i/>
          <w:iCs/>
          <w:color w:val="auto"/>
          <w:sz w:val="20"/>
          <w:szCs w:val="20"/>
          <w:lang w:eastAsia="ar-SA"/>
        </w:rPr>
        <w:t>Operator economic,</w:t>
      </w:r>
    </w:p>
    <w:p w14:paraId="0359733F" w14:textId="77777777" w:rsidR="00B35C12" w:rsidRPr="00B35C12" w:rsidRDefault="00B35C12" w:rsidP="00B35C12">
      <w:pPr>
        <w:widowControl/>
        <w:suppressAutoHyphens/>
        <w:ind w:left="6480" w:firstLine="720"/>
        <w:jc w:val="center"/>
        <w:rPr>
          <w:rFonts w:ascii="Bookman Old Style" w:eastAsia="Times New Roman" w:hAnsi="Bookman Old Style"/>
          <w:color w:val="auto"/>
          <w:sz w:val="20"/>
          <w:szCs w:val="20"/>
          <w:lang w:eastAsia="ar-SA"/>
        </w:rPr>
      </w:pPr>
      <w:r w:rsidRPr="00B35C12">
        <w:rPr>
          <w:rFonts w:ascii="Bookman Old Style" w:eastAsia="Times New Roman" w:hAnsi="Bookman Old Style"/>
          <w:color w:val="auto"/>
          <w:sz w:val="20"/>
          <w:szCs w:val="20"/>
          <w:lang w:eastAsia="ar-SA"/>
        </w:rPr>
        <w:t>_________________</w:t>
      </w:r>
    </w:p>
    <w:p w14:paraId="19A6E66B" w14:textId="77777777" w:rsidR="00B35C12" w:rsidRPr="00B35C12" w:rsidRDefault="00B35C12" w:rsidP="00B35C12">
      <w:pPr>
        <w:widowControl/>
        <w:jc w:val="right"/>
        <w:rPr>
          <w:rFonts w:ascii="Bookman Old Style" w:eastAsia="Times New Roman" w:hAnsi="Bookman Old Style"/>
          <w:color w:val="auto"/>
          <w:sz w:val="20"/>
          <w:szCs w:val="20"/>
          <w:lang w:eastAsia="ro-RO"/>
        </w:rPr>
      </w:pPr>
      <w:r w:rsidRPr="00B35C12">
        <w:rPr>
          <w:rFonts w:ascii="Bookman Old Style" w:eastAsia="Times New Roman" w:hAnsi="Bookman Old Style"/>
          <w:color w:val="auto"/>
          <w:sz w:val="20"/>
          <w:szCs w:val="20"/>
          <w:lang w:eastAsia="ro-RO"/>
        </w:rPr>
        <w:t xml:space="preserve"> (semnătura autorizată )</w:t>
      </w:r>
    </w:p>
    <w:p w14:paraId="32E268FE" w14:textId="77777777" w:rsidR="00B35C12" w:rsidRPr="00B35C12" w:rsidRDefault="00B35C12" w:rsidP="00B35C12">
      <w:pPr>
        <w:widowControl/>
        <w:jc w:val="right"/>
        <w:rPr>
          <w:rFonts w:ascii="Bookman Old Style" w:eastAsia="Times New Roman" w:hAnsi="Bookman Old Style"/>
          <w:color w:val="auto"/>
          <w:sz w:val="20"/>
          <w:szCs w:val="20"/>
          <w:lang w:eastAsia="ro-RO"/>
        </w:rPr>
      </w:pPr>
    </w:p>
    <w:p w14:paraId="32E2B51C" w14:textId="77777777" w:rsidR="00B35C12" w:rsidRPr="00B35C12" w:rsidRDefault="00B35C12" w:rsidP="00B35C12">
      <w:pPr>
        <w:widowControl/>
        <w:jc w:val="right"/>
        <w:rPr>
          <w:rFonts w:ascii="Arial Narrow" w:eastAsia="Times New Roman" w:hAnsi="Arial Narrow"/>
          <w:color w:val="auto"/>
          <w:sz w:val="20"/>
          <w:szCs w:val="20"/>
          <w:lang w:eastAsia="ro-RO"/>
        </w:rPr>
      </w:pPr>
    </w:p>
    <w:p w14:paraId="3E4ACF09" w14:textId="77777777" w:rsidR="00B35C12" w:rsidRPr="00B35C12" w:rsidRDefault="00B35C12" w:rsidP="00B35C12">
      <w:pPr>
        <w:widowControl/>
        <w:jc w:val="right"/>
        <w:rPr>
          <w:rFonts w:ascii="Arial Narrow" w:eastAsia="Times New Roman" w:hAnsi="Arial Narrow"/>
          <w:color w:val="auto"/>
          <w:sz w:val="20"/>
          <w:szCs w:val="20"/>
          <w:lang w:eastAsia="ro-RO"/>
        </w:rPr>
      </w:pPr>
    </w:p>
    <w:p w14:paraId="56F55A45" w14:textId="77777777" w:rsidR="00B35C12" w:rsidRPr="00B35C12" w:rsidRDefault="00B35C12" w:rsidP="00B35C12">
      <w:pPr>
        <w:widowControl/>
        <w:jc w:val="right"/>
        <w:rPr>
          <w:rFonts w:ascii="Arial Narrow" w:eastAsia="Times New Roman" w:hAnsi="Arial Narrow"/>
          <w:color w:val="auto"/>
          <w:sz w:val="20"/>
          <w:szCs w:val="20"/>
          <w:lang w:eastAsia="ro-RO"/>
        </w:rPr>
      </w:pPr>
    </w:p>
    <w:p w14:paraId="1D94E648" w14:textId="77777777" w:rsidR="00B35C12" w:rsidRPr="00B35C12" w:rsidRDefault="00B35C12" w:rsidP="00B35C12">
      <w:pPr>
        <w:widowControl/>
        <w:jc w:val="right"/>
        <w:rPr>
          <w:rFonts w:ascii="Arial Narrow" w:eastAsia="Times New Roman" w:hAnsi="Arial Narrow"/>
          <w:color w:val="auto"/>
          <w:sz w:val="20"/>
          <w:szCs w:val="20"/>
          <w:lang w:eastAsia="ro-RO"/>
        </w:rPr>
      </w:pPr>
    </w:p>
    <w:p w14:paraId="74530A21" w14:textId="77777777" w:rsidR="00B35C12" w:rsidRPr="00B35C12" w:rsidRDefault="00B35C12" w:rsidP="00B35C12">
      <w:pPr>
        <w:widowControl/>
        <w:jc w:val="right"/>
        <w:rPr>
          <w:rFonts w:ascii="Arial Narrow" w:eastAsia="Times New Roman" w:hAnsi="Arial Narrow"/>
          <w:color w:val="auto"/>
          <w:sz w:val="20"/>
          <w:szCs w:val="20"/>
          <w:lang w:eastAsia="ro-RO"/>
        </w:rPr>
      </w:pPr>
    </w:p>
    <w:p w14:paraId="30B89A1C" w14:textId="77777777" w:rsidR="00B35C12" w:rsidRPr="00B35C12" w:rsidRDefault="00B35C12" w:rsidP="00B35C12">
      <w:pPr>
        <w:widowControl/>
        <w:jc w:val="right"/>
        <w:rPr>
          <w:rFonts w:ascii="Arial Narrow" w:eastAsia="Times New Roman" w:hAnsi="Arial Narrow"/>
          <w:color w:val="auto"/>
          <w:sz w:val="20"/>
          <w:szCs w:val="20"/>
          <w:lang w:eastAsia="ro-RO"/>
        </w:rPr>
      </w:pPr>
    </w:p>
    <w:p w14:paraId="34FD0368" w14:textId="77777777" w:rsidR="00B35C12" w:rsidRPr="00B35C12" w:rsidRDefault="00B35C12" w:rsidP="00B35C12">
      <w:pPr>
        <w:widowControl/>
        <w:jc w:val="right"/>
        <w:rPr>
          <w:rFonts w:ascii="Arial Narrow" w:eastAsia="Times New Roman" w:hAnsi="Arial Narrow"/>
          <w:color w:val="auto"/>
          <w:sz w:val="20"/>
          <w:szCs w:val="20"/>
          <w:lang w:eastAsia="ro-RO"/>
        </w:rPr>
      </w:pPr>
    </w:p>
    <w:p w14:paraId="69788173" w14:textId="77777777" w:rsidR="00B35C12" w:rsidRPr="00B35C12" w:rsidRDefault="00B35C12" w:rsidP="00B35C12">
      <w:pPr>
        <w:widowControl/>
        <w:tabs>
          <w:tab w:val="left" w:pos="567"/>
        </w:tabs>
        <w:suppressAutoHyphens/>
        <w:ind w:right="963"/>
        <w:jc w:val="both"/>
        <w:rPr>
          <w:rFonts w:ascii="Bookman Old Style" w:eastAsia="Times New Roman" w:hAnsi="Bookman Old Style"/>
          <w:color w:val="auto"/>
          <w:szCs w:val="20"/>
          <w:lang w:eastAsia="ar-SA"/>
        </w:rPr>
      </w:pPr>
      <w:r w:rsidRPr="00B35C12">
        <w:rPr>
          <w:rFonts w:ascii="Arial Narrow" w:eastAsia="Times New Roman" w:hAnsi="Arial Narrow"/>
          <w:color w:val="auto"/>
          <w:szCs w:val="20"/>
          <w:lang w:eastAsia="ar-SA"/>
        </w:rPr>
        <w:tab/>
      </w:r>
      <w:r w:rsidRPr="00B35C12">
        <w:rPr>
          <w:rFonts w:ascii="Bookman Old Style" w:eastAsia="Times New Roman" w:hAnsi="Bookman Old Style"/>
          <w:color w:val="auto"/>
          <w:szCs w:val="20"/>
          <w:lang w:eastAsia="ar-SA"/>
        </w:rPr>
        <w:t xml:space="preserve">OPERATOR ECONOMIC </w:t>
      </w:r>
    </w:p>
    <w:p w14:paraId="4F0AFC5B" w14:textId="77777777" w:rsidR="00B35C12" w:rsidRPr="00B35C12" w:rsidRDefault="00B35C12" w:rsidP="00B35C12">
      <w:pPr>
        <w:widowControl/>
        <w:tabs>
          <w:tab w:val="left" w:pos="567"/>
        </w:tabs>
        <w:suppressAutoHyphens/>
        <w:ind w:left="567" w:right="963"/>
        <w:jc w:val="both"/>
        <w:rPr>
          <w:rFonts w:ascii="Bookman Old Style" w:eastAsia="Times New Roman" w:hAnsi="Bookman Old Style"/>
          <w:color w:val="auto"/>
          <w:szCs w:val="20"/>
          <w:lang w:eastAsia="ar-SA"/>
        </w:rPr>
      </w:pPr>
      <w:r w:rsidRPr="00B35C12">
        <w:rPr>
          <w:rFonts w:ascii="Bookman Old Style" w:eastAsia="Times New Roman" w:hAnsi="Bookman Old Style"/>
          <w:color w:val="auto"/>
          <w:szCs w:val="20"/>
          <w:lang w:eastAsia="ar-SA"/>
        </w:rPr>
        <w:t xml:space="preserve"> ____________________</w:t>
      </w:r>
    </w:p>
    <w:p w14:paraId="73801841" w14:textId="77777777" w:rsidR="00B35C12" w:rsidRPr="00B35C12" w:rsidRDefault="00B35C12" w:rsidP="00B35C12">
      <w:pPr>
        <w:widowControl/>
        <w:tabs>
          <w:tab w:val="left" w:pos="567"/>
        </w:tabs>
        <w:suppressAutoHyphens/>
        <w:ind w:left="567" w:right="963"/>
        <w:jc w:val="both"/>
        <w:rPr>
          <w:rFonts w:ascii="Bookman Old Style" w:eastAsia="Times New Roman" w:hAnsi="Bookman Old Style"/>
          <w:i/>
          <w:color w:val="auto"/>
          <w:szCs w:val="20"/>
          <w:lang w:eastAsia="ar-SA"/>
        </w:rPr>
      </w:pPr>
      <w:r w:rsidRPr="00B35C12">
        <w:rPr>
          <w:rFonts w:ascii="Bookman Old Style" w:eastAsia="Times New Roman" w:hAnsi="Bookman Old Style"/>
          <w:i/>
          <w:color w:val="auto"/>
          <w:szCs w:val="20"/>
          <w:lang w:eastAsia="ar-SA"/>
        </w:rPr>
        <w:t>(denumirea/numele)</w:t>
      </w:r>
    </w:p>
    <w:p w14:paraId="142F76B8" w14:textId="77777777" w:rsidR="00B35C12" w:rsidRPr="00B35C12" w:rsidRDefault="00B35C12" w:rsidP="00B35C12">
      <w:pPr>
        <w:widowControl/>
        <w:tabs>
          <w:tab w:val="left" w:pos="567"/>
        </w:tabs>
        <w:ind w:left="567" w:right="963"/>
        <w:rPr>
          <w:rFonts w:ascii="Bookman Old Style" w:eastAsia="Times New Roman" w:hAnsi="Bookman Old Style"/>
          <w:b/>
          <w:noProof/>
          <w:color w:val="auto"/>
          <w:lang w:eastAsia="ro-RO"/>
        </w:rPr>
      </w:pPr>
    </w:p>
    <w:p w14:paraId="7BEA231E" w14:textId="77777777" w:rsidR="00B35C12" w:rsidRPr="00B35C12" w:rsidRDefault="00B35C12" w:rsidP="00B35C12">
      <w:pPr>
        <w:widowControl/>
        <w:tabs>
          <w:tab w:val="left" w:pos="567"/>
        </w:tabs>
        <w:suppressAutoHyphens/>
        <w:ind w:left="567" w:right="963"/>
        <w:jc w:val="center"/>
        <w:rPr>
          <w:rFonts w:ascii="Bookman Old Style" w:eastAsia="Times New Roman" w:hAnsi="Bookman Old Style"/>
          <w:b/>
          <w:color w:val="auto"/>
          <w:szCs w:val="20"/>
          <w:lang w:eastAsia="ar-SA"/>
        </w:rPr>
      </w:pPr>
      <w:r w:rsidRPr="00B35C12">
        <w:rPr>
          <w:rFonts w:ascii="Bookman Old Style" w:eastAsia="Times New Roman" w:hAnsi="Bookman Old Style"/>
          <w:b/>
          <w:color w:val="auto"/>
          <w:szCs w:val="20"/>
          <w:lang w:eastAsia="ar-SA"/>
        </w:rPr>
        <w:t>DECLARAŢIE</w:t>
      </w:r>
    </w:p>
    <w:p w14:paraId="60523187" w14:textId="77777777" w:rsidR="00B35C12" w:rsidRPr="00B35C12" w:rsidRDefault="00B35C12" w:rsidP="00B35C12">
      <w:pPr>
        <w:widowControl/>
        <w:tabs>
          <w:tab w:val="left" w:pos="567"/>
        </w:tabs>
        <w:suppressAutoHyphens/>
        <w:ind w:left="567" w:right="963"/>
        <w:jc w:val="center"/>
        <w:rPr>
          <w:rFonts w:ascii="Bookman Old Style" w:eastAsia="Times New Roman" w:hAnsi="Bookman Old Style"/>
          <w:b/>
          <w:color w:val="auto"/>
          <w:szCs w:val="20"/>
          <w:lang w:eastAsia="ar-SA"/>
        </w:rPr>
      </w:pPr>
      <w:r w:rsidRPr="00B35C12">
        <w:rPr>
          <w:rFonts w:ascii="Bookman Old Style" w:eastAsia="Times New Roman" w:hAnsi="Bookman Old Style"/>
          <w:b/>
          <w:color w:val="auto"/>
          <w:szCs w:val="20"/>
          <w:lang w:eastAsia="ar-SA"/>
        </w:rPr>
        <w:t>privind evitarea conflictului de interese</w:t>
      </w:r>
    </w:p>
    <w:p w14:paraId="4C42FD28" w14:textId="77777777" w:rsidR="00B35C12" w:rsidRPr="00B35C12" w:rsidRDefault="00B35C12" w:rsidP="00B35C12">
      <w:pPr>
        <w:widowControl/>
        <w:tabs>
          <w:tab w:val="left" w:pos="567"/>
        </w:tabs>
        <w:suppressAutoHyphens/>
        <w:ind w:left="567" w:right="963"/>
        <w:jc w:val="center"/>
        <w:rPr>
          <w:rFonts w:ascii="Bookman Old Style" w:eastAsia="Times New Roman" w:hAnsi="Bookman Old Style"/>
          <w:i/>
          <w:color w:val="auto"/>
          <w:szCs w:val="20"/>
          <w:lang w:eastAsia="ar-SA"/>
        </w:rPr>
      </w:pPr>
      <w:r w:rsidRPr="00B35C12">
        <w:rPr>
          <w:rFonts w:ascii="Bookman Old Style" w:eastAsia="Times New Roman" w:hAnsi="Bookman Old Style"/>
          <w:color w:val="auto"/>
          <w:szCs w:val="20"/>
          <w:lang w:eastAsia="ar-SA"/>
        </w:rPr>
        <w:t>( art. 59 si 60 din Legea 98/2016)</w:t>
      </w:r>
    </w:p>
    <w:p w14:paraId="40F6BDB3" w14:textId="77777777" w:rsidR="00B35C12" w:rsidRPr="00B35C12" w:rsidRDefault="00B35C12" w:rsidP="00B35C12">
      <w:pPr>
        <w:widowControl/>
        <w:tabs>
          <w:tab w:val="left" w:pos="567"/>
        </w:tabs>
        <w:ind w:left="567" w:right="963"/>
        <w:rPr>
          <w:rFonts w:ascii="Bookman Old Style" w:eastAsia="Times New Roman" w:hAnsi="Bookman Old Style"/>
          <w:b/>
          <w:i/>
          <w:color w:val="auto"/>
          <w:lang w:eastAsia="ro-RO"/>
        </w:rPr>
      </w:pPr>
    </w:p>
    <w:p w14:paraId="54D85185" w14:textId="77777777" w:rsidR="00B35C12" w:rsidRPr="00B35C12" w:rsidRDefault="00B35C12" w:rsidP="00B35C12">
      <w:pPr>
        <w:widowControl/>
        <w:tabs>
          <w:tab w:val="left" w:pos="567"/>
        </w:tabs>
        <w:ind w:left="567" w:right="963"/>
        <w:rPr>
          <w:rFonts w:ascii="Bookman Old Style" w:eastAsia="Times New Roman" w:hAnsi="Bookman Old Style"/>
          <w:color w:val="auto"/>
          <w:sz w:val="20"/>
          <w:szCs w:val="20"/>
          <w:lang w:eastAsia="ro-RO"/>
        </w:rPr>
      </w:pPr>
      <w:r w:rsidRPr="00B35C12">
        <w:rPr>
          <w:rFonts w:ascii="Bookman Old Style" w:eastAsia="Times New Roman" w:hAnsi="Bookman Old Style"/>
          <w:color w:val="auto"/>
          <w:sz w:val="20"/>
          <w:szCs w:val="20"/>
          <w:lang w:eastAsia="ro-RO"/>
        </w:rPr>
        <w:t xml:space="preserve">1. Subsemnatul/a……………………, în calitate de </w:t>
      </w:r>
      <w:r w:rsidRPr="00B35C12">
        <w:rPr>
          <w:rFonts w:ascii="Bookman Old Style" w:eastAsia="Times New Roman" w:hAnsi="Bookman Old Style"/>
          <w:i/>
          <w:color w:val="auto"/>
          <w:sz w:val="20"/>
          <w:szCs w:val="20"/>
          <w:lang w:eastAsia="ro-RO"/>
        </w:rPr>
        <w:t>…………………….(ofertant/candidat/ofertant asociat/subcontractant),</w:t>
      </w:r>
      <w:r w:rsidRPr="00B35C12">
        <w:rPr>
          <w:rFonts w:ascii="Bookman Old Style" w:eastAsia="Times New Roman" w:hAnsi="Bookman Old Style"/>
          <w:color w:val="auto"/>
          <w:sz w:val="20"/>
          <w:szCs w:val="20"/>
          <w:lang w:eastAsia="ro-RO"/>
        </w:rPr>
        <w:t xml:space="preserve"> la…………………………, în temeiul art. 59 </w:t>
      </w:r>
      <w:r w:rsidRPr="00B35C12">
        <w:rPr>
          <w:rFonts w:ascii="Cambria" w:eastAsia="Times New Roman" w:hAnsi="Cambria" w:cs="Cambria"/>
          <w:color w:val="auto"/>
          <w:sz w:val="20"/>
          <w:szCs w:val="20"/>
          <w:lang w:eastAsia="ro-RO"/>
        </w:rPr>
        <w:t>ș</w:t>
      </w:r>
      <w:r w:rsidRPr="00B35C12">
        <w:rPr>
          <w:rFonts w:ascii="Bookman Old Style" w:eastAsia="Times New Roman" w:hAnsi="Bookman Old Style"/>
          <w:color w:val="auto"/>
          <w:sz w:val="20"/>
          <w:szCs w:val="20"/>
          <w:lang w:eastAsia="ro-RO"/>
        </w:rPr>
        <w:t>i 60 din Legea nr.98/2016 privind atribuirea contractelor de achizi</w:t>
      </w:r>
      <w:r w:rsidRPr="00B35C12">
        <w:rPr>
          <w:rFonts w:ascii="Bookman Old Style" w:eastAsia="Times New Roman" w:hAnsi="Bookman Old Style" w:cs="Bookman Old Style"/>
          <w:color w:val="auto"/>
          <w:sz w:val="20"/>
          <w:szCs w:val="20"/>
          <w:lang w:eastAsia="ro-RO"/>
        </w:rPr>
        <w:t>ţ</w:t>
      </w:r>
      <w:r w:rsidRPr="00B35C12">
        <w:rPr>
          <w:rFonts w:ascii="Bookman Old Style" w:eastAsia="Times New Roman" w:hAnsi="Bookman Old Style"/>
          <w:color w:val="auto"/>
          <w:sz w:val="20"/>
          <w:szCs w:val="20"/>
          <w:lang w:eastAsia="ro-RO"/>
        </w:rPr>
        <w:t>ie public</w:t>
      </w:r>
      <w:r w:rsidRPr="00B35C12">
        <w:rPr>
          <w:rFonts w:ascii="Bookman Old Style" w:eastAsia="Times New Roman" w:hAnsi="Bookman Old Style" w:cs="Bookman Old Style"/>
          <w:color w:val="auto"/>
          <w:sz w:val="20"/>
          <w:szCs w:val="20"/>
          <w:lang w:eastAsia="ro-RO"/>
        </w:rPr>
        <w:t>ă</w:t>
      </w:r>
      <w:r w:rsidRPr="00B35C12">
        <w:rPr>
          <w:rFonts w:ascii="Bookman Old Style" w:eastAsia="Times New Roman" w:hAnsi="Bookman Old Style"/>
          <w:color w:val="auto"/>
          <w:sz w:val="20"/>
          <w:szCs w:val="20"/>
          <w:lang w:eastAsia="ro-RO"/>
        </w:rPr>
        <w:t>, declar pe proprie r</w:t>
      </w:r>
      <w:r w:rsidRPr="00B35C12">
        <w:rPr>
          <w:rFonts w:ascii="Bookman Old Style" w:eastAsia="Times New Roman" w:hAnsi="Bookman Old Style" w:cs="Bookman Old Style"/>
          <w:color w:val="auto"/>
          <w:sz w:val="20"/>
          <w:szCs w:val="20"/>
          <w:lang w:eastAsia="ro-RO"/>
        </w:rPr>
        <w:t>ă</w:t>
      </w:r>
      <w:r w:rsidRPr="00B35C12">
        <w:rPr>
          <w:rFonts w:ascii="Bookman Old Style" w:eastAsia="Times New Roman" w:hAnsi="Bookman Old Style"/>
          <w:color w:val="auto"/>
          <w:sz w:val="20"/>
          <w:szCs w:val="20"/>
          <w:lang w:eastAsia="ro-RO"/>
        </w:rPr>
        <w:t>spundere, sub sanc</w:t>
      </w:r>
      <w:r w:rsidRPr="00B35C12">
        <w:rPr>
          <w:rFonts w:ascii="Bookman Old Style" w:eastAsia="Times New Roman" w:hAnsi="Bookman Old Style" w:cs="Bookman Old Style"/>
          <w:color w:val="auto"/>
          <w:sz w:val="20"/>
          <w:szCs w:val="20"/>
          <w:lang w:eastAsia="ro-RO"/>
        </w:rPr>
        <w:t>ţ</w:t>
      </w:r>
      <w:r w:rsidRPr="00B35C12">
        <w:rPr>
          <w:rFonts w:ascii="Bookman Old Style" w:eastAsia="Times New Roman" w:hAnsi="Bookman Old Style"/>
          <w:color w:val="auto"/>
          <w:sz w:val="20"/>
          <w:szCs w:val="20"/>
          <w:lang w:eastAsia="ro-RO"/>
        </w:rPr>
        <w:t xml:space="preserve">iunea falsului </w:t>
      </w:r>
      <w:r w:rsidRPr="00B35C12">
        <w:rPr>
          <w:rFonts w:ascii="Bookman Old Style" w:eastAsia="Times New Roman" w:hAnsi="Bookman Old Style" w:cs="Bookman Old Style"/>
          <w:color w:val="auto"/>
          <w:sz w:val="20"/>
          <w:szCs w:val="20"/>
          <w:lang w:eastAsia="ro-RO"/>
        </w:rPr>
        <w:t>î</w:t>
      </w:r>
      <w:r w:rsidRPr="00B35C12">
        <w:rPr>
          <w:rFonts w:ascii="Bookman Old Style" w:eastAsia="Times New Roman" w:hAnsi="Bookman Old Style"/>
          <w:color w:val="auto"/>
          <w:sz w:val="20"/>
          <w:szCs w:val="20"/>
          <w:lang w:eastAsia="ro-RO"/>
        </w:rPr>
        <w:t>n declara</w:t>
      </w:r>
      <w:r w:rsidRPr="00B35C12">
        <w:rPr>
          <w:rFonts w:ascii="Bookman Old Style" w:eastAsia="Times New Roman" w:hAnsi="Bookman Old Style" w:cs="Bookman Old Style"/>
          <w:color w:val="auto"/>
          <w:sz w:val="20"/>
          <w:szCs w:val="20"/>
          <w:lang w:eastAsia="ro-RO"/>
        </w:rPr>
        <w:t>ţ</w:t>
      </w:r>
      <w:r w:rsidRPr="00B35C12">
        <w:rPr>
          <w:rFonts w:ascii="Bookman Old Style" w:eastAsia="Times New Roman" w:hAnsi="Bookman Old Style"/>
          <w:color w:val="auto"/>
          <w:sz w:val="20"/>
          <w:szCs w:val="20"/>
          <w:lang w:eastAsia="ro-RO"/>
        </w:rPr>
        <w:t>ii, urm</w:t>
      </w:r>
      <w:r w:rsidRPr="00B35C12">
        <w:rPr>
          <w:rFonts w:ascii="Bookman Old Style" w:eastAsia="Times New Roman" w:hAnsi="Bookman Old Style" w:cs="Bookman Old Style"/>
          <w:color w:val="auto"/>
          <w:sz w:val="20"/>
          <w:szCs w:val="20"/>
          <w:lang w:eastAsia="ro-RO"/>
        </w:rPr>
        <w:t>ă</w:t>
      </w:r>
      <w:r w:rsidRPr="00B35C12">
        <w:rPr>
          <w:rFonts w:ascii="Bookman Old Style" w:eastAsia="Times New Roman" w:hAnsi="Bookman Old Style"/>
          <w:color w:val="auto"/>
          <w:sz w:val="20"/>
          <w:szCs w:val="20"/>
          <w:lang w:eastAsia="ro-RO"/>
        </w:rPr>
        <w:t>toarele:</w:t>
      </w:r>
    </w:p>
    <w:p w14:paraId="09BC3ED3" w14:textId="77777777" w:rsidR="00B35C12" w:rsidRPr="00B35C12" w:rsidRDefault="00B35C12" w:rsidP="00B35C12">
      <w:pPr>
        <w:widowControl/>
        <w:tabs>
          <w:tab w:val="left" w:pos="567"/>
        </w:tabs>
        <w:ind w:left="567" w:right="963"/>
        <w:rPr>
          <w:rFonts w:ascii="Bookman Old Style" w:eastAsia="Times New Roman" w:hAnsi="Bookman Old Style" w:cs="Arial"/>
          <w:color w:val="auto"/>
          <w:sz w:val="20"/>
          <w:szCs w:val="20"/>
          <w:lang w:eastAsia="ro-RO"/>
        </w:rPr>
      </w:pPr>
      <w:r w:rsidRPr="00B35C12">
        <w:rPr>
          <w:rFonts w:ascii="Bookman Old Style" w:eastAsia="Times New Roman" w:hAnsi="Bookman Old Style" w:cs="Arial"/>
          <w:color w:val="auto"/>
          <w:sz w:val="20"/>
          <w:szCs w:val="20"/>
          <w:lang w:eastAsia="ro-RO"/>
        </w:rPr>
        <w:t>   </w:t>
      </w:r>
      <w:r w:rsidRPr="00B35C12">
        <w:rPr>
          <w:rFonts w:ascii="Bookman Old Style" w:eastAsia="Times New Roman" w:hAnsi="Bookman Old Style" w:cs="Arial"/>
          <w:b/>
          <w:bCs/>
          <w:color w:val="auto"/>
          <w:sz w:val="20"/>
          <w:szCs w:val="20"/>
          <w:lang w:eastAsia="ro-RO"/>
        </w:rPr>
        <w:t>a)</w:t>
      </w:r>
      <w:r w:rsidRPr="00B35C12">
        <w:rPr>
          <w:rFonts w:ascii="Bookman Old Style" w:eastAsia="Times New Roman" w:hAnsi="Bookman Old Style" w:cs="Arial"/>
          <w:color w:val="auto"/>
          <w:sz w:val="20"/>
          <w:szCs w:val="20"/>
          <w:lang w:eastAsia="ro-RO"/>
        </w:rPr>
        <w:t> niciuna dintre persoanele care de</w:t>
      </w:r>
      <w:r w:rsidRPr="00B35C12">
        <w:rPr>
          <w:rFonts w:ascii="Cambria" w:eastAsia="Times New Roman" w:hAnsi="Cambria" w:cs="Cambria"/>
          <w:color w:val="auto"/>
          <w:sz w:val="20"/>
          <w:szCs w:val="20"/>
          <w:lang w:eastAsia="ro-RO"/>
        </w:rPr>
        <w:t>ț</w:t>
      </w:r>
      <w:r w:rsidRPr="00B35C12">
        <w:rPr>
          <w:rFonts w:ascii="Bookman Old Style" w:eastAsia="Times New Roman" w:hAnsi="Bookman Old Style" w:cs="Arial"/>
          <w:color w:val="auto"/>
          <w:sz w:val="20"/>
          <w:szCs w:val="20"/>
          <w:lang w:eastAsia="ro-RO"/>
        </w:rPr>
        <w:t>ine</w:t>
      </w:r>
      <w:r w:rsidRPr="00B35C12">
        <w:rPr>
          <w:rFonts w:ascii="Bookman Old Style" w:eastAsia="Calibri" w:hAnsi="Bookman Old Style"/>
          <w:color w:val="auto"/>
          <w:sz w:val="20"/>
          <w:szCs w:val="20"/>
          <w:lang w:eastAsia="ro-RO"/>
        </w:rPr>
        <w:t xml:space="preserve"> păr</w:t>
      </w:r>
      <w:r w:rsidRPr="00B35C12">
        <w:rPr>
          <w:rFonts w:ascii="Cambria" w:eastAsia="Calibri" w:hAnsi="Cambria" w:cs="Cambria"/>
          <w:color w:val="auto"/>
          <w:sz w:val="20"/>
          <w:szCs w:val="20"/>
          <w:lang w:eastAsia="ro-RO"/>
        </w:rPr>
        <w:t>ț</w:t>
      </w:r>
      <w:r w:rsidRPr="00B35C12">
        <w:rPr>
          <w:rFonts w:ascii="Bookman Old Style" w:eastAsia="Calibri" w:hAnsi="Bookman Old Style"/>
          <w:color w:val="auto"/>
          <w:sz w:val="20"/>
          <w:szCs w:val="20"/>
          <w:lang w:eastAsia="ro-RO"/>
        </w:rPr>
        <w:t>i sociale, p</w:t>
      </w:r>
      <w:r w:rsidRPr="00B35C12">
        <w:rPr>
          <w:rFonts w:ascii="Bookman Old Style" w:eastAsia="Calibri" w:hAnsi="Bookman Old Style" w:cs="Bookman Old Style"/>
          <w:color w:val="auto"/>
          <w:sz w:val="20"/>
          <w:szCs w:val="20"/>
          <w:lang w:eastAsia="ro-RO"/>
        </w:rPr>
        <w:t>ă</w:t>
      </w:r>
      <w:r w:rsidRPr="00B35C12">
        <w:rPr>
          <w:rFonts w:ascii="Bookman Old Style" w:eastAsia="Calibri" w:hAnsi="Bookman Old Style"/>
          <w:color w:val="auto"/>
          <w:sz w:val="20"/>
          <w:szCs w:val="20"/>
          <w:lang w:eastAsia="ro-RO"/>
        </w:rPr>
        <w:t>r</w:t>
      </w:r>
      <w:r w:rsidRPr="00B35C12">
        <w:rPr>
          <w:rFonts w:ascii="Cambria" w:eastAsia="Calibri" w:hAnsi="Cambria" w:cs="Cambria"/>
          <w:color w:val="auto"/>
          <w:sz w:val="20"/>
          <w:szCs w:val="20"/>
          <w:lang w:eastAsia="ro-RO"/>
        </w:rPr>
        <w:t>ț</w:t>
      </w:r>
      <w:r w:rsidRPr="00B35C12">
        <w:rPr>
          <w:rFonts w:ascii="Bookman Old Style" w:eastAsia="Calibri" w:hAnsi="Bookman Old Style"/>
          <w:color w:val="auto"/>
          <w:sz w:val="20"/>
          <w:szCs w:val="20"/>
          <w:lang w:eastAsia="ro-RO"/>
        </w:rPr>
        <w:t>i de interes, ac</w:t>
      </w:r>
      <w:r w:rsidRPr="00B35C12">
        <w:rPr>
          <w:rFonts w:ascii="Cambria" w:eastAsia="Calibri" w:hAnsi="Cambria" w:cs="Cambria"/>
          <w:color w:val="auto"/>
          <w:sz w:val="20"/>
          <w:szCs w:val="20"/>
          <w:lang w:eastAsia="ro-RO"/>
        </w:rPr>
        <w:t>ț</w:t>
      </w:r>
      <w:r w:rsidRPr="00B35C12">
        <w:rPr>
          <w:rFonts w:ascii="Bookman Old Style" w:eastAsia="Calibri" w:hAnsi="Bookman Old Style"/>
          <w:color w:val="auto"/>
          <w:sz w:val="20"/>
          <w:szCs w:val="20"/>
          <w:lang w:eastAsia="ro-RO"/>
        </w:rPr>
        <w:t>iuni din capitalul subscris al ofertantului, al ter</w:t>
      </w:r>
      <w:r w:rsidRPr="00B35C12">
        <w:rPr>
          <w:rFonts w:ascii="Cambria" w:eastAsia="Calibri" w:hAnsi="Cambria" w:cs="Cambria"/>
          <w:color w:val="auto"/>
          <w:sz w:val="20"/>
          <w:szCs w:val="20"/>
          <w:lang w:eastAsia="ro-RO"/>
        </w:rPr>
        <w:t>ț</w:t>
      </w:r>
      <w:r w:rsidRPr="00B35C12">
        <w:rPr>
          <w:rFonts w:ascii="Bookman Old Style" w:eastAsia="Calibri" w:hAnsi="Bookman Old Style"/>
          <w:color w:val="auto"/>
          <w:sz w:val="20"/>
          <w:szCs w:val="20"/>
          <w:lang w:eastAsia="ro-RO"/>
        </w:rPr>
        <w:t>ilor sus</w:t>
      </w:r>
      <w:r w:rsidRPr="00B35C12">
        <w:rPr>
          <w:rFonts w:ascii="Cambria" w:eastAsia="Calibri" w:hAnsi="Cambria" w:cs="Cambria"/>
          <w:color w:val="auto"/>
          <w:sz w:val="20"/>
          <w:szCs w:val="20"/>
          <w:lang w:eastAsia="ro-RO"/>
        </w:rPr>
        <w:t>ț</w:t>
      </w:r>
      <w:r w:rsidRPr="00B35C12">
        <w:rPr>
          <w:rFonts w:ascii="Bookman Old Style" w:eastAsia="Calibri" w:hAnsi="Bookman Old Style"/>
          <w:color w:val="auto"/>
          <w:sz w:val="20"/>
          <w:szCs w:val="20"/>
          <w:lang w:eastAsia="ro-RO"/>
        </w:rPr>
        <w:t>in</w:t>
      </w:r>
      <w:r w:rsidRPr="00B35C12">
        <w:rPr>
          <w:rFonts w:ascii="Bookman Old Style" w:eastAsia="Calibri" w:hAnsi="Bookman Old Style" w:cs="Bookman Old Style"/>
          <w:color w:val="auto"/>
          <w:sz w:val="20"/>
          <w:szCs w:val="20"/>
          <w:lang w:eastAsia="ro-RO"/>
        </w:rPr>
        <w:t>ă</w:t>
      </w:r>
      <w:r w:rsidRPr="00B35C12">
        <w:rPr>
          <w:rFonts w:ascii="Bookman Old Style" w:eastAsia="Calibri" w:hAnsi="Bookman Old Style"/>
          <w:color w:val="auto"/>
          <w:sz w:val="20"/>
          <w:szCs w:val="20"/>
          <w:lang w:eastAsia="ro-RO"/>
        </w:rPr>
        <w:t>tori sau al subcontractan</w:t>
      </w:r>
      <w:r w:rsidRPr="00B35C12">
        <w:rPr>
          <w:rFonts w:ascii="Cambria" w:eastAsia="Calibri" w:hAnsi="Cambria" w:cs="Cambria"/>
          <w:color w:val="auto"/>
          <w:sz w:val="20"/>
          <w:szCs w:val="20"/>
          <w:lang w:eastAsia="ro-RO"/>
        </w:rPr>
        <w:t>ț</w:t>
      </w:r>
      <w:r w:rsidRPr="00B35C12">
        <w:rPr>
          <w:rFonts w:ascii="Bookman Old Style" w:eastAsia="Calibri" w:hAnsi="Bookman Old Style"/>
          <w:color w:val="auto"/>
          <w:sz w:val="20"/>
          <w:szCs w:val="20"/>
          <w:lang w:eastAsia="ro-RO"/>
        </w:rPr>
        <w:t>ilor propu</w:t>
      </w:r>
      <w:r w:rsidRPr="00B35C12">
        <w:rPr>
          <w:rFonts w:ascii="Cambria" w:eastAsia="Calibri" w:hAnsi="Cambria" w:cs="Cambria"/>
          <w:color w:val="auto"/>
          <w:sz w:val="20"/>
          <w:szCs w:val="20"/>
          <w:lang w:eastAsia="ro-RO"/>
        </w:rPr>
        <w:t>ș</w:t>
      </w:r>
      <w:r w:rsidRPr="00B35C12">
        <w:rPr>
          <w:rFonts w:ascii="Bookman Old Style" w:eastAsia="Calibri" w:hAnsi="Bookman Old Style"/>
          <w:color w:val="auto"/>
          <w:sz w:val="20"/>
          <w:szCs w:val="20"/>
          <w:lang w:eastAsia="ro-RO"/>
        </w:rPr>
        <w:t xml:space="preserve">i </w:t>
      </w:r>
      <w:r w:rsidRPr="00B35C12">
        <w:rPr>
          <w:rFonts w:ascii="Cambria" w:eastAsia="Calibri" w:hAnsi="Cambria" w:cs="Cambria"/>
          <w:color w:val="auto"/>
          <w:sz w:val="20"/>
          <w:szCs w:val="20"/>
          <w:lang w:eastAsia="ro-RO"/>
        </w:rPr>
        <w:t>ș</w:t>
      </w:r>
      <w:r w:rsidRPr="00B35C12">
        <w:rPr>
          <w:rFonts w:ascii="Bookman Old Style" w:eastAsia="Calibri" w:hAnsi="Bookman Old Style"/>
          <w:color w:val="auto"/>
          <w:sz w:val="20"/>
          <w:szCs w:val="20"/>
          <w:lang w:eastAsia="ro-RO"/>
        </w:rPr>
        <w:t>i nicio persoan</w:t>
      </w:r>
      <w:r w:rsidRPr="00B35C12">
        <w:rPr>
          <w:rFonts w:ascii="Bookman Old Style" w:eastAsia="Calibri" w:hAnsi="Bookman Old Style" w:cs="Bookman Old Style"/>
          <w:color w:val="auto"/>
          <w:sz w:val="20"/>
          <w:szCs w:val="20"/>
          <w:lang w:eastAsia="ro-RO"/>
        </w:rPr>
        <w:t>ă</w:t>
      </w:r>
      <w:r w:rsidRPr="00B35C12">
        <w:rPr>
          <w:rFonts w:ascii="Bookman Old Style" w:eastAsia="Calibri" w:hAnsi="Bookman Old Style"/>
          <w:color w:val="auto"/>
          <w:sz w:val="20"/>
          <w:szCs w:val="20"/>
          <w:lang w:eastAsia="ro-RO"/>
        </w:rPr>
        <w:t xml:space="preserve"> care face parte din consiliul de administra</w:t>
      </w:r>
      <w:r w:rsidRPr="00B35C12">
        <w:rPr>
          <w:rFonts w:ascii="Cambria" w:eastAsia="Calibri" w:hAnsi="Cambria" w:cs="Cambria"/>
          <w:color w:val="auto"/>
          <w:sz w:val="20"/>
          <w:szCs w:val="20"/>
          <w:lang w:eastAsia="ro-RO"/>
        </w:rPr>
        <w:t>ț</w:t>
      </w:r>
      <w:r w:rsidRPr="00B35C12">
        <w:rPr>
          <w:rFonts w:ascii="Bookman Old Style" w:eastAsia="Calibri" w:hAnsi="Bookman Old Style"/>
          <w:color w:val="auto"/>
          <w:sz w:val="20"/>
          <w:szCs w:val="20"/>
          <w:lang w:eastAsia="ro-RO"/>
        </w:rPr>
        <w:t>ie/organul de conducere sau de supervizare a ofertantului, a ter</w:t>
      </w:r>
      <w:r w:rsidRPr="00B35C12">
        <w:rPr>
          <w:rFonts w:ascii="Cambria" w:eastAsia="Calibri" w:hAnsi="Cambria" w:cs="Cambria"/>
          <w:color w:val="auto"/>
          <w:sz w:val="20"/>
          <w:szCs w:val="20"/>
          <w:lang w:eastAsia="ro-RO"/>
        </w:rPr>
        <w:t>ț</w:t>
      </w:r>
      <w:r w:rsidRPr="00B35C12">
        <w:rPr>
          <w:rFonts w:ascii="Bookman Old Style" w:eastAsia="Calibri" w:hAnsi="Bookman Old Style"/>
          <w:color w:val="auto"/>
          <w:sz w:val="20"/>
          <w:szCs w:val="20"/>
          <w:lang w:eastAsia="ro-RO"/>
        </w:rPr>
        <w:t>ilor sus</w:t>
      </w:r>
      <w:r w:rsidRPr="00B35C12">
        <w:rPr>
          <w:rFonts w:ascii="Cambria" w:eastAsia="Calibri" w:hAnsi="Cambria" w:cs="Cambria"/>
          <w:color w:val="auto"/>
          <w:sz w:val="20"/>
          <w:szCs w:val="20"/>
          <w:lang w:eastAsia="ro-RO"/>
        </w:rPr>
        <w:t>ț</w:t>
      </w:r>
      <w:r w:rsidRPr="00B35C12">
        <w:rPr>
          <w:rFonts w:ascii="Bookman Old Style" w:eastAsia="Calibri" w:hAnsi="Bookman Old Style"/>
          <w:color w:val="auto"/>
          <w:sz w:val="20"/>
          <w:szCs w:val="20"/>
          <w:lang w:eastAsia="ro-RO"/>
        </w:rPr>
        <w:t>in</w:t>
      </w:r>
      <w:r w:rsidRPr="00B35C12">
        <w:rPr>
          <w:rFonts w:ascii="Bookman Old Style" w:eastAsia="Calibri" w:hAnsi="Bookman Old Style" w:cs="Bookman Old Style"/>
          <w:color w:val="auto"/>
          <w:sz w:val="20"/>
          <w:szCs w:val="20"/>
          <w:lang w:eastAsia="ro-RO"/>
        </w:rPr>
        <w:t>ă</w:t>
      </w:r>
      <w:r w:rsidRPr="00B35C12">
        <w:rPr>
          <w:rFonts w:ascii="Bookman Old Style" w:eastAsia="Calibri" w:hAnsi="Bookman Old Style"/>
          <w:color w:val="auto"/>
          <w:sz w:val="20"/>
          <w:szCs w:val="20"/>
          <w:lang w:eastAsia="ro-RO"/>
        </w:rPr>
        <w:t>tori ori subcontractan</w:t>
      </w:r>
      <w:r w:rsidRPr="00B35C12">
        <w:rPr>
          <w:rFonts w:ascii="Cambria" w:eastAsia="Calibri" w:hAnsi="Cambria" w:cs="Cambria"/>
          <w:color w:val="auto"/>
          <w:sz w:val="20"/>
          <w:szCs w:val="20"/>
          <w:lang w:eastAsia="ro-RO"/>
        </w:rPr>
        <w:t>ț</w:t>
      </w:r>
      <w:r w:rsidRPr="00B35C12">
        <w:rPr>
          <w:rFonts w:ascii="Bookman Old Style" w:eastAsia="Calibri" w:hAnsi="Bookman Old Style"/>
          <w:color w:val="auto"/>
          <w:sz w:val="20"/>
          <w:szCs w:val="20"/>
          <w:lang w:eastAsia="ro-RO"/>
        </w:rPr>
        <w:t>ilor propu</w:t>
      </w:r>
      <w:r w:rsidRPr="00B35C12">
        <w:rPr>
          <w:rFonts w:ascii="Cambria" w:eastAsia="Calibri" w:hAnsi="Cambria" w:cs="Cambria"/>
          <w:color w:val="auto"/>
          <w:sz w:val="20"/>
          <w:szCs w:val="20"/>
          <w:lang w:eastAsia="ro-RO"/>
        </w:rPr>
        <w:t>ș</w:t>
      </w:r>
      <w:r w:rsidRPr="00B35C12">
        <w:rPr>
          <w:rFonts w:ascii="Bookman Old Style" w:eastAsia="Calibri" w:hAnsi="Bookman Old Style"/>
          <w:color w:val="auto"/>
          <w:sz w:val="20"/>
          <w:szCs w:val="20"/>
          <w:lang w:eastAsia="ro-RO"/>
        </w:rPr>
        <w:t>i, nu particip</w:t>
      </w:r>
      <w:r w:rsidRPr="00B35C12">
        <w:rPr>
          <w:rFonts w:ascii="Bookman Old Style" w:eastAsia="Calibri" w:hAnsi="Bookman Old Style" w:cs="Bookman Old Style"/>
          <w:color w:val="auto"/>
          <w:sz w:val="20"/>
          <w:szCs w:val="20"/>
          <w:lang w:eastAsia="ro-RO"/>
        </w:rPr>
        <w:t>ă</w:t>
      </w:r>
      <w:r w:rsidRPr="00B35C12">
        <w:rPr>
          <w:rFonts w:ascii="Bookman Old Style" w:eastAsia="Calibri" w:hAnsi="Bookman Old Style"/>
          <w:color w:val="auto"/>
          <w:sz w:val="20"/>
          <w:szCs w:val="20"/>
          <w:lang w:eastAsia="ro-RO"/>
        </w:rPr>
        <w:t xml:space="preserve"> </w:t>
      </w:r>
      <w:r w:rsidRPr="00B35C12">
        <w:rPr>
          <w:rFonts w:ascii="Bookman Old Style" w:eastAsia="Calibri" w:hAnsi="Bookman Old Style" w:cs="Bookman Old Style"/>
          <w:color w:val="auto"/>
          <w:sz w:val="20"/>
          <w:szCs w:val="20"/>
          <w:lang w:eastAsia="ro-RO"/>
        </w:rPr>
        <w:t>î</w:t>
      </w:r>
      <w:r w:rsidRPr="00B35C12">
        <w:rPr>
          <w:rFonts w:ascii="Bookman Old Style" w:eastAsia="Calibri" w:hAnsi="Bookman Old Style"/>
          <w:color w:val="auto"/>
          <w:sz w:val="20"/>
          <w:szCs w:val="20"/>
          <w:lang w:eastAsia="ro-RO"/>
        </w:rPr>
        <w:t>n procesul de verificare/evaluare a ofertelor;</w:t>
      </w:r>
    </w:p>
    <w:p w14:paraId="15C2E086" w14:textId="77777777" w:rsidR="00B35C12" w:rsidRPr="00B35C12" w:rsidRDefault="00B35C12" w:rsidP="00B35C12">
      <w:pPr>
        <w:widowControl/>
        <w:tabs>
          <w:tab w:val="left" w:pos="567"/>
        </w:tabs>
        <w:ind w:left="567" w:right="963"/>
        <w:rPr>
          <w:rFonts w:ascii="Bookman Old Style" w:eastAsia="Times New Roman" w:hAnsi="Bookman Old Style" w:cs="Arial"/>
          <w:color w:val="auto"/>
          <w:sz w:val="20"/>
          <w:szCs w:val="20"/>
          <w:lang w:eastAsia="ro-RO"/>
        </w:rPr>
      </w:pPr>
      <w:r w:rsidRPr="00B35C12">
        <w:rPr>
          <w:rFonts w:ascii="Bookman Old Style" w:eastAsia="Times New Roman" w:hAnsi="Bookman Old Style" w:cs="Arial"/>
          <w:color w:val="auto"/>
          <w:sz w:val="20"/>
          <w:szCs w:val="20"/>
          <w:lang w:eastAsia="ro-RO"/>
        </w:rPr>
        <w:t>   </w:t>
      </w:r>
      <w:r w:rsidRPr="00B35C12">
        <w:rPr>
          <w:rFonts w:ascii="Bookman Old Style" w:eastAsia="Times New Roman" w:hAnsi="Bookman Old Style" w:cs="Arial"/>
          <w:b/>
          <w:bCs/>
          <w:color w:val="auto"/>
          <w:sz w:val="20"/>
          <w:szCs w:val="20"/>
          <w:lang w:eastAsia="ro-RO"/>
        </w:rPr>
        <w:t>b)</w:t>
      </w:r>
      <w:r w:rsidRPr="00B35C12">
        <w:rPr>
          <w:rFonts w:ascii="Bookman Old Style" w:eastAsia="Times New Roman" w:hAnsi="Bookman Old Style" w:cs="Arial"/>
          <w:color w:val="auto"/>
          <w:sz w:val="20"/>
          <w:szCs w:val="20"/>
          <w:lang w:eastAsia="ro-RO"/>
        </w:rPr>
        <w:t> eu sau terţii susţinători ori subcontractanţii propuşi nu sunt soţ/soţie, rudă sau afin, până la gradul al doilea inclusiv, cu persoane care fac parte din organul de conducere sau de supervizare a Direc</w:t>
      </w:r>
      <w:r w:rsidRPr="00B35C12">
        <w:rPr>
          <w:rFonts w:ascii="Cambria" w:eastAsia="Times New Roman" w:hAnsi="Cambria" w:cs="Cambria"/>
          <w:color w:val="auto"/>
          <w:sz w:val="20"/>
          <w:szCs w:val="20"/>
          <w:lang w:eastAsia="ro-RO"/>
        </w:rPr>
        <w:t>ț</w:t>
      </w:r>
      <w:r w:rsidRPr="00B35C12">
        <w:rPr>
          <w:rFonts w:ascii="Bookman Old Style" w:eastAsia="Times New Roman" w:hAnsi="Bookman Old Style" w:cs="Arial"/>
          <w:color w:val="auto"/>
          <w:sz w:val="20"/>
          <w:szCs w:val="20"/>
          <w:lang w:eastAsia="ro-RO"/>
        </w:rPr>
        <w:t>iei Silvice Giurgiu;</w:t>
      </w:r>
    </w:p>
    <w:p w14:paraId="702C2D2C" w14:textId="77777777" w:rsidR="00B35C12" w:rsidRPr="00B35C12" w:rsidRDefault="00B35C12" w:rsidP="00B35C12">
      <w:pPr>
        <w:widowControl/>
        <w:tabs>
          <w:tab w:val="left" w:pos="567"/>
        </w:tabs>
        <w:ind w:left="567" w:right="963"/>
        <w:rPr>
          <w:rFonts w:ascii="Bookman Old Style" w:eastAsia="Times New Roman" w:hAnsi="Bookman Old Style" w:cs="Arial"/>
          <w:color w:val="auto"/>
          <w:sz w:val="20"/>
          <w:szCs w:val="20"/>
          <w:lang w:eastAsia="ro-RO"/>
        </w:rPr>
      </w:pPr>
      <w:r w:rsidRPr="00B35C12">
        <w:rPr>
          <w:rFonts w:ascii="Bookman Old Style" w:eastAsia="Times New Roman" w:hAnsi="Bookman Old Style" w:cs="Arial"/>
          <w:color w:val="auto"/>
          <w:sz w:val="20"/>
          <w:szCs w:val="20"/>
          <w:lang w:eastAsia="ro-RO"/>
        </w:rPr>
        <w:t>   </w:t>
      </w:r>
      <w:r w:rsidRPr="00B35C12">
        <w:rPr>
          <w:rFonts w:ascii="Bookman Old Style" w:eastAsia="Times New Roman" w:hAnsi="Bookman Old Style" w:cs="Arial"/>
          <w:b/>
          <w:bCs/>
          <w:color w:val="auto"/>
          <w:sz w:val="20"/>
          <w:szCs w:val="20"/>
          <w:lang w:eastAsia="ro-RO"/>
        </w:rPr>
        <w:t>c)</w:t>
      </w:r>
      <w:r w:rsidRPr="00B35C12">
        <w:rPr>
          <w:rFonts w:ascii="Bookman Old Style" w:eastAsia="Times New Roman" w:hAnsi="Bookman Old Style" w:cs="Arial"/>
          <w:color w:val="auto"/>
          <w:sz w:val="20"/>
          <w:szCs w:val="20"/>
          <w:lang w:eastAsia="ro-RO"/>
        </w:rPr>
        <w:t xml:space="preserve"> eu sau terţii susţinători ori subcontractanţi propuşi nu avem, direct ori indirect, un interes personal, financiar, economic sau de altă natură </w:t>
      </w:r>
      <w:r w:rsidRPr="00B35C12">
        <w:rPr>
          <w:rFonts w:ascii="Cambria" w:eastAsia="Times New Roman" w:hAnsi="Cambria" w:cs="Cambria"/>
          <w:color w:val="auto"/>
          <w:sz w:val="20"/>
          <w:szCs w:val="20"/>
          <w:lang w:eastAsia="ro-RO"/>
        </w:rPr>
        <w:t>ș</w:t>
      </w:r>
      <w:r w:rsidRPr="00B35C12">
        <w:rPr>
          <w:rFonts w:ascii="Bookman Old Style" w:eastAsia="Times New Roman" w:hAnsi="Bookman Old Style" w:cs="Arial"/>
          <w:color w:val="auto"/>
          <w:sz w:val="20"/>
          <w:szCs w:val="20"/>
          <w:lang w:eastAsia="ro-RO"/>
        </w:rPr>
        <w:t>i nu ne afl</w:t>
      </w:r>
      <w:r w:rsidRPr="00B35C12">
        <w:rPr>
          <w:rFonts w:ascii="Bookman Old Style" w:eastAsia="Times New Roman" w:hAnsi="Bookman Old Style" w:cs="Bookman Old Style"/>
          <w:color w:val="auto"/>
          <w:sz w:val="20"/>
          <w:szCs w:val="20"/>
          <w:lang w:eastAsia="ro-RO"/>
        </w:rPr>
        <w:t>ă</w:t>
      </w:r>
      <w:r w:rsidRPr="00B35C12">
        <w:rPr>
          <w:rFonts w:ascii="Bookman Old Style" w:eastAsia="Times New Roman" w:hAnsi="Bookman Old Style" w:cs="Arial"/>
          <w:color w:val="auto"/>
          <w:sz w:val="20"/>
          <w:szCs w:val="20"/>
          <w:lang w:eastAsia="ro-RO"/>
        </w:rPr>
        <w:t xml:space="preserve">m </w:t>
      </w:r>
      <w:r w:rsidRPr="00B35C12">
        <w:rPr>
          <w:rFonts w:ascii="Bookman Old Style" w:eastAsia="Times New Roman" w:hAnsi="Bookman Old Style" w:cs="Bookman Old Style"/>
          <w:color w:val="auto"/>
          <w:sz w:val="20"/>
          <w:szCs w:val="20"/>
          <w:lang w:eastAsia="ro-RO"/>
        </w:rPr>
        <w:t>î</w:t>
      </w:r>
      <w:r w:rsidRPr="00B35C12">
        <w:rPr>
          <w:rFonts w:ascii="Bookman Old Style" w:eastAsia="Times New Roman" w:hAnsi="Bookman Old Style" w:cs="Arial"/>
          <w:color w:val="auto"/>
          <w:sz w:val="20"/>
          <w:szCs w:val="20"/>
          <w:lang w:eastAsia="ro-RO"/>
        </w:rPr>
        <w:t>ntr-o alt</w:t>
      </w:r>
      <w:r w:rsidRPr="00B35C12">
        <w:rPr>
          <w:rFonts w:ascii="Bookman Old Style" w:eastAsia="Times New Roman" w:hAnsi="Bookman Old Style" w:cs="Bookman Old Style"/>
          <w:color w:val="auto"/>
          <w:sz w:val="20"/>
          <w:szCs w:val="20"/>
          <w:lang w:eastAsia="ro-RO"/>
        </w:rPr>
        <w:t>ă</w:t>
      </w:r>
      <w:r w:rsidRPr="00B35C12">
        <w:rPr>
          <w:rFonts w:ascii="Bookman Old Style" w:eastAsia="Times New Roman" w:hAnsi="Bookman Old Style" w:cs="Arial"/>
          <w:color w:val="auto"/>
          <w:sz w:val="20"/>
          <w:szCs w:val="20"/>
          <w:lang w:eastAsia="ro-RO"/>
        </w:rPr>
        <w:t xml:space="preserve"> situa</w:t>
      </w:r>
      <w:r w:rsidRPr="00B35C12">
        <w:rPr>
          <w:rFonts w:ascii="Bookman Old Style" w:eastAsia="Times New Roman" w:hAnsi="Bookman Old Style" w:cs="Bookman Old Style"/>
          <w:color w:val="auto"/>
          <w:sz w:val="20"/>
          <w:szCs w:val="20"/>
          <w:lang w:eastAsia="ro-RO"/>
        </w:rPr>
        <w:t>ţ</w:t>
      </w:r>
      <w:r w:rsidRPr="00B35C12">
        <w:rPr>
          <w:rFonts w:ascii="Bookman Old Style" w:eastAsia="Times New Roman" w:hAnsi="Bookman Old Style" w:cs="Arial"/>
          <w:color w:val="auto"/>
          <w:sz w:val="20"/>
          <w:szCs w:val="20"/>
          <w:lang w:eastAsia="ro-RO"/>
        </w:rPr>
        <w:t>ie de natur</w:t>
      </w:r>
      <w:r w:rsidRPr="00B35C12">
        <w:rPr>
          <w:rFonts w:ascii="Bookman Old Style" w:eastAsia="Times New Roman" w:hAnsi="Bookman Old Style" w:cs="Bookman Old Style"/>
          <w:color w:val="auto"/>
          <w:sz w:val="20"/>
          <w:szCs w:val="20"/>
          <w:lang w:eastAsia="ro-RO"/>
        </w:rPr>
        <w:t>ă</w:t>
      </w:r>
      <w:r w:rsidRPr="00B35C12">
        <w:rPr>
          <w:rFonts w:ascii="Bookman Old Style" w:eastAsia="Times New Roman" w:hAnsi="Bookman Old Style" w:cs="Arial"/>
          <w:color w:val="auto"/>
          <w:sz w:val="20"/>
          <w:szCs w:val="20"/>
          <w:lang w:eastAsia="ro-RO"/>
        </w:rPr>
        <w:t xml:space="preserve"> s</w:t>
      </w:r>
      <w:r w:rsidRPr="00B35C12">
        <w:rPr>
          <w:rFonts w:ascii="Bookman Old Style" w:eastAsia="Times New Roman" w:hAnsi="Bookman Old Style" w:cs="Bookman Old Style"/>
          <w:color w:val="auto"/>
          <w:sz w:val="20"/>
          <w:szCs w:val="20"/>
          <w:lang w:eastAsia="ro-RO"/>
        </w:rPr>
        <w:t>ă</w:t>
      </w:r>
      <w:r w:rsidRPr="00B35C12">
        <w:rPr>
          <w:rFonts w:ascii="Bookman Old Style" w:eastAsia="Times New Roman" w:hAnsi="Bookman Old Style" w:cs="Arial"/>
          <w:color w:val="auto"/>
          <w:sz w:val="20"/>
          <w:szCs w:val="20"/>
          <w:lang w:eastAsia="ro-RO"/>
        </w:rPr>
        <w:t xml:space="preserve"> afecteze independen</w:t>
      </w:r>
      <w:r w:rsidRPr="00B35C12">
        <w:rPr>
          <w:rFonts w:ascii="Bookman Old Style" w:eastAsia="Times New Roman" w:hAnsi="Bookman Old Style" w:cs="Bookman Old Style"/>
          <w:color w:val="auto"/>
          <w:sz w:val="20"/>
          <w:szCs w:val="20"/>
          <w:lang w:eastAsia="ro-RO"/>
        </w:rPr>
        <w:t>ţ</w:t>
      </w:r>
      <w:r w:rsidRPr="00B35C12">
        <w:rPr>
          <w:rFonts w:ascii="Bookman Old Style" w:eastAsia="Times New Roman" w:hAnsi="Bookman Old Style" w:cs="Arial"/>
          <w:color w:val="auto"/>
          <w:sz w:val="20"/>
          <w:szCs w:val="20"/>
          <w:lang w:eastAsia="ro-RO"/>
        </w:rPr>
        <w:t xml:space="preserve">a </w:t>
      </w:r>
      <w:r w:rsidRPr="00B35C12">
        <w:rPr>
          <w:rFonts w:ascii="Bookman Old Style" w:eastAsia="Times New Roman" w:hAnsi="Bookman Old Style" w:cs="Bookman Old Style"/>
          <w:color w:val="auto"/>
          <w:sz w:val="20"/>
          <w:szCs w:val="20"/>
          <w:lang w:eastAsia="ro-RO"/>
        </w:rPr>
        <w:t>ş</w:t>
      </w:r>
      <w:r w:rsidRPr="00B35C12">
        <w:rPr>
          <w:rFonts w:ascii="Bookman Old Style" w:eastAsia="Times New Roman" w:hAnsi="Bookman Old Style" w:cs="Arial"/>
          <w:color w:val="auto"/>
          <w:sz w:val="20"/>
          <w:szCs w:val="20"/>
          <w:lang w:eastAsia="ro-RO"/>
        </w:rPr>
        <w:t>i impar</w:t>
      </w:r>
      <w:r w:rsidRPr="00B35C12">
        <w:rPr>
          <w:rFonts w:ascii="Bookman Old Style" w:eastAsia="Times New Roman" w:hAnsi="Bookman Old Style" w:cs="Bookman Old Style"/>
          <w:color w:val="auto"/>
          <w:sz w:val="20"/>
          <w:szCs w:val="20"/>
          <w:lang w:eastAsia="ro-RO"/>
        </w:rPr>
        <w:t>ţ</w:t>
      </w:r>
      <w:r w:rsidRPr="00B35C12">
        <w:rPr>
          <w:rFonts w:ascii="Bookman Old Style" w:eastAsia="Times New Roman" w:hAnsi="Bookman Old Style" w:cs="Arial"/>
          <w:color w:val="auto"/>
          <w:sz w:val="20"/>
          <w:szCs w:val="20"/>
          <w:lang w:eastAsia="ro-RO"/>
        </w:rPr>
        <w:t>ialitatea autorit</w:t>
      </w:r>
      <w:r w:rsidRPr="00B35C12">
        <w:rPr>
          <w:rFonts w:ascii="Bookman Old Style" w:eastAsia="Times New Roman" w:hAnsi="Bookman Old Style" w:cs="Bookman Old Style"/>
          <w:color w:val="auto"/>
          <w:sz w:val="20"/>
          <w:szCs w:val="20"/>
          <w:lang w:eastAsia="ro-RO"/>
        </w:rPr>
        <w:t>ă</w:t>
      </w:r>
      <w:r w:rsidRPr="00B35C12">
        <w:rPr>
          <w:rFonts w:ascii="Bookman Old Style" w:eastAsia="Times New Roman" w:hAnsi="Bookman Old Style" w:cs="Arial"/>
          <w:color w:val="auto"/>
          <w:sz w:val="20"/>
          <w:szCs w:val="20"/>
          <w:lang w:eastAsia="ro-RO"/>
        </w:rPr>
        <w:t>tii contractante pe parcursul procesului de evaluare;</w:t>
      </w:r>
      <w:r w:rsidRPr="00B35C12">
        <w:rPr>
          <w:rFonts w:ascii="Bookman Old Style" w:eastAsia="Times New Roman" w:hAnsi="Bookman Old Style" w:cs="Bookman Old Style"/>
          <w:color w:val="auto"/>
          <w:sz w:val="20"/>
          <w:szCs w:val="20"/>
          <w:lang w:eastAsia="ro-RO"/>
        </w:rPr>
        <w:t> </w:t>
      </w:r>
    </w:p>
    <w:p w14:paraId="69CDEF89" w14:textId="77777777" w:rsidR="00B35C12" w:rsidRPr="00B35C12" w:rsidRDefault="00B35C12" w:rsidP="00B35C12">
      <w:pPr>
        <w:widowControl/>
        <w:tabs>
          <w:tab w:val="left" w:pos="567"/>
        </w:tabs>
        <w:ind w:left="567" w:right="963"/>
        <w:rPr>
          <w:rFonts w:ascii="Bookman Old Style" w:eastAsia="Times New Roman" w:hAnsi="Bookman Old Style" w:cs="Arial"/>
          <w:color w:val="auto"/>
          <w:sz w:val="20"/>
          <w:szCs w:val="20"/>
          <w:lang w:eastAsia="ro-RO"/>
        </w:rPr>
      </w:pPr>
      <w:r w:rsidRPr="00B35C12">
        <w:rPr>
          <w:rFonts w:ascii="Bookman Old Style" w:eastAsia="Times New Roman" w:hAnsi="Bookman Old Style" w:cs="Arial"/>
          <w:color w:val="auto"/>
          <w:sz w:val="20"/>
          <w:szCs w:val="20"/>
          <w:lang w:eastAsia="ro-RO"/>
        </w:rPr>
        <w:t>   </w:t>
      </w:r>
      <w:r w:rsidRPr="00B35C12">
        <w:rPr>
          <w:rFonts w:ascii="Bookman Old Style" w:eastAsia="Times New Roman" w:hAnsi="Bookman Old Style" w:cs="Arial"/>
          <w:b/>
          <w:bCs/>
          <w:color w:val="auto"/>
          <w:sz w:val="20"/>
          <w:szCs w:val="20"/>
          <w:lang w:eastAsia="ro-RO"/>
        </w:rPr>
        <w:t>d)</w:t>
      </w:r>
      <w:r w:rsidRPr="00B35C12">
        <w:rPr>
          <w:rFonts w:ascii="Bookman Old Style" w:eastAsia="Times New Roman" w:hAnsi="Bookman Old Style" w:cs="Arial"/>
          <w:color w:val="auto"/>
          <w:sz w:val="20"/>
          <w:szCs w:val="20"/>
          <w:lang w:eastAsia="ro-RO"/>
        </w:rPr>
        <w:t> eu sau terţii susţinători ori subcontractanţi propuşi nu avem drept membri în cadrul consiliului de administraţie/organul de conducere sau de supervizare şi/sau nu avem acţionari ori asociaţi semnificativi, persoane care sunt soţ/soţie, rudă sau afin până la gradul al doilea inclusiv ori care se află în relaţii comerciale cu persoane cu funcţii de decizie în cadrul Direc</w:t>
      </w:r>
      <w:r w:rsidRPr="00B35C12">
        <w:rPr>
          <w:rFonts w:ascii="Cambria" w:eastAsia="Times New Roman" w:hAnsi="Cambria" w:cs="Cambria"/>
          <w:color w:val="auto"/>
          <w:sz w:val="20"/>
          <w:szCs w:val="20"/>
          <w:lang w:eastAsia="ro-RO"/>
        </w:rPr>
        <w:t>ț</w:t>
      </w:r>
      <w:r w:rsidRPr="00B35C12">
        <w:rPr>
          <w:rFonts w:ascii="Bookman Old Style" w:eastAsia="Times New Roman" w:hAnsi="Bookman Old Style" w:cs="Arial"/>
          <w:color w:val="auto"/>
          <w:sz w:val="20"/>
          <w:szCs w:val="20"/>
          <w:lang w:eastAsia="ro-RO"/>
        </w:rPr>
        <w:t>iei Silvice Giurgiu, implicate în procedura de atribuire; </w:t>
      </w:r>
    </w:p>
    <w:p w14:paraId="1C6B5308" w14:textId="77777777" w:rsidR="00B35C12" w:rsidRPr="00B35C12" w:rsidRDefault="00B35C12" w:rsidP="00B35C12">
      <w:pPr>
        <w:widowControl/>
        <w:tabs>
          <w:tab w:val="left" w:pos="567"/>
        </w:tabs>
        <w:ind w:left="567" w:right="963"/>
        <w:rPr>
          <w:rFonts w:ascii="Bookman Old Style" w:eastAsia="Times New Roman" w:hAnsi="Bookman Old Style" w:cs="Arial"/>
          <w:color w:val="auto"/>
          <w:sz w:val="20"/>
          <w:szCs w:val="20"/>
          <w:lang w:eastAsia="ro-RO"/>
        </w:rPr>
      </w:pPr>
      <w:r w:rsidRPr="00B35C12">
        <w:rPr>
          <w:rFonts w:ascii="Bookman Old Style" w:eastAsia="Times New Roman" w:hAnsi="Bookman Old Style" w:cs="Arial"/>
          <w:color w:val="auto"/>
          <w:sz w:val="20"/>
          <w:szCs w:val="20"/>
          <w:lang w:eastAsia="ro-RO"/>
        </w:rPr>
        <w:t>   </w:t>
      </w:r>
      <w:r w:rsidRPr="00B35C12">
        <w:rPr>
          <w:rFonts w:ascii="Bookman Old Style" w:eastAsia="Times New Roman" w:hAnsi="Bookman Old Style" w:cs="Arial"/>
          <w:b/>
          <w:bCs/>
          <w:color w:val="auto"/>
          <w:sz w:val="20"/>
          <w:szCs w:val="20"/>
          <w:lang w:eastAsia="ro-RO"/>
        </w:rPr>
        <w:t>e)</w:t>
      </w:r>
      <w:r w:rsidRPr="00B35C12">
        <w:rPr>
          <w:rFonts w:ascii="Bookman Old Style" w:eastAsia="Times New Roman" w:hAnsi="Bookman Old Style" w:cs="Arial"/>
          <w:color w:val="auto"/>
          <w:sz w:val="20"/>
          <w:szCs w:val="20"/>
          <w:lang w:eastAsia="ro-RO"/>
        </w:rPr>
        <w:t> eu sau terţii susţinători ori subcontractanţi propuşi nu am nominalizat printre principalele persoane desemnate pentru executarea contractului persoane care sunt soţ/soţie, rudă sau afin până la gradul al doilea inclusiv ori care se află în relaţii comerciale cu persoane cu funcţii de decizie în cadrul Direc</w:t>
      </w:r>
      <w:r w:rsidRPr="00B35C12">
        <w:rPr>
          <w:rFonts w:ascii="Cambria" w:eastAsia="Times New Roman" w:hAnsi="Cambria" w:cs="Cambria"/>
          <w:color w:val="auto"/>
          <w:sz w:val="20"/>
          <w:szCs w:val="20"/>
          <w:lang w:eastAsia="ro-RO"/>
        </w:rPr>
        <w:t>ț</w:t>
      </w:r>
      <w:r w:rsidRPr="00B35C12">
        <w:rPr>
          <w:rFonts w:ascii="Bookman Old Style" w:eastAsia="Times New Roman" w:hAnsi="Bookman Old Style" w:cs="Arial"/>
          <w:color w:val="auto"/>
          <w:sz w:val="20"/>
          <w:szCs w:val="20"/>
          <w:lang w:eastAsia="ro-RO"/>
        </w:rPr>
        <w:t xml:space="preserve">iei Silvice Giurgiu </w:t>
      </w:r>
      <w:r w:rsidRPr="00B35C12">
        <w:rPr>
          <w:rFonts w:ascii="Cambria" w:eastAsia="Times New Roman" w:hAnsi="Cambria" w:cs="Cambria"/>
          <w:color w:val="auto"/>
          <w:sz w:val="20"/>
          <w:szCs w:val="20"/>
          <w:lang w:eastAsia="ro-RO"/>
        </w:rPr>
        <w:t>ș</w:t>
      </w:r>
      <w:r w:rsidRPr="00B35C12">
        <w:rPr>
          <w:rFonts w:ascii="Bookman Old Style" w:eastAsia="Times New Roman" w:hAnsi="Bookman Old Style" w:cs="Arial"/>
          <w:color w:val="auto"/>
          <w:sz w:val="20"/>
          <w:szCs w:val="20"/>
          <w:lang w:eastAsia="ro-RO"/>
        </w:rPr>
        <w:t xml:space="preserve">i care sunt implicate </w:t>
      </w:r>
      <w:r w:rsidRPr="00B35C12">
        <w:rPr>
          <w:rFonts w:ascii="Bookman Old Style" w:eastAsia="Times New Roman" w:hAnsi="Bookman Old Style" w:cs="Bookman Old Style"/>
          <w:color w:val="auto"/>
          <w:sz w:val="20"/>
          <w:szCs w:val="20"/>
          <w:lang w:eastAsia="ro-RO"/>
        </w:rPr>
        <w:t>î</w:t>
      </w:r>
      <w:r w:rsidRPr="00B35C12">
        <w:rPr>
          <w:rFonts w:ascii="Bookman Old Style" w:eastAsia="Times New Roman" w:hAnsi="Bookman Old Style" w:cs="Arial"/>
          <w:color w:val="auto"/>
          <w:sz w:val="20"/>
          <w:szCs w:val="20"/>
          <w:lang w:eastAsia="ro-RO"/>
        </w:rPr>
        <w:t>n procedura de atribuire.</w:t>
      </w:r>
      <w:r w:rsidRPr="00B35C12">
        <w:rPr>
          <w:rFonts w:ascii="Bookman Old Style" w:eastAsia="Times New Roman" w:hAnsi="Bookman Old Style" w:cs="Bookman Old Style"/>
          <w:color w:val="auto"/>
          <w:sz w:val="20"/>
          <w:szCs w:val="20"/>
          <w:lang w:eastAsia="ro-RO"/>
        </w:rPr>
        <w:t> </w:t>
      </w:r>
    </w:p>
    <w:p w14:paraId="5C5D21D6" w14:textId="77777777" w:rsidR="00B35C12" w:rsidRPr="00B35C12" w:rsidRDefault="00B35C12" w:rsidP="00B35C12">
      <w:pPr>
        <w:widowControl/>
        <w:tabs>
          <w:tab w:val="left" w:pos="567"/>
        </w:tabs>
        <w:autoSpaceDE w:val="0"/>
        <w:autoSpaceDN w:val="0"/>
        <w:adjustRightInd w:val="0"/>
        <w:ind w:left="567" w:right="963"/>
        <w:rPr>
          <w:rFonts w:ascii="Bookman Old Style" w:eastAsia="Times New Roman" w:hAnsi="Bookman Old Style"/>
          <w:color w:val="auto"/>
          <w:sz w:val="20"/>
          <w:szCs w:val="20"/>
          <w:lang w:eastAsia="ro-RO"/>
        </w:rPr>
      </w:pPr>
      <w:r w:rsidRPr="00B35C12">
        <w:rPr>
          <w:rFonts w:ascii="Bookman Old Style" w:eastAsia="Times New Roman" w:hAnsi="Bookman Old Style"/>
          <w:color w:val="auto"/>
          <w:sz w:val="20"/>
          <w:szCs w:val="20"/>
          <w:lang w:eastAsia="ro-RO"/>
        </w:rPr>
        <w:t>2. Subsemnatul/a………………………….…. declar că voi informa imediat autoritatea contractantă dacă vor interveni modificări în prezenta declaraţie la orice punct pe parcursul derulării procedurii de atribuire a contractului de achiziţie publică sau, în cazul în care vom fi desemnaţi câştigători, pe parcursul derulării contractului de achiziţie publică.</w:t>
      </w:r>
    </w:p>
    <w:p w14:paraId="7BE7F6F7" w14:textId="77777777" w:rsidR="00B35C12" w:rsidRPr="00B35C12" w:rsidRDefault="00B35C12" w:rsidP="00B35C12">
      <w:pPr>
        <w:widowControl/>
        <w:tabs>
          <w:tab w:val="left" w:pos="567"/>
        </w:tabs>
        <w:autoSpaceDE w:val="0"/>
        <w:autoSpaceDN w:val="0"/>
        <w:adjustRightInd w:val="0"/>
        <w:ind w:left="567" w:right="963"/>
        <w:rPr>
          <w:rFonts w:ascii="Bookman Old Style" w:eastAsia="Times New Roman" w:hAnsi="Bookman Old Style"/>
          <w:color w:val="auto"/>
          <w:sz w:val="20"/>
          <w:szCs w:val="20"/>
          <w:lang w:eastAsia="ro-RO"/>
        </w:rPr>
      </w:pPr>
      <w:r w:rsidRPr="00B35C12">
        <w:rPr>
          <w:rFonts w:ascii="Bookman Old Style" w:eastAsia="Times New Roman" w:hAnsi="Bookman Old Style"/>
          <w:color w:val="auto"/>
          <w:sz w:val="20"/>
          <w:szCs w:val="20"/>
          <w:lang w:eastAsia="ro-RO"/>
        </w:rPr>
        <w:t>3. De asemenea, declar că informaţiile furnizate sunt complete şi corecte în fiecare detaliu şi înţeleg că autoritatea contractantă are dreptul de a solicita, în scopul verificării şi confirmării declaraţiilor, situaţiilor şi documentelor care însoţesc oferta, orice informaţii suplimentare.</w:t>
      </w:r>
    </w:p>
    <w:p w14:paraId="0CFA54F9" w14:textId="77777777" w:rsidR="00B35C12" w:rsidRPr="00B35C12" w:rsidRDefault="00B35C12" w:rsidP="00B35C12">
      <w:pPr>
        <w:widowControl/>
        <w:tabs>
          <w:tab w:val="left" w:pos="567"/>
        </w:tabs>
        <w:suppressAutoHyphens/>
        <w:ind w:left="567" w:right="963"/>
        <w:jc w:val="both"/>
        <w:rPr>
          <w:rFonts w:ascii="Bookman Old Style" w:eastAsia="Times New Roman" w:hAnsi="Bookman Old Style"/>
          <w:color w:val="auto"/>
          <w:sz w:val="20"/>
          <w:szCs w:val="20"/>
          <w:lang w:eastAsia="ar-SA"/>
        </w:rPr>
      </w:pPr>
      <w:r w:rsidRPr="00B35C12">
        <w:rPr>
          <w:rFonts w:ascii="Bookman Old Style" w:eastAsia="Times New Roman" w:hAnsi="Bookman Old Style"/>
          <w:color w:val="auto"/>
          <w:sz w:val="20"/>
          <w:szCs w:val="20"/>
          <w:lang w:eastAsia="ar-SA"/>
        </w:rPr>
        <w:t>4. Subsemnatul/a autorizez prin prezenta orice instituţie, societate comercială, bancă, alte persoane juridice să furnizeze informaţii reprezentanţilor autorizaţi ai Directiei Silvice Giurgiu cu privire la orice aspect tehnic şi financiar în legătură cu activitatea noastră.</w:t>
      </w:r>
    </w:p>
    <w:p w14:paraId="7A9A9604" w14:textId="77777777" w:rsidR="00B35C12" w:rsidRPr="00B35C12" w:rsidRDefault="00B35C12" w:rsidP="00B35C12">
      <w:pPr>
        <w:widowControl/>
        <w:tabs>
          <w:tab w:val="left" w:pos="567"/>
        </w:tabs>
        <w:suppressAutoHyphens/>
        <w:ind w:left="567" w:right="963"/>
        <w:jc w:val="both"/>
        <w:rPr>
          <w:rFonts w:ascii="Bookman Old Style" w:eastAsia="Times New Roman" w:hAnsi="Bookman Old Style"/>
          <w:color w:val="auto"/>
          <w:sz w:val="20"/>
          <w:szCs w:val="20"/>
          <w:lang w:eastAsia="ar-SA"/>
        </w:rPr>
      </w:pPr>
      <w:r w:rsidRPr="00B35C12">
        <w:rPr>
          <w:rFonts w:ascii="Bookman Old Style" w:eastAsia="Times New Roman" w:hAnsi="Bookman Old Style"/>
          <w:color w:val="auto"/>
          <w:sz w:val="20"/>
          <w:szCs w:val="20"/>
          <w:lang w:eastAsia="ar-SA"/>
        </w:rPr>
        <w:t xml:space="preserve">  </w:t>
      </w:r>
    </w:p>
    <w:p w14:paraId="177A1530" w14:textId="77777777" w:rsidR="00B35C12" w:rsidRPr="00B35C12" w:rsidRDefault="00B35C12" w:rsidP="00B35C12">
      <w:pPr>
        <w:widowControl/>
        <w:tabs>
          <w:tab w:val="left" w:pos="567"/>
        </w:tabs>
        <w:suppressAutoHyphens/>
        <w:ind w:left="567" w:right="963"/>
        <w:jc w:val="both"/>
        <w:rPr>
          <w:rFonts w:ascii="Bookman Old Style" w:eastAsia="Times New Roman" w:hAnsi="Bookman Old Style"/>
          <w:color w:val="auto"/>
          <w:sz w:val="20"/>
          <w:szCs w:val="20"/>
          <w:lang w:eastAsia="ar-SA"/>
        </w:rPr>
      </w:pPr>
      <w:r w:rsidRPr="00B35C12">
        <w:rPr>
          <w:rFonts w:ascii="Bookman Old Style" w:eastAsia="Times New Roman" w:hAnsi="Bookman Old Style"/>
          <w:color w:val="auto"/>
          <w:sz w:val="20"/>
          <w:szCs w:val="20"/>
          <w:lang w:eastAsia="ar-SA"/>
        </w:rPr>
        <w:t>Data completării ......................</w:t>
      </w:r>
    </w:p>
    <w:p w14:paraId="418B7E1F" w14:textId="77777777" w:rsidR="00B35C12" w:rsidRPr="00B35C12" w:rsidRDefault="00B35C12" w:rsidP="00B35C12">
      <w:pPr>
        <w:widowControl/>
        <w:tabs>
          <w:tab w:val="left" w:pos="567"/>
        </w:tabs>
        <w:suppressAutoHyphens/>
        <w:ind w:left="567" w:right="963"/>
        <w:jc w:val="both"/>
        <w:rPr>
          <w:rFonts w:ascii="Bookman Old Style" w:eastAsia="Times New Roman" w:hAnsi="Bookman Old Style"/>
          <w:color w:val="auto"/>
          <w:sz w:val="20"/>
          <w:szCs w:val="20"/>
          <w:lang w:eastAsia="ar-SA"/>
        </w:rPr>
      </w:pPr>
      <w:r w:rsidRPr="00B35C12">
        <w:rPr>
          <w:rFonts w:ascii="Bookman Old Style" w:eastAsia="Times New Roman" w:hAnsi="Bookman Old Style"/>
          <w:color w:val="auto"/>
          <w:sz w:val="20"/>
          <w:szCs w:val="20"/>
          <w:lang w:eastAsia="ar-SA"/>
        </w:rPr>
        <w:t>Operator economic,</w:t>
      </w:r>
    </w:p>
    <w:p w14:paraId="1F724122" w14:textId="77777777" w:rsidR="00B35C12" w:rsidRPr="00B35C12" w:rsidRDefault="00B35C12" w:rsidP="00B35C12">
      <w:pPr>
        <w:widowControl/>
        <w:tabs>
          <w:tab w:val="left" w:pos="567"/>
        </w:tabs>
        <w:suppressAutoHyphens/>
        <w:ind w:left="567"/>
        <w:jc w:val="both"/>
        <w:rPr>
          <w:rFonts w:ascii="Bookman Old Style" w:eastAsia="Times New Roman" w:hAnsi="Bookman Old Style"/>
          <w:color w:val="auto"/>
          <w:sz w:val="20"/>
          <w:szCs w:val="20"/>
          <w:lang w:eastAsia="ar-SA"/>
        </w:rPr>
      </w:pPr>
      <w:r w:rsidRPr="00B35C12">
        <w:rPr>
          <w:rFonts w:ascii="Bookman Old Style" w:eastAsia="Times New Roman" w:hAnsi="Bookman Old Style"/>
          <w:color w:val="auto"/>
          <w:sz w:val="20"/>
          <w:szCs w:val="20"/>
          <w:lang w:eastAsia="ar-SA"/>
        </w:rPr>
        <w:t>_________________</w:t>
      </w:r>
    </w:p>
    <w:p w14:paraId="7D396EF8" w14:textId="77777777" w:rsidR="00B35C12" w:rsidRPr="00B35C12" w:rsidRDefault="00B35C12" w:rsidP="00B35C12">
      <w:pPr>
        <w:widowControl/>
        <w:tabs>
          <w:tab w:val="left" w:pos="567"/>
        </w:tabs>
        <w:suppressAutoHyphens/>
        <w:ind w:left="567"/>
        <w:jc w:val="both"/>
        <w:rPr>
          <w:rFonts w:ascii="Bookman Old Style" w:eastAsia="Times New Roman" w:hAnsi="Bookman Old Style"/>
          <w:i/>
          <w:color w:val="auto"/>
          <w:sz w:val="20"/>
          <w:szCs w:val="20"/>
          <w:lang w:eastAsia="ar-SA"/>
        </w:rPr>
      </w:pPr>
      <w:r w:rsidRPr="00B35C12">
        <w:rPr>
          <w:rFonts w:ascii="Bookman Old Style" w:eastAsia="Times New Roman" w:hAnsi="Bookman Old Style"/>
          <w:i/>
          <w:color w:val="auto"/>
          <w:sz w:val="20"/>
          <w:szCs w:val="20"/>
          <w:lang w:eastAsia="ar-SA"/>
        </w:rPr>
        <w:t>(semnatura autorizată)</w:t>
      </w:r>
    </w:p>
    <w:p w14:paraId="1F631416" w14:textId="77777777" w:rsidR="00B35C12" w:rsidRDefault="00B35C12" w:rsidP="00B35C12">
      <w:pPr>
        <w:widowControl/>
        <w:tabs>
          <w:tab w:val="left" w:pos="567"/>
        </w:tabs>
        <w:suppressAutoHyphens/>
        <w:jc w:val="both"/>
        <w:rPr>
          <w:rFonts w:ascii="Bookman Old Style" w:eastAsia="Times New Roman" w:hAnsi="Bookman Old Style"/>
          <w:color w:val="auto"/>
          <w:szCs w:val="20"/>
          <w:lang w:eastAsia="ar-SA"/>
        </w:rPr>
      </w:pPr>
    </w:p>
    <w:p w14:paraId="3302A48E" w14:textId="77777777" w:rsidR="00A3777C" w:rsidRDefault="00A3777C" w:rsidP="00B35C12">
      <w:pPr>
        <w:widowControl/>
        <w:tabs>
          <w:tab w:val="left" w:pos="567"/>
        </w:tabs>
        <w:suppressAutoHyphens/>
        <w:jc w:val="both"/>
        <w:rPr>
          <w:rFonts w:ascii="Bookman Old Style" w:eastAsia="Times New Roman" w:hAnsi="Bookman Old Style"/>
          <w:color w:val="auto"/>
          <w:szCs w:val="20"/>
          <w:lang w:eastAsia="ar-SA"/>
        </w:rPr>
      </w:pPr>
    </w:p>
    <w:p w14:paraId="60796BD5" w14:textId="77777777" w:rsidR="00A3777C" w:rsidRDefault="00A3777C" w:rsidP="00B35C12">
      <w:pPr>
        <w:widowControl/>
        <w:tabs>
          <w:tab w:val="left" w:pos="567"/>
        </w:tabs>
        <w:suppressAutoHyphens/>
        <w:jc w:val="both"/>
        <w:rPr>
          <w:rFonts w:ascii="Bookman Old Style" w:eastAsia="Times New Roman" w:hAnsi="Bookman Old Style"/>
          <w:color w:val="auto"/>
          <w:szCs w:val="20"/>
          <w:lang w:eastAsia="ar-SA"/>
        </w:rPr>
      </w:pPr>
    </w:p>
    <w:p w14:paraId="5AF5C6F8" w14:textId="77777777" w:rsidR="00A3777C" w:rsidRDefault="00A3777C" w:rsidP="00B35C12">
      <w:pPr>
        <w:widowControl/>
        <w:tabs>
          <w:tab w:val="left" w:pos="567"/>
        </w:tabs>
        <w:suppressAutoHyphens/>
        <w:jc w:val="both"/>
        <w:rPr>
          <w:rFonts w:ascii="Bookman Old Style" w:eastAsia="Times New Roman" w:hAnsi="Bookman Old Style"/>
          <w:color w:val="auto"/>
          <w:szCs w:val="20"/>
          <w:lang w:eastAsia="ar-SA"/>
        </w:rPr>
      </w:pPr>
    </w:p>
    <w:p w14:paraId="003F17A6" w14:textId="77777777" w:rsidR="00A3777C" w:rsidRDefault="00A3777C" w:rsidP="00B35C12">
      <w:pPr>
        <w:widowControl/>
        <w:tabs>
          <w:tab w:val="left" w:pos="567"/>
        </w:tabs>
        <w:suppressAutoHyphens/>
        <w:jc w:val="both"/>
        <w:rPr>
          <w:rFonts w:ascii="Bookman Old Style" w:eastAsia="Times New Roman" w:hAnsi="Bookman Old Style"/>
          <w:color w:val="auto"/>
          <w:szCs w:val="20"/>
          <w:lang w:eastAsia="ar-SA"/>
        </w:rPr>
      </w:pPr>
    </w:p>
    <w:p w14:paraId="3E7DC438" w14:textId="77777777" w:rsidR="00A3777C" w:rsidRPr="00A3777C" w:rsidRDefault="00A3777C" w:rsidP="00A3777C">
      <w:pPr>
        <w:widowControl/>
        <w:numPr>
          <w:ilvl w:val="0"/>
          <w:numId w:val="1"/>
        </w:numPr>
        <w:tabs>
          <w:tab w:val="num" w:pos="0"/>
        </w:tabs>
        <w:suppressAutoHyphens/>
        <w:spacing w:after="200" w:line="276" w:lineRule="auto"/>
        <w:contextualSpacing/>
        <w:jc w:val="both"/>
        <w:rPr>
          <w:rFonts w:ascii="Times New Roman" w:eastAsia="Calibri" w:hAnsi="Times New Roman"/>
          <w:b/>
          <w:color w:val="auto"/>
          <w:lang w:val="af-ZA" w:eastAsia="ar-SA"/>
        </w:rPr>
      </w:pPr>
      <w:r w:rsidRPr="00A3777C">
        <w:rPr>
          <w:rFonts w:ascii="Times New Roman" w:eastAsia="Times New Roman" w:hAnsi="Times New Roman"/>
          <w:b/>
          <w:bCs/>
          <w:color w:val="auto"/>
          <w:sz w:val="22"/>
          <w:szCs w:val="22"/>
        </w:rPr>
        <w:lastRenderedPageBreak/>
        <w:t xml:space="preserve">                                                     </w:t>
      </w:r>
      <w:r w:rsidRPr="00A3777C">
        <w:rPr>
          <w:rFonts w:ascii="Times New Roman" w:eastAsia="Calibri" w:hAnsi="Times New Roman"/>
          <w:b/>
          <w:color w:val="auto"/>
          <w:lang w:val="af-ZA" w:eastAsia="ar-SA"/>
        </w:rPr>
        <w:t>ACORD DE ASOCIERE</w:t>
      </w:r>
    </w:p>
    <w:p w14:paraId="79DD7720" w14:textId="77777777" w:rsidR="00A3777C" w:rsidRPr="00A3777C" w:rsidRDefault="00A3777C" w:rsidP="00A3777C">
      <w:pPr>
        <w:widowControl/>
        <w:suppressAutoHyphens/>
        <w:ind w:right="-612" w:firstLine="567"/>
        <w:jc w:val="center"/>
        <w:rPr>
          <w:rFonts w:ascii="Times New Roman" w:eastAsia="Calibri" w:hAnsi="Times New Roman"/>
          <w:color w:val="auto"/>
          <w:lang w:val="af-ZA" w:eastAsia="ar-SA"/>
        </w:rPr>
      </w:pPr>
      <w:r w:rsidRPr="00A3777C">
        <w:rPr>
          <w:rFonts w:ascii="Times New Roman" w:eastAsia="Calibri" w:hAnsi="Times New Roman"/>
          <w:color w:val="auto"/>
          <w:lang w:val="af-ZA" w:eastAsia="ar-SA"/>
        </w:rPr>
        <w:t>în vederea participării la procedura de atribuire a contractului de achiziţie publică ............................................</w:t>
      </w:r>
    </w:p>
    <w:p w14:paraId="402FFE36" w14:textId="77777777" w:rsidR="00A3777C" w:rsidRPr="00A3777C" w:rsidRDefault="00A3777C" w:rsidP="00A3777C">
      <w:pPr>
        <w:widowControl/>
        <w:suppressAutoHyphens/>
        <w:ind w:right="-612" w:firstLine="567"/>
        <w:jc w:val="center"/>
        <w:rPr>
          <w:rFonts w:ascii="Times New Roman" w:eastAsia="Calibri" w:hAnsi="Times New Roman"/>
          <w:b/>
          <w:color w:val="auto"/>
          <w:lang w:val="af-ZA" w:eastAsia="ar-SA"/>
        </w:rPr>
      </w:pPr>
    </w:p>
    <w:p w14:paraId="0C383390" w14:textId="77777777" w:rsidR="00A3777C" w:rsidRPr="00A3777C" w:rsidRDefault="00A3777C" w:rsidP="00A3777C">
      <w:pPr>
        <w:widowControl/>
        <w:suppressAutoHyphens/>
        <w:ind w:right="-612" w:firstLine="567"/>
        <w:jc w:val="center"/>
        <w:rPr>
          <w:rFonts w:ascii="Times New Roman" w:eastAsia="Calibri" w:hAnsi="Times New Roman"/>
          <w:b/>
          <w:color w:val="auto"/>
          <w:lang w:val="af-ZA" w:eastAsia="ar-SA"/>
        </w:rPr>
      </w:pPr>
    </w:p>
    <w:p w14:paraId="631EDBE6" w14:textId="77777777" w:rsidR="00A3777C" w:rsidRPr="00A3777C" w:rsidRDefault="00A3777C" w:rsidP="00A3777C">
      <w:pPr>
        <w:widowControl/>
        <w:numPr>
          <w:ilvl w:val="0"/>
          <w:numId w:val="40"/>
        </w:numPr>
        <w:suppressAutoHyphens/>
        <w:spacing w:after="200" w:line="276" w:lineRule="auto"/>
        <w:ind w:left="0" w:right="-612" w:firstLine="567"/>
        <w:contextualSpacing/>
        <w:jc w:val="both"/>
        <w:rPr>
          <w:rFonts w:ascii="Times New Roman" w:eastAsia="Calibri" w:hAnsi="Times New Roman"/>
          <w:color w:val="auto"/>
          <w:lang w:val="af-ZA" w:eastAsia="ar-SA"/>
        </w:rPr>
      </w:pPr>
      <w:r w:rsidRPr="00A3777C">
        <w:rPr>
          <w:rFonts w:ascii="Times New Roman" w:eastAsia="Calibri" w:hAnsi="Times New Roman"/>
          <w:b/>
          <w:color w:val="auto"/>
          <w:lang w:val="af-ZA" w:eastAsia="ar-SA"/>
        </w:rPr>
        <w:t>Părţile acordului</w:t>
      </w:r>
      <w:r w:rsidRPr="00A3777C">
        <w:rPr>
          <w:rFonts w:ascii="Times New Roman" w:eastAsia="Calibri" w:hAnsi="Times New Roman"/>
          <w:color w:val="auto"/>
          <w:lang w:val="af-ZA" w:eastAsia="ar-SA"/>
        </w:rPr>
        <w:t xml:space="preserve"> :</w:t>
      </w:r>
    </w:p>
    <w:p w14:paraId="31E6F66C" w14:textId="77777777" w:rsidR="00A3777C" w:rsidRPr="00A3777C" w:rsidRDefault="00A3777C" w:rsidP="00A3777C">
      <w:pPr>
        <w:widowControl/>
        <w:suppressAutoHyphens/>
        <w:ind w:right="-612" w:firstLine="567"/>
        <w:jc w:val="both"/>
        <w:rPr>
          <w:rFonts w:ascii="Times New Roman" w:eastAsia="Calibri" w:hAnsi="Times New Roman"/>
          <w:i/>
          <w:color w:val="auto"/>
          <w:lang w:val="af-ZA" w:eastAsia="ar-SA"/>
        </w:rPr>
      </w:pPr>
      <w:r w:rsidRPr="00A3777C">
        <w:rPr>
          <w:rFonts w:ascii="Times New Roman" w:eastAsia="Calibri" w:hAnsi="Times New Roman"/>
          <w:color w:val="auto"/>
          <w:lang w:val="af-ZA" w:eastAsia="ar-SA"/>
        </w:rPr>
        <w:t>_______________________</w:t>
      </w:r>
      <w:r w:rsidRPr="00A3777C">
        <w:rPr>
          <w:rFonts w:ascii="Times New Roman" w:eastAsia="Calibri" w:hAnsi="Times New Roman"/>
          <w:i/>
          <w:color w:val="auto"/>
          <w:lang w:val="af-ZA" w:eastAsia="ar-SA"/>
        </w:rPr>
        <w:t>(denumire operator economic)</w:t>
      </w:r>
      <w:r w:rsidRPr="00A3777C">
        <w:rPr>
          <w:rFonts w:ascii="Times New Roman" w:eastAsia="Calibri" w:hAnsi="Times New Roman"/>
          <w:color w:val="auto"/>
          <w:lang w:val="af-ZA" w:eastAsia="ar-SA"/>
        </w:rPr>
        <w:t>, cu sediul în ....................................., str. ..................................... nr..................., telefon ..................... fax ........................., înmatriculată la Registrul Comerțului din ......................................... sub nr..........................., cod unic de înregistrare...................................., reprezentată prin................................, în calitate de..............</w:t>
      </w:r>
    </w:p>
    <w:p w14:paraId="04886E58" w14:textId="77777777" w:rsidR="00A3777C" w:rsidRPr="00A3777C" w:rsidRDefault="00A3777C" w:rsidP="00A3777C">
      <w:pPr>
        <w:widowControl/>
        <w:suppressAutoHyphens/>
        <w:ind w:right="29" w:firstLine="567"/>
        <w:jc w:val="both"/>
        <w:rPr>
          <w:rFonts w:ascii="Times New Roman" w:eastAsia="Calibri" w:hAnsi="Times New Roman"/>
          <w:b/>
          <w:i/>
          <w:color w:val="auto"/>
          <w:lang w:val="af-ZA" w:eastAsia="ar-SA"/>
        </w:rPr>
      </w:pPr>
    </w:p>
    <w:p w14:paraId="00FDE909" w14:textId="77777777" w:rsidR="00A3777C" w:rsidRPr="00A3777C" w:rsidRDefault="00A3777C" w:rsidP="00A3777C">
      <w:pPr>
        <w:widowControl/>
        <w:suppressAutoHyphens/>
        <w:ind w:right="-612" w:firstLine="567"/>
        <w:jc w:val="both"/>
        <w:rPr>
          <w:rFonts w:ascii="Times New Roman" w:eastAsia="Calibri" w:hAnsi="Times New Roman"/>
          <w:b/>
          <w:i/>
          <w:color w:val="auto"/>
          <w:lang w:val="af-ZA" w:eastAsia="ar-SA"/>
        </w:rPr>
      </w:pPr>
      <w:r w:rsidRPr="00A3777C">
        <w:rPr>
          <w:rFonts w:ascii="Times New Roman" w:eastAsia="Calibri" w:hAnsi="Times New Roman"/>
          <w:b/>
          <w:i/>
          <w:color w:val="auto"/>
          <w:lang w:val="af-ZA" w:eastAsia="ar-SA"/>
        </w:rPr>
        <w:t>şi</w:t>
      </w:r>
    </w:p>
    <w:p w14:paraId="27E1A130"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 xml:space="preserve">  ________________________, _______________________</w:t>
      </w:r>
      <w:r w:rsidRPr="00A3777C">
        <w:rPr>
          <w:rFonts w:ascii="Times New Roman" w:eastAsia="Calibri" w:hAnsi="Times New Roman"/>
          <w:i/>
          <w:color w:val="auto"/>
          <w:lang w:val="af-ZA" w:eastAsia="ar-SA"/>
        </w:rPr>
        <w:t>(denumire operator economic)</w:t>
      </w:r>
      <w:r w:rsidRPr="00A3777C">
        <w:rPr>
          <w:rFonts w:ascii="Times New Roman" w:eastAsia="Calibri" w:hAnsi="Times New Roman"/>
          <w:color w:val="auto"/>
          <w:lang w:val="af-ZA" w:eastAsia="ar-SA"/>
        </w:rPr>
        <w:t>, cu sediul în .....................................,str. ..................................... nr..................., telefon ..................... fax ........................., înmatriculată la Registrul Comerțului din ......................................... sub nr..........................., cod unic de înregistrare....................................,  reprezentată prin..............................., în calitate de..............</w:t>
      </w:r>
    </w:p>
    <w:p w14:paraId="15F17AA5" w14:textId="77777777" w:rsidR="00A3777C" w:rsidRPr="00A3777C" w:rsidRDefault="00A3777C" w:rsidP="00A3777C">
      <w:pPr>
        <w:widowControl/>
        <w:tabs>
          <w:tab w:val="center" w:pos="4680"/>
        </w:tabs>
        <w:suppressAutoHyphens/>
        <w:ind w:right="-612" w:firstLine="567"/>
        <w:jc w:val="both"/>
        <w:rPr>
          <w:rFonts w:ascii="Times New Roman" w:eastAsia="Calibri" w:hAnsi="Times New Roman"/>
          <w:i/>
          <w:color w:val="FF0000"/>
          <w:lang w:val="af-ZA" w:eastAsia="ar-SA"/>
        </w:rPr>
      </w:pPr>
      <w:r w:rsidRPr="00A3777C">
        <w:rPr>
          <w:rFonts w:ascii="Times New Roman" w:eastAsia="Calibri" w:hAnsi="Times New Roman"/>
          <w:i/>
          <w:color w:val="FF0000"/>
          <w:lang w:val="af-ZA" w:eastAsia="ar-SA"/>
        </w:rPr>
        <w:tab/>
      </w:r>
    </w:p>
    <w:p w14:paraId="6BFAC080" w14:textId="77777777" w:rsidR="00A3777C" w:rsidRPr="00A3777C" w:rsidRDefault="00A3777C" w:rsidP="00A3777C">
      <w:pPr>
        <w:widowControl/>
        <w:suppressAutoHyphens/>
        <w:ind w:right="-612" w:firstLine="567"/>
        <w:jc w:val="both"/>
        <w:rPr>
          <w:rFonts w:ascii="Times New Roman" w:eastAsia="Calibri" w:hAnsi="Times New Roman"/>
          <w:b/>
          <w:color w:val="FF0000"/>
          <w:lang w:val="af-ZA" w:eastAsia="ar-SA"/>
        </w:rPr>
      </w:pPr>
    </w:p>
    <w:p w14:paraId="0DB7EBAC"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b/>
          <w:color w:val="auto"/>
          <w:lang w:val="af-ZA" w:eastAsia="ar-SA"/>
        </w:rPr>
        <w:t>2</w:t>
      </w:r>
      <w:r w:rsidRPr="00A3777C">
        <w:rPr>
          <w:rFonts w:ascii="Times New Roman" w:eastAsia="Calibri" w:hAnsi="Times New Roman"/>
          <w:color w:val="auto"/>
          <w:lang w:val="af-ZA" w:eastAsia="ar-SA"/>
        </w:rPr>
        <w:t xml:space="preserve">. </w:t>
      </w:r>
      <w:r w:rsidRPr="00A3777C">
        <w:rPr>
          <w:rFonts w:ascii="Times New Roman" w:eastAsia="Calibri" w:hAnsi="Times New Roman"/>
          <w:b/>
          <w:color w:val="auto"/>
          <w:lang w:val="af-ZA" w:eastAsia="ar-SA"/>
        </w:rPr>
        <w:t>Obiectul acordului</w:t>
      </w:r>
      <w:r w:rsidRPr="00A3777C">
        <w:rPr>
          <w:rFonts w:ascii="Times New Roman" w:eastAsia="Calibri" w:hAnsi="Times New Roman"/>
          <w:color w:val="auto"/>
          <w:lang w:val="af-ZA" w:eastAsia="ar-SA"/>
        </w:rPr>
        <w:t>:</w:t>
      </w:r>
    </w:p>
    <w:p w14:paraId="63D8D669"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2.1 Asociaţii au convenit să desfăşoare în comun următoarele activităţi:</w:t>
      </w:r>
    </w:p>
    <w:p w14:paraId="10A66B70" w14:textId="77777777" w:rsidR="00A3777C" w:rsidRPr="00A3777C" w:rsidRDefault="00A3777C" w:rsidP="00A3777C">
      <w:pPr>
        <w:widowControl/>
        <w:suppressAutoHyphens/>
        <w:ind w:right="-612" w:firstLine="567"/>
        <w:rPr>
          <w:rFonts w:ascii="Times New Roman" w:eastAsia="Calibri" w:hAnsi="Times New Roman"/>
          <w:i/>
          <w:color w:val="auto"/>
          <w:lang w:val="af-ZA" w:eastAsia="ar-SA"/>
        </w:rPr>
      </w:pPr>
      <w:r w:rsidRPr="00A3777C">
        <w:rPr>
          <w:rFonts w:ascii="Times New Roman" w:eastAsia="Calibri" w:hAnsi="Times New Roman"/>
          <w:color w:val="auto"/>
          <w:lang w:val="af-ZA" w:eastAsia="ar-SA"/>
        </w:rPr>
        <w:t>a) participarea la procedura de achiziţie publică organizată de ...................................</w:t>
      </w:r>
      <w:r w:rsidRPr="00A3777C">
        <w:rPr>
          <w:rFonts w:ascii="Times New Roman" w:eastAsia="Calibri" w:hAnsi="Times New Roman"/>
          <w:i/>
          <w:color w:val="auto"/>
          <w:lang w:val="af-ZA" w:eastAsia="ar-SA"/>
        </w:rPr>
        <w:t xml:space="preserve"> ................................(denumire autoritate contractantă)</w:t>
      </w:r>
      <w:r w:rsidRPr="00A3777C">
        <w:rPr>
          <w:rFonts w:ascii="Times New Roman" w:eastAsia="Calibri" w:hAnsi="Times New Roman"/>
          <w:color w:val="auto"/>
          <w:lang w:val="af-ZA" w:eastAsia="ar-SA"/>
        </w:rPr>
        <w:t xml:space="preserve"> pentru atribuirea contractului /acordului cadru ...........................................................(</w:t>
      </w:r>
      <w:r w:rsidRPr="00A3777C">
        <w:rPr>
          <w:rFonts w:ascii="Times New Roman" w:eastAsia="Calibri" w:hAnsi="Times New Roman"/>
          <w:i/>
          <w:color w:val="auto"/>
          <w:lang w:val="af-ZA" w:eastAsia="ar-SA"/>
        </w:rPr>
        <w:t>obiectul contractului/acordului-cadru)</w:t>
      </w:r>
    </w:p>
    <w:p w14:paraId="5B7473BD" w14:textId="77777777" w:rsidR="00A3777C" w:rsidRPr="00A3777C" w:rsidRDefault="00A3777C" w:rsidP="00A3777C">
      <w:pPr>
        <w:widowControl/>
        <w:suppressAutoHyphens/>
        <w:ind w:right="-612" w:firstLine="567"/>
        <w:jc w:val="both"/>
        <w:rPr>
          <w:rFonts w:ascii="Times New Roman" w:eastAsia="Calibri" w:hAnsi="Times New Roman"/>
          <w:i/>
          <w:color w:val="auto"/>
          <w:lang w:val="af-ZA" w:eastAsia="ar-SA"/>
        </w:rPr>
      </w:pPr>
      <w:r w:rsidRPr="00A3777C">
        <w:rPr>
          <w:rFonts w:ascii="Times New Roman" w:eastAsia="Calibri" w:hAnsi="Times New Roman"/>
          <w:color w:val="auto"/>
          <w:lang w:val="af-ZA" w:eastAsia="ar-SA"/>
        </w:rPr>
        <w:t xml:space="preserve"> b) derularea în comun a contractului de achiziţie publică </w:t>
      </w:r>
      <w:r w:rsidRPr="00A3777C">
        <w:rPr>
          <w:rFonts w:ascii="Times New Roman" w:eastAsia="Calibri" w:hAnsi="Times New Roman"/>
          <w:i/>
          <w:color w:val="auto"/>
          <w:lang w:val="af-ZA" w:eastAsia="ar-SA"/>
        </w:rPr>
        <w:t xml:space="preserve">în cazul desemnării ofertei comune ca fiind câştigătoare. </w:t>
      </w:r>
    </w:p>
    <w:p w14:paraId="1D890183"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i/>
          <w:color w:val="auto"/>
          <w:lang w:val="af-ZA" w:eastAsia="ar-SA"/>
        </w:rPr>
        <w:t xml:space="preserve"> </w:t>
      </w:r>
      <w:r w:rsidRPr="00A3777C">
        <w:rPr>
          <w:rFonts w:ascii="Times New Roman" w:eastAsia="Calibri" w:hAnsi="Times New Roman"/>
          <w:color w:val="auto"/>
          <w:lang w:val="af-ZA" w:eastAsia="ar-SA"/>
        </w:rPr>
        <w:t xml:space="preserve">2.2 Alte activitaţi ce se vor realiza în comun: </w:t>
      </w:r>
    </w:p>
    <w:p w14:paraId="2C0BCEFD"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1. ___________________________________</w:t>
      </w:r>
    </w:p>
    <w:p w14:paraId="5C1095ED"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2. ___________________________________</w:t>
      </w:r>
    </w:p>
    <w:p w14:paraId="03549306"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 ___________________________________</w:t>
      </w:r>
    </w:p>
    <w:p w14:paraId="5E98EC33"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2.3 Contribuţia financiară/tehnică/profesională a fiecarei părţi la îndeplinirea contractului de achiziţie publică este:</w:t>
      </w:r>
    </w:p>
    <w:p w14:paraId="2BAA4203"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 xml:space="preserve">Asociat 1_______ % </w:t>
      </w:r>
    </w:p>
    <w:p w14:paraId="3DB343A2"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 xml:space="preserve">Asociat 2_______ % </w:t>
      </w:r>
    </w:p>
    <w:p w14:paraId="21366FD3"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2.4 Repartizarea beneficiilor sau pierderilor rezultate din activităţile comune desfăşurate de asociaţi se va efectua proporţional cu cota de participare a fiecărui asociat, respectiv:</w:t>
      </w:r>
    </w:p>
    <w:p w14:paraId="406CC08D"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 xml:space="preserve">Asociat 1_______ % </w:t>
      </w:r>
    </w:p>
    <w:p w14:paraId="2723C554"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 xml:space="preserve">Asociat 2_______ % </w:t>
      </w:r>
    </w:p>
    <w:p w14:paraId="2255F4C5" w14:textId="77777777" w:rsidR="00A3777C" w:rsidRPr="00A3777C" w:rsidRDefault="00A3777C" w:rsidP="00A3777C">
      <w:pPr>
        <w:widowControl/>
        <w:suppressAutoHyphens/>
        <w:ind w:right="-612" w:firstLine="567"/>
        <w:jc w:val="both"/>
        <w:rPr>
          <w:rFonts w:ascii="Times New Roman" w:eastAsia="Calibri" w:hAnsi="Times New Roman"/>
          <w:b/>
          <w:color w:val="auto"/>
          <w:lang w:val="af-ZA" w:eastAsia="ar-SA"/>
        </w:rPr>
      </w:pPr>
    </w:p>
    <w:p w14:paraId="569BE775" w14:textId="77777777" w:rsidR="00A3777C" w:rsidRPr="00A3777C" w:rsidRDefault="00A3777C" w:rsidP="00A3777C">
      <w:pPr>
        <w:widowControl/>
        <w:suppressAutoHyphens/>
        <w:ind w:right="-612" w:firstLine="567"/>
        <w:jc w:val="both"/>
        <w:rPr>
          <w:rFonts w:ascii="Times New Roman" w:eastAsia="Calibri" w:hAnsi="Times New Roman"/>
          <w:b/>
          <w:color w:val="auto"/>
          <w:lang w:val="af-ZA" w:eastAsia="ar-SA"/>
        </w:rPr>
      </w:pPr>
      <w:r w:rsidRPr="00A3777C">
        <w:rPr>
          <w:rFonts w:ascii="Times New Roman" w:eastAsia="Calibri" w:hAnsi="Times New Roman"/>
          <w:b/>
          <w:color w:val="auto"/>
          <w:lang w:val="af-ZA" w:eastAsia="ar-SA"/>
        </w:rPr>
        <w:t>3. Durata asocierii</w:t>
      </w:r>
    </w:p>
    <w:p w14:paraId="360B4EB1" w14:textId="77777777" w:rsidR="00A3777C" w:rsidRPr="00A3777C" w:rsidRDefault="00A3777C" w:rsidP="00A3777C">
      <w:pPr>
        <w:widowControl/>
        <w:suppressAutoHyphens/>
        <w:ind w:right="-612" w:firstLine="567"/>
        <w:jc w:val="both"/>
        <w:rPr>
          <w:rFonts w:ascii="Times New Roman" w:eastAsia="Calibri" w:hAnsi="Times New Roman"/>
          <w:i/>
          <w:color w:val="auto"/>
          <w:lang w:val="af-ZA" w:eastAsia="ar-SA"/>
        </w:rPr>
      </w:pPr>
      <w:r w:rsidRPr="00A3777C">
        <w:rPr>
          <w:rFonts w:ascii="Times New Roman" w:eastAsia="Calibri" w:hAnsi="Times New Roman"/>
          <w:color w:val="auto"/>
          <w:lang w:val="af-ZA" w:eastAsia="ar-SA"/>
        </w:rPr>
        <w:t xml:space="preserve">3.1 Durata asocierii constituite în baza prezentului acord este egală cu perioada derulării procedurii de atribuire şi se prelungeşte corespunzător cu perioada de îndeplinire a contractului ( </w:t>
      </w:r>
      <w:r w:rsidRPr="00A3777C">
        <w:rPr>
          <w:rFonts w:ascii="Times New Roman" w:eastAsia="Calibri" w:hAnsi="Times New Roman"/>
          <w:i/>
          <w:color w:val="auto"/>
          <w:lang w:val="af-ZA" w:eastAsia="ar-SA"/>
        </w:rPr>
        <w:t xml:space="preserve">în cazul desemnării asocierii ca fiind câştigătoare a procedurii de achiziţie). </w:t>
      </w:r>
    </w:p>
    <w:p w14:paraId="6AD6B84F" w14:textId="77777777" w:rsidR="00A3777C" w:rsidRPr="00A3777C" w:rsidRDefault="00A3777C" w:rsidP="00A3777C">
      <w:pPr>
        <w:widowControl/>
        <w:suppressAutoHyphens/>
        <w:ind w:right="-612" w:firstLine="567"/>
        <w:jc w:val="both"/>
        <w:rPr>
          <w:rFonts w:ascii="Times New Roman" w:eastAsia="Calibri" w:hAnsi="Times New Roman"/>
          <w:i/>
          <w:color w:val="FF0000"/>
          <w:lang w:val="af-ZA" w:eastAsia="ar-SA"/>
        </w:rPr>
      </w:pPr>
    </w:p>
    <w:p w14:paraId="4A69B100" w14:textId="77777777" w:rsidR="00A3777C" w:rsidRPr="00A3777C" w:rsidRDefault="00A3777C" w:rsidP="00A3777C">
      <w:pPr>
        <w:widowControl/>
        <w:suppressAutoHyphens/>
        <w:ind w:right="-612" w:firstLine="567"/>
        <w:jc w:val="both"/>
        <w:rPr>
          <w:rFonts w:ascii="Times New Roman" w:eastAsia="Calibri" w:hAnsi="Times New Roman"/>
          <w:b/>
          <w:color w:val="auto"/>
          <w:lang w:val="af-ZA" w:eastAsia="ar-SA"/>
        </w:rPr>
      </w:pPr>
      <w:r w:rsidRPr="00A3777C">
        <w:rPr>
          <w:rFonts w:ascii="Times New Roman" w:eastAsia="Calibri" w:hAnsi="Times New Roman"/>
          <w:b/>
          <w:color w:val="auto"/>
          <w:lang w:val="af-ZA" w:eastAsia="ar-SA"/>
        </w:rPr>
        <w:t>4. Condiţiile de administrare şi conducere a asociaţiei:</w:t>
      </w:r>
    </w:p>
    <w:p w14:paraId="53B8220B"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 xml:space="preserve">4.1 Se împuterniceşte SC..............................., având calitatea de lider al asociaţiei pentru întocmirea ofertei comune, semnarea şi depunerea acesteia în numele şi pentru asocierea constituită prin prezentul acord, </w:t>
      </w:r>
    </w:p>
    <w:p w14:paraId="59FEE00E"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 xml:space="preserve">4.2 Se împuterniceşte SC..............................., având calitatea de lider al asociaţiei pentru derularea acțiunilor aferente procesului de atribuire, semnarea contractului de achiziţie publică în numele şi pentru asocierea constituită prin prezentul acord, </w:t>
      </w:r>
      <w:r w:rsidRPr="00A3777C">
        <w:rPr>
          <w:rFonts w:ascii="Times New Roman" w:eastAsia="Calibri" w:hAnsi="Times New Roman"/>
          <w:i/>
          <w:color w:val="auto"/>
          <w:lang w:val="af-ZA" w:eastAsia="ar-SA"/>
        </w:rPr>
        <w:t>în cazul desemnării asocierii ca fiind câştigătoare a procedurii de achiziţie).</w:t>
      </w:r>
    </w:p>
    <w:p w14:paraId="21E64DAF" w14:textId="77777777" w:rsidR="00A3777C" w:rsidRPr="00A3777C" w:rsidRDefault="00A3777C" w:rsidP="00A3777C">
      <w:pPr>
        <w:widowControl/>
        <w:suppressAutoHyphens/>
        <w:ind w:right="-612" w:firstLine="567"/>
        <w:jc w:val="both"/>
        <w:rPr>
          <w:rFonts w:ascii="Times New Roman" w:eastAsia="Calibri" w:hAnsi="Times New Roman"/>
          <w:color w:val="FF0000"/>
          <w:lang w:val="af-ZA" w:eastAsia="ar-SA"/>
        </w:rPr>
      </w:pPr>
    </w:p>
    <w:p w14:paraId="1B3EE8D3" w14:textId="77777777" w:rsidR="00A3777C" w:rsidRPr="00A3777C" w:rsidRDefault="00A3777C" w:rsidP="00A3777C">
      <w:pPr>
        <w:widowControl/>
        <w:suppressAutoHyphens/>
        <w:ind w:right="-612" w:firstLine="567"/>
        <w:jc w:val="both"/>
        <w:rPr>
          <w:rFonts w:ascii="Times New Roman" w:eastAsia="Calibri" w:hAnsi="Times New Roman"/>
          <w:b/>
          <w:color w:val="auto"/>
          <w:lang w:val="af-ZA" w:eastAsia="ar-SA"/>
        </w:rPr>
      </w:pPr>
      <w:r w:rsidRPr="00A3777C">
        <w:rPr>
          <w:rFonts w:ascii="Times New Roman" w:eastAsia="Calibri" w:hAnsi="Times New Roman"/>
          <w:color w:val="auto"/>
          <w:lang w:val="af-ZA" w:eastAsia="ar-SA"/>
        </w:rPr>
        <w:t xml:space="preserve">5. </w:t>
      </w:r>
      <w:r w:rsidRPr="00A3777C">
        <w:rPr>
          <w:rFonts w:ascii="Times New Roman" w:eastAsia="Calibri" w:hAnsi="Times New Roman"/>
          <w:b/>
          <w:color w:val="auto"/>
          <w:lang w:val="af-ZA" w:eastAsia="ar-SA"/>
        </w:rPr>
        <w:t>Încetarea acordului de asociere</w:t>
      </w:r>
    </w:p>
    <w:p w14:paraId="5776AD9C"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5.1 Asocierea îşi încetează activitatea ca urmare a următoarelor cauze:</w:t>
      </w:r>
    </w:p>
    <w:p w14:paraId="7EEF1408" w14:textId="77777777" w:rsidR="00A3777C" w:rsidRPr="00A3777C" w:rsidRDefault="00A3777C" w:rsidP="00A3777C">
      <w:pPr>
        <w:widowControl/>
        <w:numPr>
          <w:ilvl w:val="0"/>
          <w:numId w:val="39"/>
        </w:numPr>
        <w:suppressAutoHyphens/>
        <w:spacing w:line="276" w:lineRule="auto"/>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expirarea duratei pentru care s-a încheiat acordul;</w:t>
      </w:r>
    </w:p>
    <w:p w14:paraId="34E0795B" w14:textId="77777777" w:rsidR="00A3777C" w:rsidRPr="00A3777C" w:rsidRDefault="00A3777C" w:rsidP="00A3777C">
      <w:pPr>
        <w:widowControl/>
        <w:numPr>
          <w:ilvl w:val="0"/>
          <w:numId w:val="39"/>
        </w:numPr>
        <w:suppressAutoHyphens/>
        <w:spacing w:line="276" w:lineRule="auto"/>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lastRenderedPageBreak/>
        <w:t>neîndeplinirea sau îndeplinirea necorespunzătoare a activităţilor prevăzute la art. 2 din acord;</w:t>
      </w:r>
    </w:p>
    <w:p w14:paraId="229C7B0A" w14:textId="77777777" w:rsidR="00A3777C" w:rsidRPr="00A3777C" w:rsidRDefault="00A3777C" w:rsidP="00A3777C">
      <w:pPr>
        <w:widowControl/>
        <w:numPr>
          <w:ilvl w:val="0"/>
          <w:numId w:val="39"/>
        </w:numPr>
        <w:suppressAutoHyphens/>
        <w:spacing w:line="276" w:lineRule="auto"/>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alte cauze prevăzute de lege.</w:t>
      </w:r>
    </w:p>
    <w:p w14:paraId="68290672" w14:textId="77777777" w:rsidR="00A3777C" w:rsidRPr="00A3777C" w:rsidRDefault="00A3777C" w:rsidP="00A3777C">
      <w:pPr>
        <w:widowControl/>
        <w:suppressAutoHyphens/>
        <w:ind w:right="-612" w:firstLine="567"/>
        <w:jc w:val="both"/>
        <w:rPr>
          <w:rFonts w:ascii="Times New Roman" w:eastAsia="Calibri" w:hAnsi="Times New Roman"/>
          <w:b/>
          <w:color w:val="auto"/>
          <w:lang w:val="af-ZA" w:eastAsia="ar-SA"/>
        </w:rPr>
      </w:pPr>
    </w:p>
    <w:p w14:paraId="08E93F20" w14:textId="77777777" w:rsidR="00A3777C" w:rsidRPr="00A3777C" w:rsidRDefault="00A3777C" w:rsidP="00A3777C">
      <w:pPr>
        <w:widowControl/>
        <w:suppressAutoHyphens/>
        <w:ind w:right="-612" w:firstLine="567"/>
        <w:jc w:val="both"/>
        <w:rPr>
          <w:rFonts w:ascii="Times New Roman" w:eastAsia="Calibri" w:hAnsi="Times New Roman"/>
          <w:b/>
          <w:color w:val="auto"/>
          <w:lang w:val="af-ZA" w:eastAsia="ar-SA"/>
        </w:rPr>
      </w:pPr>
      <w:r w:rsidRPr="00A3777C">
        <w:rPr>
          <w:rFonts w:ascii="Times New Roman" w:eastAsia="Calibri" w:hAnsi="Times New Roman"/>
          <w:b/>
          <w:color w:val="auto"/>
          <w:lang w:val="af-ZA" w:eastAsia="ar-SA"/>
        </w:rPr>
        <w:t>6 Comunicări</w:t>
      </w:r>
    </w:p>
    <w:p w14:paraId="77275DD4"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6.1 Orice comunicare între părţi este valabilă îndeplinită dacă se va face în scris şi va fi transmisă la adresa/adresele ......................................................., prevăzute la art. 1..........</w:t>
      </w:r>
    </w:p>
    <w:p w14:paraId="3C47787D"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6.2 De comun acord, asociaţii pot stabili şi alte modalităţi de comunicare.</w:t>
      </w:r>
    </w:p>
    <w:p w14:paraId="1CE63199" w14:textId="77777777" w:rsidR="00A3777C" w:rsidRPr="00A3777C" w:rsidRDefault="00A3777C" w:rsidP="00A3777C">
      <w:pPr>
        <w:widowControl/>
        <w:suppressAutoHyphens/>
        <w:ind w:right="-612" w:firstLine="567"/>
        <w:jc w:val="both"/>
        <w:rPr>
          <w:rFonts w:ascii="Times New Roman" w:eastAsia="Calibri" w:hAnsi="Times New Roman"/>
          <w:b/>
          <w:color w:val="auto"/>
          <w:lang w:val="af-ZA" w:eastAsia="ar-SA"/>
        </w:rPr>
      </w:pPr>
    </w:p>
    <w:p w14:paraId="46097A6C" w14:textId="77777777" w:rsidR="00A3777C" w:rsidRPr="00A3777C" w:rsidRDefault="00A3777C" w:rsidP="00A3777C">
      <w:pPr>
        <w:widowControl/>
        <w:suppressAutoHyphens/>
        <w:ind w:right="-612" w:firstLine="567"/>
        <w:jc w:val="both"/>
        <w:rPr>
          <w:rFonts w:ascii="Times New Roman" w:eastAsia="Calibri" w:hAnsi="Times New Roman"/>
          <w:b/>
          <w:color w:val="auto"/>
          <w:lang w:val="af-ZA" w:eastAsia="ar-SA"/>
        </w:rPr>
      </w:pPr>
      <w:r w:rsidRPr="00A3777C">
        <w:rPr>
          <w:rFonts w:ascii="Times New Roman" w:eastAsia="Calibri" w:hAnsi="Times New Roman"/>
          <w:b/>
          <w:color w:val="auto"/>
          <w:lang w:val="af-ZA" w:eastAsia="ar-SA"/>
        </w:rPr>
        <w:t>7 Litigii</w:t>
      </w:r>
    </w:p>
    <w:p w14:paraId="74AA51C8"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7.1 Litigiile intervenite între părţi se vor soluţiona pe cale amiabilă, iar în caz de nerezolvare vor fi soluţionate de către instanţa de judecată competentă.</w:t>
      </w:r>
    </w:p>
    <w:p w14:paraId="4510499C"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p>
    <w:p w14:paraId="1CE4CB80"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 xml:space="preserve">8. </w:t>
      </w:r>
      <w:r w:rsidRPr="00A3777C">
        <w:rPr>
          <w:rFonts w:ascii="Times New Roman" w:eastAsia="Calibri" w:hAnsi="Times New Roman"/>
          <w:b/>
          <w:color w:val="auto"/>
          <w:lang w:val="af-ZA" w:eastAsia="ar-SA"/>
        </w:rPr>
        <w:t>Alte clauze</w:t>
      </w:r>
      <w:r w:rsidRPr="00A3777C">
        <w:rPr>
          <w:rFonts w:ascii="Times New Roman" w:eastAsia="Calibri" w:hAnsi="Times New Roman"/>
          <w:color w:val="auto"/>
          <w:lang w:val="af-ZA" w:eastAsia="ar-SA"/>
        </w:rPr>
        <w:t>:____________________________________________</w:t>
      </w:r>
    </w:p>
    <w:p w14:paraId="105FC193" w14:textId="77777777" w:rsidR="00A3777C" w:rsidRPr="00A3777C" w:rsidRDefault="00A3777C" w:rsidP="00A3777C">
      <w:pPr>
        <w:widowControl/>
        <w:suppressAutoHyphens/>
        <w:ind w:right="-612" w:firstLine="567"/>
        <w:jc w:val="both"/>
        <w:rPr>
          <w:rFonts w:ascii="Times New Roman" w:eastAsia="Calibri" w:hAnsi="Times New Roman"/>
          <w:color w:val="auto"/>
          <w:lang w:val="af-ZA" w:eastAsia="ar-SA"/>
        </w:rPr>
      </w:pPr>
      <w:r w:rsidRPr="00A3777C">
        <w:rPr>
          <w:rFonts w:ascii="Times New Roman" w:eastAsia="Calibri" w:hAnsi="Times New Roman"/>
          <w:color w:val="auto"/>
          <w:lang w:val="af-ZA" w:eastAsia="ar-SA"/>
        </w:rPr>
        <w:t>Prezentul acord a fost încheiat într-un număr de.....exemplare, câte unul pentru fiecare parte, astăzi............................(</w:t>
      </w:r>
      <w:r w:rsidRPr="00A3777C">
        <w:rPr>
          <w:rFonts w:ascii="Times New Roman" w:eastAsia="Calibri" w:hAnsi="Times New Roman"/>
          <w:i/>
          <w:color w:val="auto"/>
          <w:lang w:val="af-ZA" w:eastAsia="ar-SA"/>
        </w:rPr>
        <w:t>data semnării lui</w:t>
      </w:r>
      <w:r w:rsidRPr="00A3777C">
        <w:rPr>
          <w:rFonts w:ascii="Times New Roman" w:eastAsia="Calibri" w:hAnsi="Times New Roman"/>
          <w:color w:val="auto"/>
          <w:lang w:val="af-ZA" w:eastAsia="ar-SA"/>
        </w:rPr>
        <w:t>).</w:t>
      </w:r>
    </w:p>
    <w:p w14:paraId="4491D03C" w14:textId="77777777" w:rsidR="00A3777C" w:rsidRPr="00A3777C" w:rsidRDefault="00A3777C" w:rsidP="00A3777C">
      <w:pPr>
        <w:widowControl/>
        <w:suppressAutoHyphens/>
        <w:ind w:right="-612" w:firstLine="567"/>
        <w:jc w:val="both"/>
        <w:rPr>
          <w:rFonts w:ascii="Times New Roman" w:eastAsia="Calibri" w:hAnsi="Times New Roman"/>
          <w:color w:val="FF0000"/>
          <w:lang w:val="af-ZA" w:eastAsia="ar-SA"/>
        </w:rPr>
      </w:pPr>
    </w:p>
    <w:p w14:paraId="28EE719A" w14:textId="77777777" w:rsidR="00A3777C" w:rsidRPr="00A3777C" w:rsidRDefault="00A3777C" w:rsidP="00A3777C">
      <w:pPr>
        <w:widowControl/>
        <w:suppressAutoHyphens/>
        <w:ind w:right="-612" w:firstLine="567"/>
        <w:jc w:val="center"/>
        <w:rPr>
          <w:rFonts w:ascii="Times New Roman" w:eastAsia="Calibri" w:hAnsi="Times New Roman"/>
          <w:color w:val="FF0000"/>
          <w:lang w:val="af-ZA" w:eastAsia="ar-SA"/>
        </w:rPr>
      </w:pPr>
    </w:p>
    <w:p w14:paraId="5E88F8AF" w14:textId="77777777" w:rsidR="00A3777C" w:rsidRPr="00A3777C" w:rsidRDefault="00A3777C" w:rsidP="00A3777C">
      <w:pPr>
        <w:widowControl/>
        <w:suppressAutoHyphens/>
        <w:ind w:right="-612" w:firstLine="567"/>
        <w:jc w:val="center"/>
        <w:rPr>
          <w:rFonts w:ascii="Times New Roman" w:eastAsia="Calibri" w:hAnsi="Times New Roman"/>
          <w:color w:val="auto"/>
          <w:lang w:val="af-ZA" w:eastAsia="ar-SA"/>
        </w:rPr>
      </w:pPr>
      <w:r w:rsidRPr="00A3777C">
        <w:rPr>
          <w:rFonts w:ascii="Times New Roman" w:eastAsia="Calibri" w:hAnsi="Times New Roman"/>
          <w:color w:val="auto"/>
          <w:lang w:val="af-ZA" w:eastAsia="ar-SA"/>
        </w:rPr>
        <w:t>Liderul asociatiei:</w:t>
      </w:r>
    </w:p>
    <w:p w14:paraId="47B94650" w14:textId="77777777" w:rsidR="00A3777C" w:rsidRPr="00A3777C" w:rsidRDefault="00A3777C" w:rsidP="00A3777C">
      <w:pPr>
        <w:widowControl/>
        <w:suppressAutoHyphens/>
        <w:ind w:right="-612" w:firstLine="567"/>
        <w:jc w:val="center"/>
        <w:rPr>
          <w:rFonts w:ascii="Times New Roman" w:eastAsia="Calibri" w:hAnsi="Times New Roman"/>
          <w:color w:val="auto"/>
          <w:lang w:val="af-ZA" w:eastAsia="ar-SA"/>
        </w:rPr>
      </w:pPr>
      <w:r w:rsidRPr="00A3777C">
        <w:rPr>
          <w:rFonts w:ascii="Times New Roman" w:eastAsia="Calibri" w:hAnsi="Times New Roman"/>
          <w:color w:val="auto"/>
          <w:lang w:val="af-ZA" w:eastAsia="ar-SA"/>
        </w:rPr>
        <w:t>_____________________</w:t>
      </w:r>
    </w:p>
    <w:p w14:paraId="29CB44C1" w14:textId="77777777" w:rsidR="00A3777C" w:rsidRPr="00A3777C" w:rsidRDefault="00A3777C" w:rsidP="00A3777C">
      <w:pPr>
        <w:widowControl/>
        <w:suppressAutoHyphens/>
        <w:ind w:right="-612" w:firstLine="567"/>
        <w:jc w:val="center"/>
        <w:rPr>
          <w:rFonts w:ascii="Times New Roman" w:eastAsia="Calibri" w:hAnsi="Times New Roman"/>
          <w:i/>
          <w:color w:val="auto"/>
          <w:lang w:val="af-ZA" w:eastAsia="ar-SA"/>
        </w:rPr>
      </w:pPr>
      <w:r w:rsidRPr="00A3777C">
        <w:rPr>
          <w:rFonts w:ascii="Times New Roman" w:eastAsia="Calibri" w:hAnsi="Times New Roman"/>
          <w:i/>
          <w:color w:val="auto"/>
          <w:lang w:val="af-ZA" w:eastAsia="ar-SA"/>
        </w:rPr>
        <w:t>(denumire autoritate contractanta)</w:t>
      </w:r>
    </w:p>
    <w:p w14:paraId="761963D8" w14:textId="77777777" w:rsidR="00A3777C" w:rsidRPr="00A3777C" w:rsidRDefault="00A3777C" w:rsidP="00A3777C">
      <w:pPr>
        <w:widowControl/>
        <w:suppressAutoHyphens/>
        <w:ind w:right="-612" w:firstLine="567"/>
        <w:rPr>
          <w:rFonts w:ascii="Times New Roman" w:eastAsia="Calibri" w:hAnsi="Times New Roman"/>
          <w:color w:val="auto"/>
          <w:lang w:val="af-ZA" w:eastAsia="ar-SA"/>
        </w:rPr>
      </w:pPr>
    </w:p>
    <w:p w14:paraId="47185D77" w14:textId="77777777" w:rsidR="00A3777C" w:rsidRPr="00A3777C" w:rsidRDefault="00A3777C" w:rsidP="00A3777C">
      <w:pPr>
        <w:widowControl/>
        <w:suppressAutoHyphens/>
        <w:ind w:right="-612" w:firstLine="567"/>
        <w:rPr>
          <w:rFonts w:ascii="Times New Roman" w:eastAsia="Calibri" w:hAnsi="Times New Roman"/>
          <w:color w:val="auto"/>
          <w:lang w:val="af-ZA" w:eastAsia="ar-SA"/>
        </w:rPr>
      </w:pPr>
      <w:r w:rsidRPr="00A3777C">
        <w:rPr>
          <w:rFonts w:ascii="Times New Roman" w:eastAsia="Calibri" w:hAnsi="Times New Roman"/>
          <w:color w:val="auto"/>
          <w:lang w:val="af-ZA" w:eastAsia="ar-SA"/>
        </w:rPr>
        <w:t xml:space="preserve">ASOCIAT 1, - LIDER ASOCIAT ___________________ </w:t>
      </w:r>
      <w:r w:rsidRPr="00A3777C">
        <w:rPr>
          <w:rFonts w:ascii="Times New Roman" w:eastAsia="Calibri" w:hAnsi="Times New Roman"/>
          <w:i/>
          <w:color w:val="auto"/>
          <w:lang w:val="af-ZA" w:eastAsia="ar-SA"/>
        </w:rPr>
        <w:t>(semnătura)</w:t>
      </w:r>
    </w:p>
    <w:p w14:paraId="0CC66BC9" w14:textId="77777777" w:rsidR="00A3777C" w:rsidRPr="00A3777C" w:rsidRDefault="00A3777C" w:rsidP="00A3777C">
      <w:pPr>
        <w:widowControl/>
        <w:suppressAutoHyphens/>
        <w:ind w:right="-612" w:firstLine="567"/>
        <w:rPr>
          <w:rFonts w:ascii="Times New Roman" w:eastAsia="Calibri" w:hAnsi="Times New Roman"/>
          <w:color w:val="auto"/>
          <w:lang w:val="af-ZA" w:eastAsia="ar-SA"/>
        </w:rPr>
      </w:pPr>
    </w:p>
    <w:p w14:paraId="3321B16C" w14:textId="77777777" w:rsidR="00A3777C" w:rsidRPr="00A3777C" w:rsidRDefault="00A3777C" w:rsidP="00A3777C">
      <w:pPr>
        <w:widowControl/>
        <w:suppressAutoHyphens/>
        <w:ind w:right="-612" w:firstLine="567"/>
        <w:rPr>
          <w:rFonts w:ascii="Times New Roman" w:eastAsia="Calibri" w:hAnsi="Times New Roman"/>
          <w:color w:val="auto"/>
          <w:lang w:val="af-ZA" w:eastAsia="ar-SA"/>
        </w:rPr>
      </w:pPr>
      <w:r w:rsidRPr="00A3777C">
        <w:rPr>
          <w:rFonts w:ascii="Times New Roman" w:eastAsia="Calibri" w:hAnsi="Times New Roman"/>
          <w:color w:val="auto"/>
          <w:lang w:val="af-ZA" w:eastAsia="ar-SA"/>
        </w:rPr>
        <w:t>ASOCIAT 2,___________________</w:t>
      </w:r>
      <w:r w:rsidRPr="00A3777C">
        <w:rPr>
          <w:rFonts w:ascii="Times New Roman" w:eastAsia="Calibri" w:hAnsi="Times New Roman"/>
          <w:i/>
          <w:color w:val="auto"/>
          <w:lang w:val="af-ZA" w:eastAsia="ar-SA"/>
        </w:rPr>
        <w:t xml:space="preserve">  (semnătura)</w:t>
      </w:r>
    </w:p>
    <w:p w14:paraId="2EA046F0" w14:textId="77777777" w:rsidR="00A3777C" w:rsidRPr="00A3777C" w:rsidRDefault="00A3777C" w:rsidP="00A3777C">
      <w:pPr>
        <w:widowControl/>
        <w:suppressAutoHyphens/>
        <w:ind w:right="-612" w:firstLine="567"/>
        <w:jc w:val="center"/>
        <w:rPr>
          <w:rFonts w:ascii="Times New Roman" w:eastAsia="Calibri" w:hAnsi="Times New Roman"/>
          <w:b/>
          <w:i/>
          <w:color w:val="auto"/>
          <w:lang w:val="af-ZA" w:eastAsia="ar-SA"/>
        </w:rPr>
      </w:pPr>
    </w:p>
    <w:p w14:paraId="55CE42B2" w14:textId="77777777" w:rsidR="00A3777C" w:rsidRPr="00A3777C" w:rsidRDefault="00A3777C" w:rsidP="00A3777C">
      <w:pPr>
        <w:widowControl/>
        <w:suppressAutoHyphens/>
        <w:ind w:right="-612" w:firstLine="567"/>
        <w:jc w:val="center"/>
        <w:rPr>
          <w:rFonts w:ascii="Times New Roman" w:eastAsia="Calibri" w:hAnsi="Times New Roman"/>
          <w:b/>
          <w:i/>
          <w:color w:val="auto"/>
          <w:lang w:val="af-ZA" w:eastAsia="ar-SA"/>
        </w:rPr>
      </w:pPr>
    </w:p>
    <w:p w14:paraId="64E19AE0" w14:textId="77777777" w:rsidR="00A3777C" w:rsidRPr="00A3777C" w:rsidRDefault="00A3777C" w:rsidP="00A3777C">
      <w:pPr>
        <w:widowControl/>
        <w:suppressAutoHyphens/>
        <w:ind w:right="-612" w:firstLine="567"/>
        <w:jc w:val="center"/>
        <w:rPr>
          <w:rFonts w:ascii="Times New Roman" w:eastAsia="Calibri" w:hAnsi="Times New Roman"/>
          <w:b/>
          <w:i/>
          <w:color w:val="auto"/>
          <w:lang w:val="af-ZA" w:eastAsia="ar-SA"/>
        </w:rPr>
      </w:pPr>
    </w:p>
    <w:p w14:paraId="3DFF7903" w14:textId="77777777" w:rsidR="00A3777C" w:rsidRPr="00A3777C" w:rsidRDefault="00A3777C" w:rsidP="00A3777C">
      <w:pPr>
        <w:widowControl/>
        <w:suppressAutoHyphens/>
        <w:ind w:right="-612" w:firstLine="567"/>
        <w:jc w:val="center"/>
        <w:rPr>
          <w:rFonts w:ascii="Times New Roman" w:eastAsia="Calibri" w:hAnsi="Times New Roman"/>
          <w:b/>
          <w:i/>
          <w:color w:val="auto"/>
          <w:lang w:val="af-ZA" w:eastAsia="ar-SA"/>
        </w:rPr>
      </w:pPr>
    </w:p>
    <w:p w14:paraId="0CD248AD" w14:textId="77777777" w:rsidR="00A3777C" w:rsidRPr="00A3777C" w:rsidRDefault="00A3777C" w:rsidP="00A3777C">
      <w:pPr>
        <w:widowControl/>
        <w:suppressAutoHyphens/>
        <w:ind w:right="-612" w:firstLine="567"/>
        <w:jc w:val="center"/>
        <w:rPr>
          <w:rFonts w:ascii="Times New Roman" w:eastAsia="Calibri" w:hAnsi="Times New Roman"/>
          <w:b/>
          <w:i/>
          <w:color w:val="auto"/>
          <w:lang w:val="af-ZA" w:eastAsia="ar-SA"/>
        </w:rPr>
      </w:pPr>
    </w:p>
    <w:p w14:paraId="7A3ACD7D" w14:textId="77777777" w:rsidR="00A3777C" w:rsidRPr="00A3777C" w:rsidRDefault="00A3777C" w:rsidP="00A3777C">
      <w:pPr>
        <w:widowControl/>
        <w:suppressAutoHyphens/>
        <w:ind w:right="-612" w:firstLine="567"/>
        <w:jc w:val="center"/>
        <w:rPr>
          <w:rFonts w:ascii="Times New Roman" w:eastAsia="Calibri" w:hAnsi="Times New Roman"/>
          <w:b/>
          <w:i/>
          <w:color w:val="auto"/>
          <w:lang w:val="af-ZA" w:eastAsia="ar-SA"/>
        </w:rPr>
      </w:pPr>
    </w:p>
    <w:p w14:paraId="3CEA40E7" w14:textId="77777777" w:rsidR="00A3777C" w:rsidRPr="00A3777C" w:rsidRDefault="00A3777C" w:rsidP="00A3777C">
      <w:pPr>
        <w:widowControl/>
        <w:suppressAutoHyphens/>
        <w:ind w:right="-612" w:firstLine="567"/>
        <w:jc w:val="both"/>
        <w:rPr>
          <w:rFonts w:ascii="Times New Roman" w:eastAsia="Calibri" w:hAnsi="Times New Roman"/>
          <w:i/>
          <w:color w:val="auto"/>
          <w:lang w:val="af-ZA" w:eastAsia="ar-SA"/>
        </w:rPr>
      </w:pPr>
      <w:r w:rsidRPr="00A3777C">
        <w:rPr>
          <w:rFonts w:ascii="Times New Roman" w:eastAsia="Calibri" w:hAnsi="Times New Roman"/>
          <w:b/>
          <w:i/>
          <w:color w:val="auto"/>
          <w:lang w:val="af-ZA" w:eastAsia="ar-SA"/>
        </w:rPr>
        <w:t>Notă:</w:t>
      </w:r>
      <w:r w:rsidRPr="00A3777C">
        <w:rPr>
          <w:rFonts w:ascii="Times New Roman" w:eastAsia="Calibri" w:hAnsi="Times New Roman"/>
          <w:i/>
          <w:color w:val="auto"/>
          <w:lang w:val="af-ZA" w:eastAsia="ar-SA"/>
        </w:rPr>
        <w:t xml:space="preserve"> </w:t>
      </w:r>
      <w:r w:rsidRPr="00A3777C">
        <w:rPr>
          <w:rFonts w:ascii="Times New Roman" w:eastAsia="Calibri" w:hAnsi="Times New Roman"/>
          <w:b/>
          <w:bCs/>
          <w:i/>
          <w:color w:val="auto"/>
          <w:lang w:val="af-ZA" w:eastAsia="ar-SA"/>
        </w:rPr>
        <w:t>Prezentul acord de asociere constituie un model orientativ şi se va completa în funcţie de cerinţele specifice ale obiectului contractului/contractelor</w:t>
      </w:r>
      <w:r w:rsidRPr="00A3777C">
        <w:rPr>
          <w:rFonts w:ascii="Times New Roman" w:eastAsia="Calibri" w:hAnsi="Times New Roman"/>
          <w:i/>
          <w:color w:val="auto"/>
          <w:lang w:val="af-ZA" w:eastAsia="ar-SA"/>
        </w:rPr>
        <w:t xml:space="preserve">. </w:t>
      </w:r>
    </w:p>
    <w:p w14:paraId="01C8A794" w14:textId="77777777" w:rsidR="00A3777C" w:rsidRPr="00A3777C" w:rsidRDefault="00A3777C" w:rsidP="00A3777C">
      <w:pPr>
        <w:widowControl/>
        <w:suppressAutoHyphens/>
        <w:ind w:right="-612" w:firstLine="567"/>
        <w:jc w:val="center"/>
        <w:rPr>
          <w:rFonts w:ascii="Times New Roman" w:eastAsia="Calibri" w:hAnsi="Times New Roman"/>
          <w:i/>
          <w:color w:val="auto"/>
          <w:lang w:val="af-ZA" w:eastAsia="ar-SA"/>
        </w:rPr>
      </w:pPr>
    </w:p>
    <w:p w14:paraId="09D17B16" w14:textId="77777777" w:rsidR="00A3777C" w:rsidRPr="00A3777C" w:rsidRDefault="00A3777C" w:rsidP="00A3777C">
      <w:pPr>
        <w:widowControl/>
        <w:suppressAutoHyphens/>
        <w:rPr>
          <w:rFonts w:ascii="Times New Roman" w:eastAsia="Calibri" w:hAnsi="Times New Roman"/>
          <w:color w:val="FF0000"/>
          <w:lang w:val="af-ZA" w:eastAsia="ar-SA"/>
        </w:rPr>
      </w:pPr>
    </w:p>
    <w:p w14:paraId="446BB5D0" w14:textId="77777777" w:rsidR="00A3777C" w:rsidRPr="00A3777C" w:rsidRDefault="00A3777C" w:rsidP="00A3777C">
      <w:pPr>
        <w:widowControl/>
        <w:suppressAutoHyphens/>
        <w:rPr>
          <w:rFonts w:ascii="Times New Roman" w:eastAsia="Calibri" w:hAnsi="Times New Roman"/>
          <w:color w:val="FF0000"/>
          <w:lang w:val="af-ZA" w:eastAsia="ar-SA"/>
        </w:rPr>
      </w:pPr>
    </w:p>
    <w:p w14:paraId="732ACD95" w14:textId="77777777" w:rsidR="00A3777C" w:rsidRPr="00A3777C" w:rsidRDefault="00A3777C" w:rsidP="00A3777C">
      <w:pPr>
        <w:widowControl/>
        <w:suppressAutoHyphens/>
        <w:rPr>
          <w:rFonts w:ascii="Times New Roman" w:eastAsia="Calibri" w:hAnsi="Times New Roman"/>
          <w:color w:val="FF0000"/>
          <w:lang w:val="af-ZA" w:eastAsia="ar-SA"/>
        </w:rPr>
      </w:pPr>
    </w:p>
    <w:p w14:paraId="4C1DC6AA" w14:textId="77777777" w:rsidR="00A3777C" w:rsidRPr="00A3777C" w:rsidRDefault="00A3777C" w:rsidP="00A3777C">
      <w:pPr>
        <w:widowControl/>
        <w:suppressAutoHyphens/>
        <w:rPr>
          <w:rFonts w:ascii="Times New Roman" w:eastAsia="Calibri" w:hAnsi="Times New Roman"/>
          <w:color w:val="FF0000"/>
          <w:lang w:val="af-ZA" w:eastAsia="ar-SA"/>
        </w:rPr>
      </w:pPr>
    </w:p>
    <w:p w14:paraId="2D5B3336" w14:textId="77777777" w:rsidR="00A3777C" w:rsidRPr="00A3777C" w:rsidRDefault="00A3777C" w:rsidP="00A3777C">
      <w:pPr>
        <w:widowControl/>
        <w:suppressAutoHyphens/>
        <w:rPr>
          <w:rFonts w:ascii="Times New Roman" w:eastAsia="Calibri" w:hAnsi="Times New Roman"/>
          <w:color w:val="FF0000"/>
          <w:lang w:val="af-ZA" w:eastAsia="ar-SA"/>
        </w:rPr>
      </w:pPr>
    </w:p>
    <w:p w14:paraId="1EC87516" w14:textId="77777777" w:rsidR="00A3777C" w:rsidRPr="00A3777C" w:rsidRDefault="00A3777C" w:rsidP="00A3777C">
      <w:pPr>
        <w:widowControl/>
        <w:suppressAutoHyphens/>
        <w:rPr>
          <w:rFonts w:ascii="Times New Roman" w:eastAsia="Calibri" w:hAnsi="Times New Roman"/>
          <w:color w:val="FF0000"/>
          <w:lang w:val="af-ZA" w:eastAsia="ar-SA"/>
        </w:rPr>
      </w:pPr>
    </w:p>
    <w:p w14:paraId="0B409800" w14:textId="77777777" w:rsidR="00A3777C" w:rsidRPr="00A3777C" w:rsidRDefault="00A3777C" w:rsidP="00A3777C">
      <w:pPr>
        <w:widowControl/>
        <w:suppressAutoHyphens/>
        <w:rPr>
          <w:rFonts w:ascii="Times New Roman" w:eastAsia="Calibri" w:hAnsi="Times New Roman"/>
          <w:color w:val="FF0000"/>
          <w:lang w:val="af-ZA" w:eastAsia="ar-SA"/>
        </w:rPr>
      </w:pPr>
    </w:p>
    <w:p w14:paraId="4813E4A8" w14:textId="77777777" w:rsidR="00A3777C" w:rsidRPr="00A3777C" w:rsidRDefault="00A3777C" w:rsidP="00A3777C">
      <w:pPr>
        <w:widowControl/>
        <w:suppressAutoHyphens/>
        <w:rPr>
          <w:rFonts w:ascii="Times New Roman" w:eastAsia="Calibri" w:hAnsi="Times New Roman"/>
          <w:color w:val="FF0000"/>
          <w:lang w:val="af-ZA" w:eastAsia="ar-SA"/>
        </w:rPr>
      </w:pPr>
    </w:p>
    <w:p w14:paraId="3E37E4C3" w14:textId="77777777" w:rsidR="00A3777C" w:rsidRPr="00A3777C" w:rsidRDefault="00A3777C" w:rsidP="00A3777C">
      <w:pPr>
        <w:widowControl/>
        <w:suppressAutoHyphens/>
        <w:rPr>
          <w:rFonts w:ascii="Times New Roman" w:eastAsia="Calibri" w:hAnsi="Times New Roman"/>
          <w:color w:val="FF0000"/>
          <w:lang w:val="af-ZA" w:eastAsia="ar-SA"/>
        </w:rPr>
      </w:pPr>
    </w:p>
    <w:p w14:paraId="014FDD9E" w14:textId="77777777" w:rsidR="00A3777C" w:rsidRPr="00A3777C" w:rsidRDefault="00A3777C" w:rsidP="00A3777C">
      <w:pPr>
        <w:widowControl/>
        <w:suppressAutoHyphens/>
        <w:rPr>
          <w:rFonts w:ascii="Times New Roman" w:eastAsia="Calibri" w:hAnsi="Times New Roman"/>
          <w:color w:val="FF0000"/>
          <w:lang w:val="af-ZA" w:eastAsia="ar-SA"/>
        </w:rPr>
      </w:pPr>
    </w:p>
    <w:p w14:paraId="6FF5A287" w14:textId="77777777" w:rsidR="00A3777C" w:rsidRPr="00A3777C" w:rsidRDefault="00A3777C" w:rsidP="00A3777C">
      <w:pPr>
        <w:widowControl/>
        <w:suppressAutoHyphens/>
        <w:rPr>
          <w:rFonts w:ascii="Times New Roman" w:eastAsia="Calibri" w:hAnsi="Times New Roman"/>
          <w:color w:val="FF0000"/>
          <w:lang w:val="af-ZA" w:eastAsia="ar-SA"/>
        </w:rPr>
      </w:pPr>
    </w:p>
    <w:p w14:paraId="3D6914B9" w14:textId="77777777" w:rsidR="00A3777C" w:rsidRDefault="00A3777C" w:rsidP="00A3777C">
      <w:pPr>
        <w:widowControl/>
        <w:suppressAutoHyphens/>
        <w:rPr>
          <w:rFonts w:ascii="Times New Roman" w:eastAsia="Calibri" w:hAnsi="Times New Roman"/>
          <w:color w:val="FF0000"/>
          <w:lang w:val="af-ZA" w:eastAsia="ar-SA"/>
        </w:rPr>
      </w:pPr>
    </w:p>
    <w:p w14:paraId="5DCE8DAC" w14:textId="77777777" w:rsidR="00A3777C" w:rsidRDefault="00A3777C" w:rsidP="00A3777C">
      <w:pPr>
        <w:widowControl/>
        <w:suppressAutoHyphens/>
        <w:rPr>
          <w:rFonts w:ascii="Times New Roman" w:eastAsia="Calibri" w:hAnsi="Times New Roman"/>
          <w:color w:val="FF0000"/>
          <w:lang w:val="af-ZA" w:eastAsia="ar-SA"/>
        </w:rPr>
      </w:pPr>
    </w:p>
    <w:p w14:paraId="0DED4265" w14:textId="77777777" w:rsidR="00A3777C" w:rsidRDefault="00A3777C" w:rsidP="00A3777C">
      <w:pPr>
        <w:widowControl/>
        <w:suppressAutoHyphens/>
        <w:rPr>
          <w:rFonts w:ascii="Times New Roman" w:eastAsia="Calibri" w:hAnsi="Times New Roman"/>
          <w:color w:val="FF0000"/>
          <w:lang w:val="af-ZA" w:eastAsia="ar-SA"/>
        </w:rPr>
      </w:pPr>
    </w:p>
    <w:p w14:paraId="6D0DD242" w14:textId="77777777" w:rsidR="00A3777C" w:rsidRDefault="00A3777C" w:rsidP="00A3777C">
      <w:pPr>
        <w:widowControl/>
        <w:suppressAutoHyphens/>
        <w:rPr>
          <w:rFonts w:ascii="Times New Roman" w:eastAsia="Calibri" w:hAnsi="Times New Roman"/>
          <w:color w:val="FF0000"/>
          <w:lang w:val="af-ZA" w:eastAsia="ar-SA"/>
        </w:rPr>
      </w:pPr>
    </w:p>
    <w:p w14:paraId="551E6623" w14:textId="77777777" w:rsidR="00A3777C" w:rsidRDefault="00A3777C" w:rsidP="00A3777C">
      <w:pPr>
        <w:widowControl/>
        <w:suppressAutoHyphens/>
        <w:rPr>
          <w:rFonts w:ascii="Times New Roman" w:eastAsia="Calibri" w:hAnsi="Times New Roman"/>
          <w:color w:val="FF0000"/>
          <w:lang w:val="af-ZA" w:eastAsia="ar-SA"/>
        </w:rPr>
      </w:pPr>
    </w:p>
    <w:p w14:paraId="00E6C1F6" w14:textId="77777777" w:rsidR="00A3777C" w:rsidRPr="00A3777C" w:rsidRDefault="00A3777C" w:rsidP="00A3777C">
      <w:pPr>
        <w:widowControl/>
        <w:suppressAutoHyphens/>
        <w:rPr>
          <w:rFonts w:ascii="Times New Roman" w:eastAsia="Calibri" w:hAnsi="Times New Roman"/>
          <w:color w:val="FF0000"/>
          <w:lang w:val="af-ZA" w:eastAsia="ar-SA"/>
        </w:rPr>
      </w:pPr>
    </w:p>
    <w:p w14:paraId="034CD002" w14:textId="77777777" w:rsidR="00A3777C" w:rsidRPr="00A3777C" w:rsidRDefault="00A3777C" w:rsidP="00A3777C">
      <w:pPr>
        <w:widowControl/>
        <w:suppressAutoHyphens/>
        <w:rPr>
          <w:rFonts w:ascii="Times New Roman" w:eastAsia="Calibri" w:hAnsi="Times New Roman"/>
          <w:color w:val="FF0000"/>
          <w:lang w:val="af-ZA" w:eastAsia="ar-SA"/>
        </w:rPr>
      </w:pPr>
    </w:p>
    <w:p w14:paraId="34D48530" w14:textId="77777777" w:rsidR="00A3777C" w:rsidRPr="00A3777C" w:rsidRDefault="00A3777C" w:rsidP="00A3777C">
      <w:pPr>
        <w:widowControl/>
        <w:suppressAutoHyphens/>
        <w:rPr>
          <w:rFonts w:ascii="Times New Roman" w:eastAsia="Calibri" w:hAnsi="Times New Roman"/>
          <w:color w:val="FF0000"/>
          <w:lang w:val="af-ZA" w:eastAsia="ar-SA"/>
        </w:rPr>
      </w:pPr>
    </w:p>
    <w:p w14:paraId="58065F93" w14:textId="77777777" w:rsidR="00A3777C" w:rsidRPr="00A3777C" w:rsidRDefault="00A3777C" w:rsidP="00A3777C">
      <w:pPr>
        <w:widowControl/>
        <w:suppressAutoHyphens/>
        <w:rPr>
          <w:rFonts w:ascii="Times New Roman" w:eastAsia="Calibri" w:hAnsi="Times New Roman"/>
          <w:color w:val="FF0000"/>
          <w:lang w:val="af-ZA" w:eastAsia="ar-SA"/>
        </w:rPr>
      </w:pPr>
    </w:p>
    <w:p w14:paraId="078D72C8" w14:textId="77777777" w:rsidR="00A3777C" w:rsidRPr="00A3777C" w:rsidRDefault="00A3777C" w:rsidP="00A3777C">
      <w:pPr>
        <w:widowControl/>
        <w:suppressAutoHyphens/>
        <w:ind w:right="-471" w:firstLine="567"/>
        <w:jc w:val="center"/>
        <w:rPr>
          <w:rFonts w:ascii="Times New Roman" w:eastAsia="Calibri" w:hAnsi="Times New Roman"/>
          <w:b/>
          <w:bCs/>
          <w:color w:val="auto"/>
          <w:lang w:eastAsia="ar-SA"/>
        </w:rPr>
      </w:pPr>
      <w:r w:rsidRPr="00A3777C">
        <w:rPr>
          <w:rFonts w:ascii="Times New Roman" w:eastAsia="Calibri" w:hAnsi="Times New Roman"/>
          <w:b/>
          <w:bCs/>
          <w:color w:val="auto"/>
          <w:lang w:eastAsia="ar-SA"/>
        </w:rPr>
        <w:lastRenderedPageBreak/>
        <w:t>ACORD DE SUBCONTRACTARE</w:t>
      </w:r>
    </w:p>
    <w:p w14:paraId="5879171B" w14:textId="77777777" w:rsidR="00A3777C" w:rsidRPr="00A3777C" w:rsidRDefault="00A3777C" w:rsidP="00A3777C">
      <w:pPr>
        <w:widowControl/>
        <w:suppressAutoHyphens/>
        <w:ind w:right="-471" w:firstLine="567"/>
        <w:jc w:val="center"/>
        <w:rPr>
          <w:rFonts w:ascii="Times New Roman" w:eastAsia="Calibri" w:hAnsi="Times New Roman"/>
          <w:b/>
          <w:bCs/>
          <w:color w:val="auto"/>
          <w:lang w:eastAsia="ar-SA"/>
        </w:rPr>
      </w:pPr>
      <w:r w:rsidRPr="00A3777C">
        <w:rPr>
          <w:rFonts w:ascii="Times New Roman" w:eastAsia="Calibri" w:hAnsi="Times New Roman"/>
          <w:b/>
          <w:bCs/>
          <w:color w:val="auto"/>
          <w:lang w:eastAsia="ar-SA"/>
        </w:rPr>
        <w:t>Nr. ________/____________</w:t>
      </w:r>
    </w:p>
    <w:p w14:paraId="38784658" w14:textId="77777777" w:rsidR="00A3777C" w:rsidRPr="00A3777C" w:rsidRDefault="00A3777C" w:rsidP="00A3777C">
      <w:pPr>
        <w:widowControl/>
        <w:suppressAutoHyphens/>
        <w:ind w:right="-471" w:firstLine="567"/>
        <w:jc w:val="center"/>
        <w:rPr>
          <w:rFonts w:ascii="Times New Roman" w:eastAsia="Calibri" w:hAnsi="Times New Roman"/>
          <w:bCs/>
          <w:color w:val="auto"/>
          <w:lang w:eastAsia="ar-SA"/>
        </w:rPr>
      </w:pPr>
      <w:r w:rsidRPr="00A3777C">
        <w:rPr>
          <w:rFonts w:ascii="Times New Roman" w:eastAsia="Calibri" w:hAnsi="Times New Roman"/>
          <w:bCs/>
          <w:color w:val="auto"/>
          <w:lang w:eastAsia="ar-SA"/>
        </w:rPr>
        <w:t>în vederea participării la procedura de achiziţie publică _________(</w:t>
      </w:r>
      <w:r w:rsidRPr="00A3777C">
        <w:rPr>
          <w:rFonts w:ascii="Times New Roman" w:eastAsia="Calibri" w:hAnsi="Times New Roman"/>
          <w:bCs/>
          <w:i/>
          <w:color w:val="auto"/>
          <w:lang w:eastAsia="ar-SA"/>
        </w:rPr>
        <w:t>tipul procedurii)</w:t>
      </w:r>
    </w:p>
    <w:p w14:paraId="792F6825" w14:textId="77777777" w:rsidR="00A3777C" w:rsidRPr="00A3777C" w:rsidRDefault="00A3777C" w:rsidP="00A3777C">
      <w:pPr>
        <w:widowControl/>
        <w:suppressAutoHyphens/>
        <w:ind w:right="-471" w:firstLine="567"/>
        <w:jc w:val="center"/>
        <w:rPr>
          <w:rFonts w:ascii="Times New Roman" w:eastAsia="Calibri" w:hAnsi="Times New Roman"/>
          <w:bCs/>
          <w:color w:val="auto"/>
          <w:lang w:eastAsia="ar-SA"/>
        </w:rPr>
      </w:pPr>
      <w:r w:rsidRPr="00A3777C">
        <w:rPr>
          <w:rFonts w:ascii="Times New Roman" w:eastAsia="Calibri" w:hAnsi="Times New Roman"/>
          <w:bCs/>
          <w:color w:val="auto"/>
          <w:lang w:eastAsia="ar-SA"/>
        </w:rPr>
        <w:t>organizată de _________________în vederea atribuirii</w:t>
      </w:r>
      <w:r w:rsidRPr="00A3777C">
        <w:rPr>
          <w:rFonts w:ascii="Times New Roman" w:eastAsia="Calibri" w:hAnsi="Times New Roman"/>
          <w:bCs/>
          <w:i/>
          <w:color w:val="auto"/>
          <w:lang w:eastAsia="ar-SA"/>
        </w:rPr>
        <w:t xml:space="preserve"> ____________(obiectul contractului</w:t>
      </w:r>
      <w:r w:rsidRPr="00626AD6">
        <w:rPr>
          <w:rFonts w:ascii="Times New Roman" w:eastAsia="Calibri" w:hAnsi="Times New Roman"/>
          <w:bCs/>
          <w:i/>
          <w:color w:val="auto"/>
          <w:lang w:val="es-ES" w:eastAsia="ar-SA"/>
        </w:rPr>
        <w:t>/acordului-cadru</w:t>
      </w:r>
      <w:r w:rsidRPr="00626AD6">
        <w:rPr>
          <w:rFonts w:ascii="Times New Roman" w:eastAsia="Calibri" w:hAnsi="Times New Roman"/>
          <w:bCs/>
          <w:color w:val="auto"/>
          <w:lang w:val="es-ES" w:eastAsia="ar-SA"/>
        </w:rPr>
        <w:t>)</w:t>
      </w:r>
      <w:r w:rsidRPr="00A3777C">
        <w:rPr>
          <w:rFonts w:ascii="Times New Roman" w:eastAsia="Calibri" w:hAnsi="Times New Roman"/>
          <w:bCs/>
          <w:color w:val="auto"/>
          <w:lang w:eastAsia="ar-SA"/>
        </w:rPr>
        <w:t>, anunţ de participare publicat în SEAP______________________</w:t>
      </w:r>
    </w:p>
    <w:p w14:paraId="2ABB4CE7" w14:textId="77777777" w:rsidR="00A3777C" w:rsidRPr="00A3777C" w:rsidRDefault="00A3777C" w:rsidP="00A3777C">
      <w:pPr>
        <w:widowControl/>
        <w:suppressAutoHyphens/>
        <w:ind w:right="-471" w:firstLine="567"/>
        <w:jc w:val="center"/>
        <w:rPr>
          <w:rFonts w:ascii="Times New Roman" w:eastAsia="Calibri" w:hAnsi="Times New Roman"/>
          <w:b/>
          <w:bCs/>
          <w:color w:val="auto"/>
          <w:lang w:eastAsia="ar-SA"/>
        </w:rPr>
      </w:pPr>
    </w:p>
    <w:p w14:paraId="6E81FE53" w14:textId="77777777" w:rsidR="00A3777C" w:rsidRPr="00A3777C" w:rsidRDefault="00A3777C" w:rsidP="00A3777C">
      <w:pPr>
        <w:widowControl/>
        <w:suppressAutoHyphens/>
        <w:ind w:right="-471" w:firstLine="567"/>
        <w:jc w:val="both"/>
        <w:rPr>
          <w:rFonts w:ascii="Times New Roman" w:eastAsia="Calibri" w:hAnsi="Times New Roman"/>
          <w:color w:val="FF0000"/>
          <w:spacing w:val="-5"/>
          <w:lang w:eastAsia="ar-SA"/>
        </w:rPr>
      </w:pPr>
    </w:p>
    <w:p w14:paraId="0C06B024" w14:textId="77777777" w:rsidR="00A3777C" w:rsidRPr="00A3777C" w:rsidRDefault="00A3777C" w:rsidP="00A3777C">
      <w:pPr>
        <w:widowControl/>
        <w:suppressAutoHyphens/>
        <w:ind w:right="-471" w:firstLine="567"/>
        <w:jc w:val="both"/>
        <w:rPr>
          <w:rFonts w:ascii="Times New Roman" w:eastAsia="Calibri" w:hAnsi="Times New Roman"/>
          <w:b/>
          <w:bCs/>
          <w:color w:val="auto"/>
          <w:spacing w:val="-5"/>
          <w:lang w:eastAsia="ar-SA"/>
        </w:rPr>
      </w:pPr>
      <w:r w:rsidRPr="00A3777C">
        <w:rPr>
          <w:rFonts w:ascii="Times New Roman" w:eastAsia="Calibri" w:hAnsi="Times New Roman"/>
          <w:b/>
          <w:bCs/>
          <w:color w:val="auto"/>
          <w:spacing w:val="-5"/>
          <w:lang w:eastAsia="ar-SA"/>
        </w:rPr>
        <w:t>1. Părţi contractante:</w:t>
      </w:r>
    </w:p>
    <w:p w14:paraId="779FFD76" w14:textId="77777777" w:rsidR="00A3777C" w:rsidRPr="00A3777C" w:rsidRDefault="00A3777C" w:rsidP="00A3777C">
      <w:pPr>
        <w:widowControl/>
        <w:suppressAutoHyphens/>
        <w:ind w:right="-471" w:firstLine="567"/>
        <w:jc w:val="both"/>
        <w:rPr>
          <w:rFonts w:ascii="Times New Roman" w:eastAsia="Calibri" w:hAnsi="Times New Roman"/>
          <w:color w:val="auto"/>
          <w:spacing w:val="-5"/>
          <w:lang w:eastAsia="ar-SA"/>
        </w:rPr>
      </w:pPr>
      <w:r w:rsidRPr="00A3777C">
        <w:rPr>
          <w:rFonts w:ascii="Times New Roman" w:eastAsia="Calibri" w:hAnsi="Times New Roman"/>
          <w:color w:val="auto"/>
          <w:spacing w:val="-5"/>
          <w:lang w:eastAsia="ar-SA"/>
        </w:rPr>
        <w:t>Acest contract este încheiat între S.C. _______________ cu sediul în __________________________(</w:t>
      </w:r>
      <w:r w:rsidRPr="00A3777C">
        <w:rPr>
          <w:rFonts w:ascii="Times New Roman" w:eastAsia="Calibri" w:hAnsi="Times New Roman"/>
          <w:i/>
          <w:iCs/>
          <w:color w:val="auto"/>
          <w:spacing w:val="-5"/>
          <w:lang w:eastAsia="ar-SA"/>
        </w:rPr>
        <w:t>adresa, telefon, fax</w:t>
      </w:r>
      <w:r w:rsidRPr="00A3777C">
        <w:rPr>
          <w:rFonts w:ascii="Times New Roman" w:eastAsia="Calibri" w:hAnsi="Times New Roman"/>
          <w:color w:val="auto"/>
          <w:spacing w:val="-5"/>
          <w:lang w:eastAsia="ar-SA"/>
        </w:rPr>
        <w:t xml:space="preserve">), reprezentată prin _______________ având funcţia de ____________________ denumită în cele ce urmează </w:t>
      </w:r>
      <w:r w:rsidRPr="00A3777C">
        <w:rPr>
          <w:rFonts w:ascii="Times New Roman" w:eastAsia="Calibri" w:hAnsi="Times New Roman"/>
          <w:b/>
          <w:bCs/>
          <w:color w:val="auto"/>
          <w:spacing w:val="-5"/>
          <w:lang w:eastAsia="ar-SA"/>
        </w:rPr>
        <w:t>contractant general</w:t>
      </w:r>
    </w:p>
    <w:p w14:paraId="4FCB9466" w14:textId="77777777" w:rsidR="00A3777C" w:rsidRPr="00A3777C" w:rsidRDefault="00A3777C" w:rsidP="00A3777C">
      <w:pPr>
        <w:widowControl/>
        <w:suppressAutoHyphens/>
        <w:ind w:right="-471" w:firstLine="567"/>
        <w:jc w:val="both"/>
        <w:rPr>
          <w:rFonts w:ascii="Times New Roman" w:eastAsia="Calibri" w:hAnsi="Times New Roman"/>
          <w:b/>
          <w:bCs/>
          <w:i/>
          <w:iCs/>
          <w:color w:val="auto"/>
          <w:spacing w:val="-5"/>
          <w:lang w:eastAsia="ar-SA"/>
        </w:rPr>
      </w:pPr>
      <w:r w:rsidRPr="00A3777C">
        <w:rPr>
          <w:rFonts w:ascii="Times New Roman" w:eastAsia="Calibri" w:hAnsi="Times New Roman"/>
          <w:b/>
          <w:bCs/>
          <w:i/>
          <w:iCs/>
          <w:color w:val="auto"/>
          <w:spacing w:val="-5"/>
          <w:lang w:eastAsia="ar-SA"/>
        </w:rPr>
        <w:t>şi</w:t>
      </w:r>
    </w:p>
    <w:p w14:paraId="5008E2B2" w14:textId="77777777" w:rsidR="00A3777C" w:rsidRPr="00A3777C" w:rsidRDefault="00A3777C" w:rsidP="00A3777C">
      <w:pPr>
        <w:widowControl/>
        <w:suppressAutoHyphens/>
        <w:ind w:right="-471" w:firstLine="567"/>
        <w:jc w:val="both"/>
        <w:rPr>
          <w:rFonts w:ascii="Times New Roman" w:eastAsia="Calibri" w:hAnsi="Times New Roman"/>
          <w:color w:val="auto"/>
          <w:spacing w:val="-5"/>
          <w:lang w:eastAsia="ar-SA"/>
        </w:rPr>
      </w:pPr>
      <w:r w:rsidRPr="00A3777C">
        <w:rPr>
          <w:rFonts w:ascii="Times New Roman" w:eastAsia="Calibri" w:hAnsi="Times New Roman"/>
          <w:color w:val="auto"/>
          <w:spacing w:val="-5"/>
          <w:lang w:eastAsia="ar-SA"/>
        </w:rPr>
        <w:t>S.C. ______________ cu sediul în _______________ (</w:t>
      </w:r>
      <w:r w:rsidRPr="00A3777C">
        <w:rPr>
          <w:rFonts w:ascii="Times New Roman" w:eastAsia="Calibri" w:hAnsi="Times New Roman"/>
          <w:i/>
          <w:iCs/>
          <w:color w:val="auto"/>
          <w:spacing w:val="-5"/>
          <w:lang w:eastAsia="ar-SA"/>
        </w:rPr>
        <w:t xml:space="preserve">adresa, tel., fax) </w:t>
      </w:r>
      <w:r w:rsidRPr="00A3777C">
        <w:rPr>
          <w:rFonts w:ascii="Times New Roman" w:eastAsia="Calibri" w:hAnsi="Times New Roman"/>
          <w:color w:val="auto"/>
          <w:spacing w:val="-5"/>
          <w:lang w:eastAsia="ar-SA"/>
        </w:rPr>
        <w:t xml:space="preserve">reprezentată prin __________________ având funcţia de  ____________________, denumită în cele ce urmează </w:t>
      </w:r>
      <w:r w:rsidRPr="00A3777C">
        <w:rPr>
          <w:rFonts w:ascii="Times New Roman" w:eastAsia="Calibri" w:hAnsi="Times New Roman"/>
          <w:b/>
          <w:bCs/>
          <w:color w:val="auto"/>
          <w:spacing w:val="-5"/>
          <w:lang w:eastAsia="ar-SA"/>
        </w:rPr>
        <w:t>subcontractant.</w:t>
      </w:r>
    </w:p>
    <w:p w14:paraId="7FEDB81A" w14:textId="77777777" w:rsidR="00A3777C" w:rsidRPr="00A3777C" w:rsidRDefault="00A3777C" w:rsidP="00A3777C">
      <w:pPr>
        <w:widowControl/>
        <w:suppressAutoHyphens/>
        <w:ind w:right="-471" w:firstLine="567"/>
        <w:jc w:val="both"/>
        <w:rPr>
          <w:rFonts w:ascii="Times New Roman" w:eastAsia="Calibri" w:hAnsi="Times New Roman"/>
          <w:color w:val="FF0000"/>
          <w:spacing w:val="-5"/>
          <w:lang w:eastAsia="ar-SA"/>
        </w:rPr>
      </w:pPr>
    </w:p>
    <w:p w14:paraId="5DBCBDCC" w14:textId="77777777" w:rsidR="00A3777C" w:rsidRPr="00626AD6" w:rsidRDefault="00A3777C" w:rsidP="00A3777C">
      <w:pPr>
        <w:widowControl/>
        <w:ind w:right="-471" w:firstLine="567"/>
        <w:jc w:val="both"/>
        <w:rPr>
          <w:rFonts w:ascii="Times New Roman" w:eastAsia="Calibri" w:hAnsi="Times New Roman"/>
          <w:color w:val="auto"/>
          <w:spacing w:val="-5"/>
        </w:rPr>
      </w:pPr>
      <w:r w:rsidRPr="00A3777C">
        <w:rPr>
          <w:rFonts w:ascii="Times New Roman" w:eastAsia="Calibri" w:hAnsi="Times New Roman"/>
          <w:b/>
          <w:bCs/>
          <w:color w:val="auto"/>
          <w:spacing w:val="-5"/>
        </w:rPr>
        <w:t>Art. 2.</w:t>
      </w:r>
      <w:r w:rsidRPr="00A3777C">
        <w:rPr>
          <w:rFonts w:ascii="Times New Roman" w:eastAsia="Calibri" w:hAnsi="Times New Roman"/>
          <w:color w:val="auto"/>
          <w:spacing w:val="-5"/>
        </w:rPr>
        <w:t xml:space="preserve">  Partea părţile din contract ce urmează a fi subcontractante, sunt</w:t>
      </w:r>
      <w:r w:rsidRPr="00626AD6">
        <w:rPr>
          <w:rFonts w:ascii="Times New Roman" w:eastAsia="Calibri" w:hAnsi="Times New Roman"/>
          <w:color w:val="auto"/>
          <w:spacing w:val="-5"/>
        </w:rPr>
        <w:t>:</w:t>
      </w:r>
    </w:p>
    <w:p w14:paraId="2CCA1ACB" w14:textId="77777777" w:rsidR="00A3777C" w:rsidRPr="00A3777C" w:rsidRDefault="00A3777C" w:rsidP="00A3777C">
      <w:pPr>
        <w:widowControl/>
        <w:ind w:right="-471"/>
        <w:jc w:val="both"/>
        <w:rPr>
          <w:rFonts w:ascii="Times New Roman" w:eastAsia="Calibri" w:hAnsi="Times New Roman"/>
          <w:color w:val="auto"/>
          <w:spacing w:val="-5"/>
        </w:rPr>
      </w:pPr>
      <w:r w:rsidRPr="00626AD6">
        <w:rPr>
          <w:rFonts w:ascii="Times New Roman" w:eastAsia="Calibri" w:hAnsi="Times New Roman"/>
          <w:color w:val="auto"/>
          <w:spacing w:val="-5"/>
        </w:rPr>
        <w:t xml:space="preserve"> </w:t>
      </w:r>
      <w:r w:rsidRPr="00A3777C">
        <w:rPr>
          <w:rFonts w:ascii="Times New Roman" w:eastAsia="Calibri" w:hAnsi="Times New Roman"/>
          <w:color w:val="auto"/>
          <w:spacing w:val="-5"/>
        </w:rPr>
        <w:t>___________________________________reprezentând un procent de ________ din total contract.</w:t>
      </w:r>
      <w:r w:rsidRPr="00626AD6">
        <w:rPr>
          <w:rFonts w:ascii="Times New Roman" w:eastAsia="Calibri" w:hAnsi="Times New Roman"/>
          <w:i/>
          <w:color w:val="auto"/>
          <w:spacing w:val="-5"/>
        </w:rPr>
        <w:t xml:space="preserve">        (obiectul subcontractării)                                                                      (procent)</w:t>
      </w:r>
    </w:p>
    <w:p w14:paraId="6072B5DC" w14:textId="77777777" w:rsidR="00A3777C" w:rsidRPr="00A3777C" w:rsidRDefault="00A3777C" w:rsidP="00A3777C">
      <w:pPr>
        <w:widowControl/>
        <w:suppressAutoHyphens/>
        <w:ind w:right="-471" w:firstLine="567"/>
        <w:jc w:val="both"/>
        <w:rPr>
          <w:rFonts w:ascii="Times New Roman" w:eastAsia="Calibri" w:hAnsi="Times New Roman"/>
          <w:i/>
          <w:iCs/>
          <w:color w:val="FF0000"/>
          <w:spacing w:val="-5"/>
          <w:lang w:eastAsia="ar-SA"/>
        </w:rPr>
      </w:pPr>
    </w:p>
    <w:p w14:paraId="2BB7AA24" w14:textId="77777777" w:rsidR="00A3777C" w:rsidRPr="00626AD6" w:rsidRDefault="00A3777C" w:rsidP="00A3777C">
      <w:pPr>
        <w:widowControl/>
        <w:suppressAutoHyphens/>
        <w:ind w:right="-471" w:firstLine="567"/>
        <w:jc w:val="both"/>
        <w:rPr>
          <w:rFonts w:ascii="Times New Roman" w:eastAsia="Calibri" w:hAnsi="Times New Roman"/>
          <w:color w:val="auto"/>
          <w:lang w:val="es-ES" w:eastAsia="ar-SA"/>
        </w:rPr>
      </w:pPr>
      <w:r w:rsidRPr="00626AD6">
        <w:rPr>
          <w:rFonts w:ascii="Times New Roman" w:eastAsia="Calibri" w:hAnsi="Times New Roman"/>
          <w:b/>
          <w:iCs/>
          <w:color w:val="auto"/>
          <w:spacing w:val="-5"/>
          <w:lang w:val="es-ES" w:eastAsia="ar-SA"/>
        </w:rPr>
        <w:t>Art. 3.</w:t>
      </w:r>
      <w:r w:rsidRPr="00626AD6">
        <w:rPr>
          <w:rFonts w:ascii="Times New Roman" w:eastAsia="Calibri" w:hAnsi="Times New Roman"/>
          <w:i/>
          <w:iCs/>
          <w:color w:val="auto"/>
          <w:spacing w:val="-5"/>
          <w:lang w:val="es-ES" w:eastAsia="ar-SA"/>
        </w:rPr>
        <w:t xml:space="preserve"> </w:t>
      </w:r>
      <w:r w:rsidRPr="00626AD6">
        <w:rPr>
          <w:rFonts w:ascii="Times New Roman" w:eastAsia="Calibri" w:hAnsi="Times New Roman"/>
          <w:color w:val="auto"/>
          <w:lang w:val="es-ES" w:eastAsia="ar-SA"/>
        </w:rPr>
        <w:t>Contractul de subcontractare va fi încheiat în aceleaşi condiţii în care contractantul general a semnat contractul cu achizitorul şi nu va conduce sub nicio formă la modificarea propunerii tehnice sau financiare care stau la baza contractului de achiziţie publică dintre achizitor si contractantul general.</w:t>
      </w:r>
    </w:p>
    <w:p w14:paraId="4006EC2A" w14:textId="77777777" w:rsidR="00A3777C" w:rsidRPr="00626AD6" w:rsidRDefault="00A3777C" w:rsidP="00A3777C">
      <w:pPr>
        <w:widowControl/>
        <w:suppressAutoHyphens/>
        <w:ind w:right="-471" w:firstLine="567"/>
        <w:jc w:val="both"/>
        <w:rPr>
          <w:rFonts w:ascii="Times New Roman" w:eastAsia="Calibri" w:hAnsi="Times New Roman"/>
          <w:color w:val="FF0000"/>
          <w:lang w:val="es-ES" w:eastAsia="ar-SA"/>
        </w:rPr>
      </w:pPr>
    </w:p>
    <w:p w14:paraId="649ECCDD" w14:textId="77777777" w:rsidR="00A3777C" w:rsidRPr="00A3777C" w:rsidRDefault="00A3777C" w:rsidP="00A3777C">
      <w:pPr>
        <w:widowControl/>
        <w:suppressAutoHyphens/>
        <w:ind w:right="-471" w:firstLine="567"/>
        <w:jc w:val="both"/>
        <w:rPr>
          <w:rFonts w:ascii="Times New Roman" w:eastAsia="Calibri" w:hAnsi="Times New Roman"/>
          <w:color w:val="auto"/>
          <w:lang w:eastAsia="ar-SA"/>
        </w:rPr>
      </w:pPr>
      <w:r w:rsidRPr="00626AD6">
        <w:rPr>
          <w:rFonts w:ascii="Times New Roman" w:eastAsia="Calibri" w:hAnsi="Times New Roman"/>
          <w:b/>
          <w:color w:val="auto"/>
          <w:lang w:val="es-ES" w:eastAsia="ar-SA"/>
        </w:rPr>
        <w:t>Art. 4.</w:t>
      </w:r>
      <w:r w:rsidRPr="00626AD6">
        <w:rPr>
          <w:rFonts w:ascii="Times New Roman" w:eastAsia="Calibri" w:hAnsi="Times New Roman"/>
          <w:color w:val="auto"/>
          <w:lang w:val="es-ES" w:eastAsia="ar-SA"/>
        </w:rPr>
        <w:t xml:space="preserve"> Durata de executie a __________ </w:t>
      </w:r>
      <w:r w:rsidRPr="00A3777C">
        <w:rPr>
          <w:rFonts w:ascii="Times New Roman" w:eastAsia="Calibri" w:hAnsi="Times New Roman"/>
          <w:i/>
          <w:iCs/>
          <w:color w:val="auto"/>
          <w:spacing w:val="-5"/>
          <w:lang w:eastAsia="ar-SA"/>
        </w:rPr>
        <w:t>(lucrările, produsele, serviciile)</w:t>
      </w:r>
      <w:r w:rsidRPr="00A3777C">
        <w:rPr>
          <w:rFonts w:ascii="Times New Roman" w:eastAsia="Calibri" w:hAnsi="Times New Roman"/>
          <w:color w:val="auto"/>
          <w:spacing w:val="-5"/>
          <w:lang w:eastAsia="ar-SA"/>
        </w:rPr>
        <w:t xml:space="preserve"> </w:t>
      </w:r>
      <w:r w:rsidRPr="00626AD6">
        <w:rPr>
          <w:rFonts w:ascii="Times New Roman" w:eastAsia="Calibri" w:hAnsi="Times New Roman"/>
          <w:color w:val="auto"/>
          <w:lang w:val="es-ES" w:eastAsia="ar-SA"/>
        </w:rPr>
        <w:t xml:space="preserve">subcontractate va fi în conformitate cu durata prevazută în contractul dintre contractantul general si achizitor. </w:t>
      </w:r>
    </w:p>
    <w:p w14:paraId="3B2630AC" w14:textId="77777777" w:rsidR="00A3777C" w:rsidRPr="00A3777C" w:rsidRDefault="00A3777C" w:rsidP="00A3777C">
      <w:pPr>
        <w:widowControl/>
        <w:suppressAutoHyphens/>
        <w:ind w:right="-471" w:firstLine="567"/>
        <w:jc w:val="both"/>
        <w:rPr>
          <w:rFonts w:ascii="Times New Roman" w:eastAsia="Calibri" w:hAnsi="Times New Roman"/>
          <w:iCs/>
          <w:color w:val="auto"/>
          <w:spacing w:val="-5"/>
          <w:lang w:eastAsia="ar-SA"/>
        </w:rPr>
      </w:pPr>
    </w:p>
    <w:p w14:paraId="43261006" w14:textId="77777777" w:rsidR="00A3777C" w:rsidRPr="00A3777C" w:rsidRDefault="00A3777C" w:rsidP="00A3777C">
      <w:pPr>
        <w:widowControl/>
        <w:suppressAutoHyphens/>
        <w:ind w:right="-471" w:firstLine="567"/>
        <w:jc w:val="both"/>
        <w:rPr>
          <w:rFonts w:ascii="Times New Roman" w:eastAsia="Calibri" w:hAnsi="Times New Roman"/>
          <w:color w:val="auto"/>
          <w:lang w:eastAsia="ar-SA"/>
        </w:rPr>
      </w:pPr>
      <w:r w:rsidRPr="00A3777C">
        <w:rPr>
          <w:rFonts w:ascii="Times New Roman" w:eastAsia="Times New Roman" w:hAnsi="Times New Roman"/>
          <w:b/>
          <w:iCs/>
          <w:color w:val="auto"/>
          <w:spacing w:val="-5"/>
          <w:lang w:eastAsia="ar-SA"/>
        </w:rPr>
        <w:t>Art. 5.</w:t>
      </w:r>
      <w:r w:rsidRPr="00A3777C">
        <w:rPr>
          <w:rFonts w:ascii="Times New Roman" w:eastAsia="Times New Roman" w:hAnsi="Times New Roman"/>
          <w:iCs/>
          <w:color w:val="auto"/>
          <w:spacing w:val="-5"/>
          <w:lang w:eastAsia="ar-SA"/>
        </w:rPr>
        <w:t xml:space="preserve"> </w:t>
      </w:r>
      <w:r w:rsidRPr="00A3777C">
        <w:rPr>
          <w:rFonts w:ascii="Times New Roman" w:eastAsia="Calibri" w:hAnsi="Times New Roman"/>
          <w:color w:val="auto"/>
          <w:lang w:eastAsia="ar-SA"/>
        </w:rPr>
        <w:t>Subcontractantul se angajează faţă de contractantul general cu aceleaşi obligaţii şi responsabilităţi pe care contractantul general le are faţă de achizitor conform contractului de achiziţie publică ___________ (</w:t>
      </w:r>
      <w:r w:rsidRPr="00A3777C">
        <w:rPr>
          <w:rFonts w:ascii="Times New Roman" w:eastAsia="Calibri" w:hAnsi="Times New Roman"/>
          <w:i/>
          <w:color w:val="auto"/>
          <w:lang w:eastAsia="ar-SA"/>
        </w:rPr>
        <w:t>denumire contract)</w:t>
      </w:r>
      <w:r w:rsidRPr="00A3777C">
        <w:rPr>
          <w:rFonts w:ascii="Times New Roman" w:eastAsia="Calibri" w:hAnsi="Times New Roman"/>
          <w:color w:val="auto"/>
          <w:lang w:eastAsia="ar-SA"/>
        </w:rPr>
        <w:t xml:space="preserve"> </w:t>
      </w:r>
    </w:p>
    <w:p w14:paraId="26419258" w14:textId="77777777" w:rsidR="00A3777C" w:rsidRPr="00A3777C" w:rsidRDefault="00A3777C" w:rsidP="00A3777C">
      <w:pPr>
        <w:widowControl/>
        <w:suppressAutoHyphens/>
        <w:ind w:right="-471" w:firstLine="567"/>
        <w:jc w:val="both"/>
        <w:rPr>
          <w:rFonts w:ascii="Times New Roman" w:eastAsia="Calibri" w:hAnsi="Times New Roman"/>
          <w:color w:val="auto"/>
          <w:lang w:eastAsia="ar-SA"/>
        </w:rPr>
      </w:pPr>
    </w:p>
    <w:p w14:paraId="3C97FD7B" w14:textId="77777777" w:rsidR="00A3777C" w:rsidRPr="00A3777C" w:rsidRDefault="00A3777C" w:rsidP="00A3777C">
      <w:pPr>
        <w:widowControl/>
        <w:suppressAutoHyphens/>
        <w:ind w:right="-471" w:firstLine="567"/>
        <w:jc w:val="both"/>
        <w:rPr>
          <w:rFonts w:ascii="Times New Roman" w:eastAsia="Calibri" w:hAnsi="Times New Roman"/>
          <w:color w:val="auto"/>
          <w:lang w:eastAsia="ar-SA"/>
        </w:rPr>
      </w:pPr>
    </w:p>
    <w:p w14:paraId="2DE42469" w14:textId="77777777" w:rsidR="00A3777C" w:rsidRPr="00A3777C" w:rsidRDefault="00A3777C" w:rsidP="00A3777C">
      <w:pPr>
        <w:widowControl/>
        <w:suppressAutoHyphens/>
        <w:ind w:right="-471" w:firstLine="567"/>
        <w:jc w:val="both"/>
        <w:rPr>
          <w:rFonts w:ascii="Times New Roman" w:eastAsia="Calibri" w:hAnsi="Times New Roman"/>
          <w:color w:val="auto"/>
          <w:lang w:eastAsia="ar-SA"/>
        </w:rPr>
      </w:pPr>
    </w:p>
    <w:p w14:paraId="2455A9FC" w14:textId="77777777" w:rsidR="00A3777C" w:rsidRPr="00A3777C" w:rsidRDefault="00A3777C" w:rsidP="00A3777C">
      <w:pPr>
        <w:widowControl/>
        <w:suppressAutoHyphens/>
        <w:ind w:right="-471" w:firstLine="567"/>
        <w:jc w:val="both"/>
        <w:rPr>
          <w:rFonts w:ascii="Times New Roman" w:eastAsia="Calibri" w:hAnsi="Times New Roman"/>
          <w:color w:val="auto"/>
          <w:lang w:eastAsia="ar-SA"/>
        </w:rPr>
      </w:pPr>
      <w:r w:rsidRPr="00A3777C">
        <w:rPr>
          <w:rFonts w:ascii="Times New Roman" w:eastAsia="Calibri" w:hAnsi="Times New Roman"/>
          <w:color w:val="auto"/>
          <w:lang w:eastAsia="ar-SA"/>
        </w:rPr>
        <w:t>Incheiat astazi, _________</w:t>
      </w:r>
    </w:p>
    <w:p w14:paraId="0566FA39" w14:textId="77777777" w:rsidR="00A3777C" w:rsidRPr="00A3777C" w:rsidRDefault="00A3777C" w:rsidP="00A3777C">
      <w:pPr>
        <w:widowControl/>
        <w:suppressAutoHyphens/>
        <w:ind w:right="-471" w:firstLine="567"/>
        <w:jc w:val="both"/>
        <w:rPr>
          <w:rFonts w:ascii="Times New Roman" w:eastAsia="Calibri" w:hAnsi="Times New Roman"/>
          <w:color w:val="auto"/>
          <w:lang w:eastAsia="ar-SA"/>
        </w:rPr>
      </w:pPr>
      <w:r w:rsidRPr="00A3777C">
        <w:rPr>
          <w:rFonts w:ascii="Times New Roman" w:eastAsia="Calibri" w:hAnsi="Times New Roman"/>
          <w:color w:val="auto"/>
          <w:lang w:eastAsia="ar-SA"/>
        </w:rPr>
        <w:t xml:space="preserve"> </w:t>
      </w:r>
    </w:p>
    <w:p w14:paraId="5A9A0FBB" w14:textId="77777777" w:rsidR="00A3777C" w:rsidRPr="00A3777C" w:rsidRDefault="00A3777C" w:rsidP="00A3777C">
      <w:pPr>
        <w:widowControl/>
        <w:suppressAutoHyphens/>
        <w:ind w:right="-471" w:firstLine="567"/>
        <w:jc w:val="both"/>
        <w:rPr>
          <w:rFonts w:ascii="Times New Roman" w:eastAsia="Calibri" w:hAnsi="Times New Roman"/>
          <w:color w:val="auto"/>
          <w:lang w:eastAsia="ar-SA"/>
        </w:rPr>
      </w:pPr>
      <w:r w:rsidRPr="00A3777C">
        <w:rPr>
          <w:rFonts w:ascii="Times New Roman" w:eastAsia="Calibri" w:hAnsi="Times New Roman"/>
          <w:color w:val="auto"/>
          <w:lang w:eastAsia="ar-SA"/>
        </w:rPr>
        <w:t xml:space="preserve">  </w:t>
      </w:r>
    </w:p>
    <w:p w14:paraId="635A6D85" w14:textId="77777777" w:rsidR="00A3777C" w:rsidRPr="00A3777C" w:rsidRDefault="00A3777C" w:rsidP="00A3777C">
      <w:pPr>
        <w:widowControl/>
        <w:suppressAutoHyphens/>
        <w:ind w:right="-471" w:firstLine="567"/>
        <w:jc w:val="center"/>
        <w:rPr>
          <w:rFonts w:ascii="Times New Roman" w:eastAsia="Calibri" w:hAnsi="Times New Roman"/>
          <w:color w:val="auto"/>
          <w:lang w:eastAsia="ar-SA"/>
        </w:rPr>
      </w:pPr>
      <w:r w:rsidRPr="00A3777C">
        <w:rPr>
          <w:rFonts w:ascii="Times New Roman" w:eastAsia="Calibri" w:hAnsi="Times New Roman"/>
          <w:color w:val="auto"/>
          <w:lang w:eastAsia="ar-SA"/>
        </w:rPr>
        <w:t>CONTRACTANT GENERAL</w:t>
      </w:r>
      <w:r w:rsidRPr="00A3777C">
        <w:rPr>
          <w:rFonts w:ascii="Times New Roman" w:eastAsia="Calibri" w:hAnsi="Times New Roman"/>
          <w:color w:val="auto"/>
          <w:lang w:eastAsia="ar-SA"/>
        </w:rPr>
        <w:tab/>
      </w:r>
      <w:r w:rsidRPr="00A3777C">
        <w:rPr>
          <w:rFonts w:ascii="Times New Roman" w:eastAsia="Calibri" w:hAnsi="Times New Roman"/>
          <w:color w:val="auto"/>
          <w:lang w:eastAsia="ar-SA"/>
        </w:rPr>
        <w:tab/>
      </w:r>
      <w:r w:rsidRPr="00A3777C">
        <w:rPr>
          <w:rFonts w:ascii="Times New Roman" w:eastAsia="Calibri" w:hAnsi="Times New Roman"/>
          <w:color w:val="auto"/>
          <w:lang w:eastAsia="ar-SA"/>
        </w:rPr>
        <w:tab/>
      </w:r>
      <w:r w:rsidRPr="00A3777C">
        <w:rPr>
          <w:rFonts w:ascii="Times New Roman" w:eastAsia="Calibri" w:hAnsi="Times New Roman"/>
          <w:color w:val="auto"/>
          <w:lang w:eastAsia="ar-SA"/>
        </w:rPr>
        <w:tab/>
      </w:r>
      <w:r w:rsidRPr="00A3777C">
        <w:rPr>
          <w:rFonts w:ascii="Times New Roman" w:eastAsia="Calibri" w:hAnsi="Times New Roman"/>
          <w:color w:val="auto"/>
          <w:lang w:eastAsia="ar-SA"/>
        </w:rPr>
        <w:tab/>
        <w:t>SUBCONTRACTANT</w:t>
      </w:r>
    </w:p>
    <w:p w14:paraId="1F28796F" w14:textId="77777777" w:rsidR="00A3777C" w:rsidRPr="00A3777C" w:rsidRDefault="00A3777C" w:rsidP="00A3777C">
      <w:pPr>
        <w:widowControl/>
        <w:suppressAutoHyphens/>
        <w:ind w:right="-471" w:firstLine="567"/>
        <w:rPr>
          <w:rFonts w:ascii="Times New Roman" w:eastAsia="Calibri" w:hAnsi="Times New Roman"/>
          <w:color w:val="auto"/>
          <w:lang w:eastAsia="ar-SA"/>
        </w:rPr>
      </w:pPr>
      <w:r w:rsidRPr="00A3777C">
        <w:rPr>
          <w:rFonts w:ascii="Times New Roman" w:eastAsia="Calibri" w:hAnsi="Times New Roman"/>
          <w:color w:val="auto"/>
          <w:lang w:eastAsia="ar-SA"/>
        </w:rPr>
        <w:t xml:space="preserve">            ______________</w:t>
      </w:r>
      <w:r w:rsidRPr="00A3777C">
        <w:rPr>
          <w:rFonts w:ascii="Times New Roman" w:eastAsia="Calibri" w:hAnsi="Times New Roman"/>
          <w:color w:val="auto"/>
          <w:lang w:eastAsia="ar-SA"/>
        </w:rPr>
        <w:tab/>
      </w:r>
      <w:r w:rsidRPr="00A3777C">
        <w:rPr>
          <w:rFonts w:ascii="Times New Roman" w:eastAsia="Calibri" w:hAnsi="Times New Roman"/>
          <w:color w:val="auto"/>
          <w:lang w:eastAsia="ar-SA"/>
        </w:rPr>
        <w:tab/>
      </w:r>
      <w:r w:rsidRPr="00A3777C">
        <w:rPr>
          <w:rFonts w:ascii="Times New Roman" w:eastAsia="Calibri" w:hAnsi="Times New Roman"/>
          <w:color w:val="auto"/>
          <w:lang w:eastAsia="ar-SA"/>
        </w:rPr>
        <w:tab/>
      </w:r>
      <w:r w:rsidRPr="00A3777C">
        <w:rPr>
          <w:rFonts w:ascii="Times New Roman" w:eastAsia="Calibri" w:hAnsi="Times New Roman"/>
          <w:color w:val="auto"/>
          <w:lang w:eastAsia="ar-SA"/>
        </w:rPr>
        <w:tab/>
      </w:r>
      <w:r w:rsidRPr="00A3777C">
        <w:rPr>
          <w:rFonts w:ascii="Times New Roman" w:eastAsia="Calibri" w:hAnsi="Times New Roman"/>
          <w:color w:val="auto"/>
          <w:lang w:eastAsia="ar-SA"/>
        </w:rPr>
        <w:tab/>
      </w:r>
      <w:r w:rsidRPr="00A3777C">
        <w:rPr>
          <w:rFonts w:ascii="Times New Roman" w:eastAsia="Calibri" w:hAnsi="Times New Roman"/>
          <w:color w:val="auto"/>
          <w:lang w:eastAsia="ar-SA"/>
        </w:rPr>
        <w:tab/>
        <w:t xml:space="preserve">          __________________</w:t>
      </w:r>
    </w:p>
    <w:p w14:paraId="6EC7634D" w14:textId="77777777" w:rsidR="00A3777C" w:rsidRPr="00A3777C" w:rsidRDefault="00A3777C" w:rsidP="00A3777C">
      <w:pPr>
        <w:widowControl/>
        <w:suppressAutoHyphens/>
        <w:ind w:right="-471" w:firstLine="567"/>
        <w:jc w:val="center"/>
        <w:rPr>
          <w:rFonts w:ascii="Times New Roman" w:eastAsia="TimesNewRomanPSMT" w:hAnsi="Times New Roman"/>
          <w:i/>
          <w:color w:val="auto"/>
          <w:spacing w:val="-1"/>
          <w:lang w:eastAsia="ar-SA"/>
        </w:rPr>
      </w:pPr>
      <w:r w:rsidRPr="00A3777C">
        <w:rPr>
          <w:rFonts w:ascii="Times New Roman" w:eastAsia="TimesNewRomanPSMT" w:hAnsi="Times New Roman"/>
          <w:i/>
          <w:color w:val="auto"/>
          <w:spacing w:val="-1"/>
          <w:lang w:eastAsia="ar-SA"/>
        </w:rPr>
        <w:t>(semnătură autorizată)</w:t>
      </w:r>
      <w:r w:rsidRPr="00A3777C">
        <w:rPr>
          <w:rFonts w:ascii="Times New Roman" w:eastAsia="TimesNewRomanPSMT" w:hAnsi="Times New Roman"/>
          <w:i/>
          <w:color w:val="auto"/>
          <w:spacing w:val="-1"/>
          <w:lang w:eastAsia="ar-SA"/>
        </w:rPr>
        <w:tab/>
      </w:r>
      <w:r w:rsidRPr="00A3777C">
        <w:rPr>
          <w:rFonts w:ascii="Times New Roman" w:eastAsia="TimesNewRomanPSMT" w:hAnsi="Times New Roman"/>
          <w:i/>
          <w:color w:val="auto"/>
          <w:spacing w:val="-1"/>
          <w:lang w:eastAsia="ar-SA"/>
        </w:rPr>
        <w:tab/>
      </w:r>
      <w:r w:rsidRPr="00A3777C">
        <w:rPr>
          <w:rFonts w:ascii="Times New Roman" w:eastAsia="TimesNewRomanPSMT" w:hAnsi="Times New Roman"/>
          <w:i/>
          <w:color w:val="auto"/>
          <w:spacing w:val="-1"/>
          <w:lang w:eastAsia="ar-SA"/>
        </w:rPr>
        <w:tab/>
      </w:r>
      <w:r w:rsidRPr="00A3777C">
        <w:rPr>
          <w:rFonts w:ascii="Times New Roman" w:eastAsia="TimesNewRomanPSMT" w:hAnsi="Times New Roman"/>
          <w:i/>
          <w:color w:val="auto"/>
          <w:spacing w:val="-1"/>
          <w:lang w:eastAsia="ar-SA"/>
        </w:rPr>
        <w:tab/>
      </w:r>
      <w:r w:rsidRPr="00A3777C">
        <w:rPr>
          <w:rFonts w:ascii="Times New Roman" w:eastAsia="TimesNewRomanPSMT" w:hAnsi="Times New Roman"/>
          <w:i/>
          <w:color w:val="auto"/>
          <w:spacing w:val="-1"/>
          <w:lang w:eastAsia="ar-SA"/>
        </w:rPr>
        <w:tab/>
        <w:t xml:space="preserve">             (semnătură autorizată)</w:t>
      </w:r>
    </w:p>
    <w:p w14:paraId="723961DA" w14:textId="77777777" w:rsidR="00A3777C" w:rsidRPr="00A3777C" w:rsidRDefault="00A3777C" w:rsidP="00A3777C">
      <w:pPr>
        <w:widowControl/>
        <w:suppressAutoHyphens/>
        <w:ind w:right="-471" w:firstLine="567"/>
        <w:jc w:val="center"/>
        <w:rPr>
          <w:rFonts w:ascii="Times New Roman" w:eastAsia="TimesNewRomanPSMT" w:hAnsi="Times New Roman"/>
          <w:i/>
          <w:color w:val="auto"/>
          <w:spacing w:val="-1"/>
          <w:lang w:eastAsia="ar-SA"/>
        </w:rPr>
      </w:pPr>
    </w:p>
    <w:p w14:paraId="1E6BE328" w14:textId="77777777" w:rsidR="00A3777C" w:rsidRPr="00A3777C" w:rsidRDefault="00A3777C" w:rsidP="00A3777C">
      <w:pPr>
        <w:widowControl/>
        <w:suppressAutoHyphens/>
        <w:ind w:right="-471" w:firstLine="567"/>
        <w:jc w:val="center"/>
        <w:rPr>
          <w:rFonts w:ascii="Times New Roman" w:eastAsia="Calibri" w:hAnsi="Times New Roman"/>
          <w:color w:val="auto"/>
          <w:lang w:eastAsia="ar-SA"/>
        </w:rPr>
      </w:pPr>
    </w:p>
    <w:p w14:paraId="2BF62BDB" w14:textId="77777777" w:rsidR="00A3777C" w:rsidRPr="00A3777C" w:rsidRDefault="00A3777C" w:rsidP="00A3777C">
      <w:pPr>
        <w:widowControl/>
        <w:suppressAutoHyphens/>
        <w:ind w:right="-471" w:firstLine="567"/>
        <w:jc w:val="both"/>
        <w:rPr>
          <w:rFonts w:ascii="Times New Roman" w:eastAsia="Calibri" w:hAnsi="Times New Roman"/>
          <w:i/>
          <w:color w:val="auto"/>
          <w:lang w:eastAsia="ar-SA"/>
        </w:rPr>
      </w:pPr>
      <w:r w:rsidRPr="00A3777C">
        <w:rPr>
          <w:rFonts w:ascii="Times New Roman" w:eastAsia="Calibri" w:hAnsi="Times New Roman"/>
          <w:color w:val="auto"/>
          <w:lang w:eastAsia="ar-SA"/>
        </w:rPr>
        <w:t xml:space="preserve">Notă: </w:t>
      </w:r>
      <w:r w:rsidRPr="00A3777C">
        <w:rPr>
          <w:rFonts w:ascii="Times New Roman" w:eastAsia="Calibri" w:hAnsi="Times New Roman"/>
          <w:b/>
          <w:bCs/>
          <w:i/>
          <w:color w:val="auto"/>
          <w:lang w:eastAsia="ar-SA"/>
        </w:rPr>
        <w:t>Prezentul acord de subcontractare constituie un model orientativ şi se va completa în funcţie de cerinţele specifice ale obiectului contractului/acordului-cadru</w:t>
      </w:r>
      <w:r w:rsidRPr="00A3777C">
        <w:rPr>
          <w:rFonts w:ascii="Times New Roman" w:eastAsia="Calibri" w:hAnsi="Times New Roman"/>
          <w:i/>
          <w:color w:val="auto"/>
          <w:lang w:eastAsia="ar-SA"/>
        </w:rPr>
        <w:t xml:space="preserve">. </w:t>
      </w:r>
      <w:r w:rsidRPr="00A3777C">
        <w:rPr>
          <w:rFonts w:ascii="Times New Roman" w:eastAsia="Calibri" w:hAnsi="Times New Roman"/>
          <w:i/>
          <w:color w:val="auto"/>
          <w:lang w:eastAsia="ar-SA"/>
        </w:rPr>
        <w:tab/>
      </w:r>
      <w:r w:rsidRPr="00A3777C">
        <w:rPr>
          <w:rFonts w:ascii="Times New Roman" w:eastAsia="Calibri" w:hAnsi="Times New Roman"/>
          <w:i/>
          <w:color w:val="auto"/>
          <w:lang w:eastAsia="ar-SA"/>
        </w:rPr>
        <w:tab/>
      </w:r>
      <w:r w:rsidRPr="00A3777C">
        <w:rPr>
          <w:rFonts w:ascii="Times New Roman" w:eastAsia="Calibri" w:hAnsi="Times New Roman"/>
          <w:i/>
          <w:color w:val="auto"/>
          <w:lang w:eastAsia="ar-SA"/>
        </w:rPr>
        <w:tab/>
      </w:r>
      <w:r w:rsidRPr="00A3777C">
        <w:rPr>
          <w:rFonts w:ascii="Times New Roman" w:eastAsia="Calibri" w:hAnsi="Times New Roman"/>
          <w:i/>
          <w:color w:val="auto"/>
          <w:lang w:eastAsia="ar-SA"/>
        </w:rPr>
        <w:tab/>
      </w:r>
      <w:r w:rsidRPr="00A3777C">
        <w:rPr>
          <w:rFonts w:ascii="Times New Roman" w:eastAsia="Calibri" w:hAnsi="Times New Roman"/>
          <w:i/>
          <w:color w:val="auto"/>
          <w:lang w:eastAsia="ar-SA"/>
        </w:rPr>
        <w:tab/>
      </w:r>
    </w:p>
    <w:p w14:paraId="1DFD3E7D" w14:textId="77777777" w:rsidR="00A3777C" w:rsidRPr="00A3777C" w:rsidRDefault="00A3777C" w:rsidP="00A3777C">
      <w:pPr>
        <w:widowControl/>
        <w:suppressAutoHyphens/>
        <w:ind w:right="-471" w:firstLine="567"/>
        <w:jc w:val="both"/>
        <w:rPr>
          <w:rFonts w:ascii="Times New Roman" w:eastAsia="Calibri" w:hAnsi="Times New Roman"/>
          <w:i/>
          <w:color w:val="auto"/>
          <w:lang w:eastAsia="ar-SA"/>
        </w:rPr>
      </w:pPr>
    </w:p>
    <w:p w14:paraId="1752F14B" w14:textId="77777777" w:rsidR="00A3777C" w:rsidRPr="00A3777C" w:rsidRDefault="00A3777C" w:rsidP="00A3777C">
      <w:pPr>
        <w:widowControl/>
        <w:suppressAutoHyphens/>
        <w:ind w:right="-471" w:firstLine="567"/>
        <w:jc w:val="both"/>
        <w:rPr>
          <w:rFonts w:ascii="Times New Roman" w:eastAsia="Calibri" w:hAnsi="Times New Roman"/>
          <w:i/>
          <w:color w:val="auto"/>
          <w:lang w:eastAsia="ar-SA"/>
        </w:rPr>
      </w:pPr>
    </w:p>
    <w:p w14:paraId="63FF8058" w14:textId="77777777" w:rsidR="00A3777C" w:rsidRPr="00A3777C" w:rsidRDefault="00A3777C" w:rsidP="00A3777C">
      <w:pPr>
        <w:widowControl/>
        <w:suppressAutoHyphens/>
        <w:ind w:right="-471" w:firstLine="567"/>
        <w:jc w:val="both"/>
        <w:rPr>
          <w:rFonts w:ascii="Times New Roman" w:eastAsia="Calibri" w:hAnsi="Times New Roman"/>
          <w:i/>
          <w:color w:val="auto"/>
          <w:lang w:eastAsia="ar-SA"/>
        </w:rPr>
      </w:pPr>
    </w:p>
    <w:p w14:paraId="5BEB8F5A" w14:textId="77777777" w:rsidR="00A3777C" w:rsidRDefault="00A3777C" w:rsidP="00A3777C">
      <w:pPr>
        <w:widowControl/>
        <w:suppressAutoHyphens/>
        <w:ind w:right="-471" w:firstLine="567"/>
        <w:jc w:val="both"/>
        <w:rPr>
          <w:rFonts w:ascii="Times New Roman" w:eastAsia="Calibri" w:hAnsi="Times New Roman"/>
          <w:i/>
          <w:color w:val="auto"/>
          <w:lang w:eastAsia="ar-SA"/>
        </w:rPr>
      </w:pPr>
    </w:p>
    <w:p w14:paraId="65D4C4B0" w14:textId="77777777" w:rsidR="00A3777C" w:rsidRDefault="00A3777C" w:rsidP="00A3777C">
      <w:pPr>
        <w:widowControl/>
        <w:suppressAutoHyphens/>
        <w:ind w:right="-471" w:firstLine="567"/>
        <w:jc w:val="both"/>
        <w:rPr>
          <w:rFonts w:ascii="Times New Roman" w:eastAsia="Calibri" w:hAnsi="Times New Roman"/>
          <w:i/>
          <w:color w:val="auto"/>
          <w:lang w:eastAsia="ar-SA"/>
        </w:rPr>
      </w:pPr>
    </w:p>
    <w:p w14:paraId="109AE1BE" w14:textId="77777777" w:rsidR="00A3777C" w:rsidRDefault="00A3777C" w:rsidP="00A3777C">
      <w:pPr>
        <w:widowControl/>
        <w:suppressAutoHyphens/>
        <w:ind w:right="-471" w:firstLine="567"/>
        <w:jc w:val="both"/>
        <w:rPr>
          <w:rFonts w:ascii="Times New Roman" w:eastAsia="Calibri" w:hAnsi="Times New Roman"/>
          <w:i/>
          <w:color w:val="auto"/>
          <w:lang w:eastAsia="ar-SA"/>
        </w:rPr>
      </w:pPr>
    </w:p>
    <w:p w14:paraId="59CFBD14" w14:textId="77777777" w:rsidR="00A3777C" w:rsidRDefault="00A3777C" w:rsidP="00A3777C">
      <w:pPr>
        <w:widowControl/>
        <w:suppressAutoHyphens/>
        <w:ind w:right="-471" w:firstLine="567"/>
        <w:jc w:val="both"/>
        <w:rPr>
          <w:rFonts w:ascii="Times New Roman" w:eastAsia="Calibri" w:hAnsi="Times New Roman"/>
          <w:i/>
          <w:color w:val="auto"/>
          <w:lang w:eastAsia="ar-SA"/>
        </w:rPr>
      </w:pPr>
    </w:p>
    <w:p w14:paraId="33A0E9F5" w14:textId="77777777" w:rsidR="00A3777C" w:rsidRDefault="00A3777C" w:rsidP="00A3777C">
      <w:pPr>
        <w:widowControl/>
        <w:suppressAutoHyphens/>
        <w:ind w:right="-471" w:firstLine="567"/>
        <w:jc w:val="both"/>
        <w:rPr>
          <w:rFonts w:ascii="Times New Roman" w:eastAsia="Calibri" w:hAnsi="Times New Roman"/>
          <w:i/>
          <w:color w:val="auto"/>
          <w:lang w:eastAsia="ar-SA"/>
        </w:rPr>
      </w:pPr>
    </w:p>
    <w:p w14:paraId="04ED2581" w14:textId="77777777" w:rsidR="00A3777C" w:rsidRPr="00A3777C" w:rsidRDefault="00A3777C" w:rsidP="00A3777C">
      <w:pPr>
        <w:widowControl/>
        <w:suppressAutoHyphens/>
        <w:ind w:right="-471" w:firstLine="567"/>
        <w:jc w:val="both"/>
        <w:rPr>
          <w:rFonts w:ascii="Times New Roman" w:eastAsia="Calibri" w:hAnsi="Times New Roman"/>
          <w:i/>
          <w:color w:val="auto"/>
          <w:lang w:eastAsia="ar-SA"/>
        </w:rPr>
      </w:pPr>
    </w:p>
    <w:p w14:paraId="76E7524C" w14:textId="77777777" w:rsidR="00A3777C" w:rsidRPr="00A3777C" w:rsidRDefault="00A3777C" w:rsidP="00A3777C">
      <w:pPr>
        <w:widowControl/>
        <w:suppressAutoHyphens/>
        <w:ind w:right="-471" w:firstLine="567"/>
        <w:jc w:val="both"/>
        <w:rPr>
          <w:rFonts w:ascii="Times New Roman" w:eastAsia="Calibri" w:hAnsi="Times New Roman"/>
          <w:i/>
          <w:color w:val="auto"/>
          <w:lang w:eastAsia="ar-SA"/>
        </w:rPr>
      </w:pPr>
    </w:p>
    <w:p w14:paraId="234D2F50" w14:textId="77777777" w:rsidR="00A3777C" w:rsidRPr="00A3777C" w:rsidRDefault="00A3777C" w:rsidP="00A3777C">
      <w:pPr>
        <w:widowControl/>
        <w:suppressAutoHyphens/>
        <w:ind w:right="-471" w:firstLine="567"/>
        <w:jc w:val="both"/>
        <w:rPr>
          <w:rFonts w:ascii="Times New Roman" w:eastAsia="Calibri" w:hAnsi="Times New Roman"/>
          <w:i/>
          <w:color w:val="auto"/>
          <w:lang w:eastAsia="ar-SA"/>
        </w:rPr>
      </w:pPr>
    </w:p>
    <w:p w14:paraId="631CD3B9" w14:textId="77777777" w:rsidR="00A3777C" w:rsidRPr="00A3777C" w:rsidRDefault="00A3777C" w:rsidP="00A3777C">
      <w:pPr>
        <w:widowControl/>
        <w:suppressAutoHyphens/>
        <w:ind w:right="-471" w:firstLine="567"/>
        <w:jc w:val="both"/>
        <w:rPr>
          <w:rFonts w:ascii="Times New Roman" w:eastAsia="Calibri" w:hAnsi="Times New Roman"/>
          <w:i/>
          <w:color w:val="auto"/>
          <w:lang w:eastAsia="ar-SA"/>
        </w:rPr>
      </w:pPr>
    </w:p>
    <w:p w14:paraId="63F33ADE" w14:textId="77777777" w:rsidR="00A3777C" w:rsidRPr="00A3777C" w:rsidRDefault="00A3777C" w:rsidP="00A3777C">
      <w:pPr>
        <w:widowControl/>
        <w:shd w:val="clear" w:color="auto" w:fill="FFFFFF"/>
        <w:suppressAutoHyphens/>
        <w:ind w:right="-612" w:firstLine="567"/>
        <w:rPr>
          <w:rFonts w:ascii="Times New Roman" w:eastAsia="Calibri" w:hAnsi="Times New Roman"/>
          <w:b/>
          <w:color w:val="auto"/>
          <w:spacing w:val="-2"/>
          <w:sz w:val="22"/>
          <w:szCs w:val="22"/>
          <w:lang w:val="af-ZA" w:eastAsia="ar-SA"/>
        </w:rPr>
      </w:pPr>
    </w:p>
    <w:p w14:paraId="05264E9D" w14:textId="77777777" w:rsidR="00A3777C" w:rsidRPr="00A3777C" w:rsidRDefault="00A3777C" w:rsidP="00A3777C">
      <w:pPr>
        <w:widowControl/>
        <w:shd w:val="clear" w:color="auto" w:fill="FFFFFF"/>
        <w:suppressAutoHyphens/>
        <w:ind w:right="-612" w:firstLine="567"/>
        <w:rPr>
          <w:rFonts w:ascii="Times New Roman" w:eastAsia="Calibri" w:hAnsi="Times New Roman"/>
          <w:b/>
          <w:color w:val="auto"/>
          <w:spacing w:val="-2"/>
          <w:sz w:val="22"/>
          <w:szCs w:val="22"/>
          <w:lang w:val="af-ZA" w:eastAsia="ar-SA"/>
        </w:rPr>
      </w:pPr>
      <w:r w:rsidRPr="00A3777C">
        <w:rPr>
          <w:rFonts w:ascii="Times New Roman" w:eastAsia="Calibri" w:hAnsi="Times New Roman"/>
          <w:b/>
          <w:color w:val="auto"/>
          <w:spacing w:val="-2"/>
          <w:sz w:val="22"/>
          <w:szCs w:val="22"/>
          <w:lang w:val="af-ZA" w:eastAsia="ar-SA"/>
        </w:rPr>
        <w:t>Terţ susţinător tehnic şi/sau profesional</w:t>
      </w:r>
    </w:p>
    <w:p w14:paraId="29A28918" w14:textId="77777777" w:rsidR="00A3777C" w:rsidRPr="00A3777C" w:rsidRDefault="00A3777C" w:rsidP="00A3777C">
      <w:pPr>
        <w:widowControl/>
        <w:shd w:val="clear" w:color="auto" w:fill="FFFFFF"/>
        <w:suppressAutoHyphens/>
        <w:ind w:right="-612" w:firstLine="567"/>
        <w:rPr>
          <w:rFonts w:ascii="Times New Roman" w:eastAsia="Calibri" w:hAnsi="Times New Roman"/>
          <w:b/>
          <w:color w:val="auto"/>
          <w:sz w:val="22"/>
          <w:szCs w:val="22"/>
          <w:lang w:val="af-ZA" w:eastAsia="ar-SA"/>
        </w:rPr>
      </w:pPr>
      <w:r w:rsidRPr="00A3777C">
        <w:rPr>
          <w:rFonts w:ascii="Times New Roman" w:eastAsia="Calibri" w:hAnsi="Times New Roman"/>
          <w:b/>
          <w:color w:val="auto"/>
          <w:spacing w:val="-2"/>
          <w:sz w:val="22"/>
          <w:szCs w:val="22"/>
          <w:lang w:val="af-ZA" w:eastAsia="ar-SA"/>
        </w:rPr>
        <w:t xml:space="preserve">                ................................</w:t>
      </w:r>
    </w:p>
    <w:p w14:paraId="5B723010" w14:textId="77777777" w:rsidR="00A3777C" w:rsidRPr="00A3777C" w:rsidRDefault="00A3777C" w:rsidP="00A3777C">
      <w:pPr>
        <w:widowControl/>
        <w:shd w:val="clear" w:color="auto" w:fill="FFFFFF"/>
        <w:suppressAutoHyphens/>
        <w:ind w:right="-612" w:firstLine="567"/>
        <w:rPr>
          <w:rFonts w:ascii="Times New Roman" w:eastAsia="Calibri" w:hAnsi="Times New Roman"/>
          <w:color w:val="auto"/>
          <w:sz w:val="22"/>
          <w:szCs w:val="22"/>
          <w:lang w:val="af-ZA" w:eastAsia="ar-SA"/>
        </w:rPr>
      </w:pPr>
      <w:r w:rsidRPr="00A3777C">
        <w:rPr>
          <w:rFonts w:ascii="Times New Roman" w:eastAsia="Calibri" w:hAnsi="Times New Roman"/>
          <w:color w:val="auto"/>
          <w:sz w:val="22"/>
          <w:szCs w:val="22"/>
          <w:lang w:val="af-ZA" w:eastAsia="ar-SA"/>
        </w:rPr>
        <w:t xml:space="preserve">                     (denumirea)</w:t>
      </w:r>
    </w:p>
    <w:p w14:paraId="46AAC78E" w14:textId="77777777" w:rsidR="00A3777C" w:rsidRPr="00A3777C" w:rsidRDefault="00A3777C" w:rsidP="00A3777C">
      <w:pPr>
        <w:widowControl/>
        <w:shd w:val="clear" w:color="auto" w:fill="FFFFFF"/>
        <w:suppressAutoHyphens/>
        <w:ind w:right="-612" w:firstLine="567"/>
        <w:jc w:val="center"/>
        <w:rPr>
          <w:rFonts w:ascii="Times New Roman" w:eastAsia="Calibri" w:hAnsi="Times New Roman"/>
          <w:b/>
          <w:color w:val="auto"/>
          <w:sz w:val="22"/>
          <w:szCs w:val="22"/>
          <w:lang w:val="af-ZA" w:eastAsia="ar-SA"/>
        </w:rPr>
      </w:pPr>
    </w:p>
    <w:p w14:paraId="20B66216" w14:textId="77777777" w:rsidR="00A3777C" w:rsidRPr="00A3777C" w:rsidRDefault="00A3777C" w:rsidP="00A3777C">
      <w:pPr>
        <w:widowControl/>
        <w:shd w:val="clear" w:color="auto" w:fill="FFFFFF"/>
        <w:suppressAutoHyphens/>
        <w:ind w:right="-612" w:firstLine="567"/>
        <w:jc w:val="center"/>
        <w:rPr>
          <w:rFonts w:ascii="Times New Roman" w:eastAsia="Calibri" w:hAnsi="Times New Roman"/>
          <w:b/>
          <w:color w:val="auto"/>
          <w:sz w:val="22"/>
          <w:szCs w:val="22"/>
          <w:lang w:val="af-ZA" w:eastAsia="ar-SA"/>
        </w:rPr>
      </w:pPr>
      <w:r w:rsidRPr="00A3777C">
        <w:rPr>
          <w:rFonts w:ascii="Times New Roman" w:eastAsia="Calibri" w:hAnsi="Times New Roman"/>
          <w:b/>
          <w:color w:val="auto"/>
          <w:sz w:val="22"/>
          <w:szCs w:val="22"/>
          <w:lang w:val="af-ZA" w:eastAsia="ar-SA"/>
        </w:rPr>
        <w:t>ANGAJAMENT FERM</w:t>
      </w:r>
    </w:p>
    <w:p w14:paraId="0FDDB51F" w14:textId="77777777" w:rsidR="00A3777C" w:rsidRPr="00A3777C" w:rsidRDefault="00A3777C" w:rsidP="00A3777C">
      <w:pPr>
        <w:widowControl/>
        <w:shd w:val="clear" w:color="auto" w:fill="FFFFFF"/>
        <w:suppressAutoHyphens/>
        <w:ind w:right="-612" w:firstLine="567"/>
        <w:jc w:val="center"/>
        <w:rPr>
          <w:rFonts w:ascii="Times New Roman" w:eastAsia="Calibri" w:hAnsi="Times New Roman"/>
          <w:b/>
          <w:color w:val="auto"/>
          <w:sz w:val="22"/>
          <w:szCs w:val="22"/>
          <w:lang w:val="af-ZA" w:eastAsia="ar-SA"/>
        </w:rPr>
      </w:pPr>
      <w:r w:rsidRPr="00A3777C">
        <w:rPr>
          <w:rFonts w:ascii="Times New Roman" w:eastAsia="Calibri" w:hAnsi="Times New Roman"/>
          <w:b/>
          <w:color w:val="auto"/>
          <w:sz w:val="22"/>
          <w:szCs w:val="22"/>
          <w:lang w:val="af-ZA" w:eastAsia="ar-SA"/>
        </w:rPr>
        <w:t>privind susţinerea tehnica si profesională</w:t>
      </w:r>
    </w:p>
    <w:p w14:paraId="477A128B" w14:textId="77777777" w:rsidR="00A3777C" w:rsidRPr="00A3777C" w:rsidRDefault="00A3777C" w:rsidP="00A3777C">
      <w:pPr>
        <w:widowControl/>
        <w:shd w:val="clear" w:color="auto" w:fill="FFFFFF"/>
        <w:suppressAutoHyphens/>
        <w:ind w:right="-612" w:firstLine="567"/>
        <w:jc w:val="center"/>
        <w:rPr>
          <w:rFonts w:ascii="Times New Roman" w:eastAsia="Calibri" w:hAnsi="Times New Roman"/>
          <w:color w:val="auto"/>
          <w:sz w:val="22"/>
          <w:szCs w:val="22"/>
          <w:lang w:val="af-ZA" w:eastAsia="ar-SA"/>
        </w:rPr>
      </w:pPr>
      <w:r w:rsidRPr="00A3777C">
        <w:rPr>
          <w:rFonts w:ascii="Times New Roman" w:eastAsia="Calibri" w:hAnsi="Times New Roman"/>
          <w:b/>
          <w:color w:val="auto"/>
          <w:sz w:val="22"/>
          <w:szCs w:val="22"/>
          <w:lang w:val="af-ZA" w:eastAsia="ar-SA"/>
        </w:rPr>
        <w:t>a ofertantului/candidatului/grupului de operatori economici</w:t>
      </w:r>
    </w:p>
    <w:p w14:paraId="312645C0" w14:textId="77777777" w:rsidR="00A3777C" w:rsidRPr="00A3777C" w:rsidRDefault="00A3777C" w:rsidP="00A3777C">
      <w:pPr>
        <w:widowControl/>
        <w:shd w:val="clear" w:color="auto" w:fill="FFFFFF"/>
        <w:suppressAutoHyphens/>
        <w:ind w:right="-612" w:firstLine="567"/>
        <w:rPr>
          <w:rFonts w:ascii="Times New Roman" w:eastAsia="Calibri" w:hAnsi="Times New Roman"/>
          <w:color w:val="FF0000"/>
          <w:sz w:val="22"/>
          <w:szCs w:val="22"/>
          <w:lang w:val="af-ZA" w:eastAsia="ar-SA"/>
        </w:rPr>
      </w:pPr>
    </w:p>
    <w:p w14:paraId="244E95C4" w14:textId="77777777" w:rsidR="00A3777C" w:rsidRPr="00A3777C" w:rsidRDefault="00A3777C" w:rsidP="00A3777C">
      <w:pPr>
        <w:widowControl/>
        <w:shd w:val="clear" w:color="auto" w:fill="FFFFFF"/>
        <w:tabs>
          <w:tab w:val="left" w:leader="dot" w:pos="7181"/>
        </w:tabs>
        <w:suppressAutoHyphens/>
        <w:ind w:right="-612" w:firstLine="567"/>
        <w:jc w:val="both"/>
        <w:rPr>
          <w:rFonts w:ascii="Times New Roman" w:eastAsia="Calibri" w:hAnsi="Times New Roman"/>
          <w:color w:val="FF0000"/>
          <w:sz w:val="22"/>
          <w:szCs w:val="22"/>
          <w:lang w:val="af-ZA" w:eastAsia="ar-SA"/>
        </w:rPr>
      </w:pPr>
    </w:p>
    <w:p w14:paraId="75D450D3" w14:textId="77777777" w:rsidR="00A3777C" w:rsidRPr="00A3777C" w:rsidRDefault="00A3777C" w:rsidP="00A3777C">
      <w:pPr>
        <w:widowControl/>
        <w:shd w:val="clear" w:color="auto" w:fill="FFFFFF"/>
        <w:tabs>
          <w:tab w:val="left" w:leader="dot" w:pos="7181"/>
        </w:tabs>
        <w:suppressAutoHyphens/>
        <w:ind w:right="-612" w:firstLine="567"/>
        <w:jc w:val="both"/>
        <w:rPr>
          <w:rFonts w:ascii="Times New Roman" w:eastAsia="Calibri" w:hAnsi="Times New Roman"/>
          <w:color w:val="auto"/>
          <w:sz w:val="22"/>
          <w:szCs w:val="22"/>
          <w:lang w:val="af-ZA" w:eastAsia="ar-SA"/>
        </w:rPr>
      </w:pPr>
      <w:r w:rsidRPr="00A3777C">
        <w:rPr>
          <w:rFonts w:ascii="Times New Roman" w:eastAsia="Calibri" w:hAnsi="Times New Roman"/>
          <w:color w:val="auto"/>
          <w:sz w:val="22"/>
          <w:szCs w:val="22"/>
          <w:lang w:val="af-ZA" w:eastAsia="ar-SA"/>
        </w:rPr>
        <w:t>Cu privire la procedura pentru atribuirea contractului ................</w:t>
      </w:r>
      <w:r w:rsidRPr="00A3777C">
        <w:rPr>
          <w:rFonts w:ascii="Times New Roman" w:eastAsia="Calibri" w:hAnsi="Times New Roman"/>
          <w:i/>
          <w:color w:val="auto"/>
          <w:sz w:val="22"/>
          <w:szCs w:val="22"/>
          <w:lang w:val="af-ZA" w:eastAsia="ar-SA"/>
        </w:rPr>
        <w:t>...... (denumirea contractului de achiziţie publică)</w:t>
      </w:r>
      <w:r w:rsidRPr="00A3777C">
        <w:rPr>
          <w:rFonts w:ascii="Times New Roman" w:eastAsia="Calibri" w:hAnsi="Times New Roman"/>
          <w:color w:val="auto"/>
          <w:sz w:val="22"/>
          <w:szCs w:val="22"/>
          <w:lang w:val="af-ZA" w:eastAsia="ar-SA"/>
        </w:rPr>
        <w:t xml:space="preserve">, noi ............. </w:t>
      </w:r>
      <w:r w:rsidRPr="00A3777C">
        <w:rPr>
          <w:rFonts w:ascii="Times New Roman" w:eastAsia="Calibri" w:hAnsi="Times New Roman"/>
          <w:i/>
          <w:color w:val="auto"/>
          <w:sz w:val="22"/>
          <w:szCs w:val="22"/>
          <w:lang w:val="af-ZA" w:eastAsia="ar-SA"/>
        </w:rPr>
        <w:t>(denumirea terţului susţinător tehnic şi profesional</w:t>
      </w:r>
      <w:r w:rsidRPr="00A3777C">
        <w:rPr>
          <w:rFonts w:ascii="Times New Roman" w:eastAsia="Calibri" w:hAnsi="Times New Roman"/>
          <w:color w:val="auto"/>
          <w:sz w:val="22"/>
          <w:szCs w:val="22"/>
          <w:lang w:val="af-ZA" w:eastAsia="ar-SA"/>
        </w:rPr>
        <w:t>), reprezentată prin (</w:t>
      </w:r>
      <w:r w:rsidRPr="00A3777C">
        <w:rPr>
          <w:rFonts w:ascii="Times New Roman" w:eastAsia="Calibri" w:hAnsi="Times New Roman"/>
          <w:i/>
          <w:color w:val="auto"/>
          <w:sz w:val="22"/>
          <w:szCs w:val="22"/>
          <w:lang w:val="af-ZA" w:eastAsia="ar-SA"/>
        </w:rPr>
        <w:t>nume, prenume, funcţia</w:t>
      </w:r>
      <w:r w:rsidRPr="00A3777C">
        <w:rPr>
          <w:rFonts w:ascii="Times New Roman" w:eastAsia="Calibri" w:hAnsi="Times New Roman"/>
          <w:color w:val="auto"/>
          <w:sz w:val="22"/>
          <w:szCs w:val="22"/>
          <w:lang w:val="af-ZA" w:eastAsia="ar-SA"/>
        </w:rPr>
        <w:t>)  având sediul înregistrat la .......... .............</w:t>
      </w:r>
      <w:r w:rsidRPr="00A3777C">
        <w:rPr>
          <w:rFonts w:ascii="Times New Roman" w:eastAsia="Calibri" w:hAnsi="Times New Roman"/>
          <w:i/>
          <w:color w:val="auto"/>
          <w:sz w:val="22"/>
          <w:szCs w:val="22"/>
          <w:lang w:val="af-ZA" w:eastAsia="ar-SA"/>
        </w:rPr>
        <w:t>(adresa terţului susţinător tehnic şi profesional)</w:t>
      </w:r>
      <w:r w:rsidRPr="00A3777C">
        <w:rPr>
          <w:rFonts w:ascii="Times New Roman" w:eastAsia="Calibri" w:hAnsi="Times New Roman"/>
          <w:color w:val="auto"/>
          <w:sz w:val="22"/>
          <w:szCs w:val="22"/>
          <w:lang w:val="af-ZA" w:eastAsia="ar-SA"/>
        </w:rPr>
        <w:t>, ne obligăm, în mod ferm, necondiţionat şi irevocabil, să punem la dispoziţia.............. (</w:t>
      </w:r>
      <w:r w:rsidRPr="00A3777C">
        <w:rPr>
          <w:rFonts w:ascii="Times New Roman" w:eastAsia="Calibri" w:hAnsi="Times New Roman"/>
          <w:i/>
          <w:color w:val="auto"/>
          <w:sz w:val="22"/>
          <w:szCs w:val="22"/>
          <w:lang w:val="af-ZA" w:eastAsia="ar-SA"/>
        </w:rPr>
        <w:t>denumirea ofertantului/grupului de operatori economici)</w:t>
      </w:r>
      <w:r w:rsidRPr="00A3777C">
        <w:rPr>
          <w:rFonts w:ascii="Times New Roman" w:eastAsia="Calibri" w:hAnsi="Times New Roman"/>
          <w:color w:val="auto"/>
          <w:sz w:val="22"/>
          <w:szCs w:val="22"/>
          <w:lang w:val="af-ZA" w:eastAsia="ar-SA"/>
        </w:rPr>
        <w:t xml:space="preserve"> toate resursele tehnice şi profesionale necesare pentru îndeplinirea integrală şi la termen a tuturor obligaţiilor asumate de acesta/aceştia, conform ofertei prezentate şi contractului de achiziţie publică ce urmează a fi încheiat între ofertant şi autoritatea contractantă:............................................................................................. </w:t>
      </w:r>
      <w:r w:rsidRPr="00A3777C">
        <w:rPr>
          <w:rFonts w:ascii="Times New Roman" w:eastAsia="Calibri" w:hAnsi="Times New Roman"/>
          <w:i/>
          <w:color w:val="auto"/>
          <w:sz w:val="22"/>
          <w:szCs w:val="22"/>
          <w:lang w:val="af-ZA" w:eastAsia="ar-SA"/>
        </w:rPr>
        <w:t>(se precizează explicit resursele/echipamentele/personalul care sunt puse la dispoziția operatorului economic)</w:t>
      </w:r>
    </w:p>
    <w:p w14:paraId="6D2D9993" w14:textId="77777777" w:rsidR="00A3777C" w:rsidRPr="00A3777C" w:rsidRDefault="00A3777C" w:rsidP="00A3777C">
      <w:pPr>
        <w:widowControl/>
        <w:shd w:val="clear" w:color="auto" w:fill="FFFFFF"/>
        <w:tabs>
          <w:tab w:val="left" w:leader="dot" w:pos="7181"/>
        </w:tabs>
        <w:suppressAutoHyphens/>
        <w:ind w:right="-612" w:firstLine="567"/>
        <w:jc w:val="both"/>
        <w:rPr>
          <w:rFonts w:ascii="Times New Roman" w:eastAsia="Calibri" w:hAnsi="Times New Roman"/>
          <w:color w:val="auto"/>
          <w:sz w:val="22"/>
          <w:szCs w:val="22"/>
          <w:lang w:val="af-ZA" w:eastAsia="ar-SA"/>
        </w:rPr>
      </w:pPr>
      <w:r w:rsidRPr="00A3777C">
        <w:rPr>
          <w:rFonts w:ascii="Times New Roman" w:eastAsia="Calibri" w:hAnsi="Times New Roman"/>
          <w:color w:val="auto"/>
          <w:sz w:val="22"/>
          <w:szCs w:val="22"/>
          <w:lang w:val="af-ZA" w:eastAsia="ar-SA"/>
        </w:rPr>
        <w:t>Acordarea susţinerii tehnice şi profesionale nu implică alte costuri pentru achizitor, cu excepţia celor care au fost incluse în propunerea financiară.</w:t>
      </w:r>
    </w:p>
    <w:p w14:paraId="09697E0A" w14:textId="77777777" w:rsidR="00A3777C" w:rsidRPr="00A3777C" w:rsidRDefault="00A3777C" w:rsidP="00A3777C">
      <w:pPr>
        <w:widowControl/>
        <w:shd w:val="clear" w:color="auto" w:fill="FFFFFF"/>
        <w:suppressAutoHyphens/>
        <w:ind w:right="-612" w:firstLine="567"/>
        <w:jc w:val="both"/>
        <w:rPr>
          <w:rFonts w:ascii="Times New Roman" w:eastAsia="Calibri" w:hAnsi="Times New Roman"/>
          <w:color w:val="auto"/>
          <w:sz w:val="22"/>
          <w:szCs w:val="22"/>
          <w:lang w:val="af-ZA" w:eastAsia="ar-SA"/>
        </w:rPr>
      </w:pPr>
    </w:p>
    <w:p w14:paraId="2F14ECD2" w14:textId="77777777" w:rsidR="00A3777C" w:rsidRPr="00A3777C" w:rsidRDefault="00A3777C" w:rsidP="00A3777C">
      <w:pPr>
        <w:widowControl/>
        <w:shd w:val="clear" w:color="auto" w:fill="FFFFFF"/>
        <w:suppressAutoHyphens/>
        <w:ind w:right="-612" w:firstLine="567"/>
        <w:jc w:val="both"/>
        <w:rPr>
          <w:rFonts w:ascii="Times New Roman" w:eastAsia="Calibri" w:hAnsi="Times New Roman"/>
          <w:color w:val="auto"/>
          <w:sz w:val="22"/>
          <w:szCs w:val="22"/>
          <w:lang w:val="af-ZA" w:eastAsia="ar-SA"/>
        </w:rPr>
      </w:pPr>
      <w:r w:rsidRPr="00A3777C">
        <w:rPr>
          <w:rFonts w:ascii="Times New Roman" w:eastAsia="Calibri" w:hAnsi="Times New Roman"/>
          <w:color w:val="auto"/>
          <w:sz w:val="22"/>
          <w:szCs w:val="22"/>
          <w:lang w:val="af-ZA" w:eastAsia="ar-SA"/>
        </w:rPr>
        <w:t>În acest sens, ne obligăm în mod ferm, necondiţionat şi irevocabil, să punem la dispoziţia .......... (</w:t>
      </w:r>
      <w:r w:rsidRPr="00A3777C">
        <w:rPr>
          <w:rFonts w:ascii="Times New Roman" w:eastAsia="Calibri" w:hAnsi="Times New Roman"/>
          <w:i/>
          <w:color w:val="auto"/>
          <w:sz w:val="22"/>
          <w:szCs w:val="22"/>
          <w:lang w:val="af-ZA" w:eastAsia="ar-SA"/>
        </w:rPr>
        <w:t>denumirea</w:t>
      </w:r>
      <w:r w:rsidRPr="00A3777C">
        <w:rPr>
          <w:rFonts w:ascii="Times New Roman" w:eastAsia="Calibri" w:hAnsi="Times New Roman"/>
          <w:color w:val="auto"/>
          <w:sz w:val="22"/>
          <w:szCs w:val="22"/>
          <w:lang w:val="af-ZA" w:eastAsia="ar-SA"/>
        </w:rPr>
        <w:t xml:space="preserve"> </w:t>
      </w:r>
      <w:r w:rsidRPr="00A3777C">
        <w:rPr>
          <w:rFonts w:ascii="Times New Roman" w:eastAsia="Calibri" w:hAnsi="Times New Roman"/>
          <w:i/>
          <w:color w:val="auto"/>
          <w:sz w:val="22"/>
          <w:szCs w:val="22"/>
          <w:lang w:val="af-ZA" w:eastAsia="ar-SA"/>
        </w:rPr>
        <w:t xml:space="preserve">ofertantului/candidatului/grupului de operatori economici) </w:t>
      </w:r>
      <w:r w:rsidRPr="00A3777C">
        <w:rPr>
          <w:rFonts w:ascii="Times New Roman" w:eastAsia="Calibri" w:hAnsi="Times New Roman"/>
          <w:color w:val="auto"/>
          <w:sz w:val="22"/>
          <w:szCs w:val="22"/>
          <w:lang w:val="af-ZA" w:eastAsia="ar-SA"/>
        </w:rPr>
        <w:t>resursele tehnice şi/sau profesionale ................................................ ..................................................................necesare pentru îndeplinirea integrală, reglementară şi la termen a contractului de achiziţie publică.</w:t>
      </w:r>
    </w:p>
    <w:p w14:paraId="50CE0E0D" w14:textId="77777777" w:rsidR="00A3777C" w:rsidRPr="00A3777C" w:rsidRDefault="00A3777C" w:rsidP="00A3777C">
      <w:pPr>
        <w:widowControl/>
        <w:shd w:val="clear" w:color="auto" w:fill="FFFFFF"/>
        <w:suppressAutoHyphens/>
        <w:ind w:right="-612" w:firstLine="567"/>
        <w:jc w:val="both"/>
        <w:rPr>
          <w:rFonts w:ascii="Times New Roman" w:eastAsia="Calibri" w:hAnsi="Times New Roman"/>
          <w:color w:val="FF0000"/>
          <w:sz w:val="22"/>
          <w:szCs w:val="22"/>
          <w:lang w:val="af-ZA" w:eastAsia="ar-SA"/>
        </w:rPr>
      </w:pPr>
    </w:p>
    <w:p w14:paraId="0BFDF9CB" w14:textId="77777777" w:rsidR="00A3777C" w:rsidRPr="00A3777C" w:rsidRDefault="00A3777C" w:rsidP="00A3777C">
      <w:pPr>
        <w:widowControl/>
        <w:shd w:val="clear" w:color="auto" w:fill="FFFFFF"/>
        <w:suppressAutoHyphens/>
        <w:ind w:right="-612" w:firstLine="567"/>
        <w:jc w:val="both"/>
        <w:rPr>
          <w:rFonts w:ascii="Times New Roman" w:eastAsia="Calibri" w:hAnsi="Times New Roman"/>
          <w:color w:val="auto"/>
          <w:sz w:val="22"/>
          <w:szCs w:val="22"/>
          <w:lang w:val="af-ZA" w:eastAsia="ar-SA"/>
        </w:rPr>
      </w:pPr>
      <w:r w:rsidRPr="00A3777C">
        <w:rPr>
          <w:rFonts w:ascii="Times New Roman" w:eastAsia="Calibri" w:hAnsi="Times New Roman"/>
          <w:color w:val="auto"/>
          <w:sz w:val="22"/>
          <w:szCs w:val="22"/>
          <w:lang w:val="af-ZA" w:eastAsia="ar-SA"/>
        </w:rPr>
        <w:t xml:space="preserve">Noi, ....................... </w:t>
      </w:r>
      <w:r w:rsidRPr="00A3777C">
        <w:rPr>
          <w:rFonts w:ascii="Times New Roman" w:eastAsia="Calibri" w:hAnsi="Times New Roman"/>
          <w:i/>
          <w:color w:val="auto"/>
          <w:sz w:val="22"/>
          <w:szCs w:val="22"/>
          <w:lang w:val="af-ZA" w:eastAsia="ar-SA"/>
        </w:rPr>
        <w:t>(denumirea terţului susţinător tehnic şi</w:t>
      </w:r>
      <w:r w:rsidRPr="00A3777C">
        <w:rPr>
          <w:rFonts w:ascii="Times New Roman" w:eastAsia="Calibri" w:hAnsi="Times New Roman"/>
          <w:color w:val="auto"/>
          <w:sz w:val="22"/>
          <w:szCs w:val="22"/>
          <w:lang w:val="af-ZA" w:eastAsia="ar-SA"/>
        </w:rPr>
        <w:t xml:space="preserve"> </w:t>
      </w:r>
      <w:r w:rsidRPr="00A3777C">
        <w:rPr>
          <w:rFonts w:ascii="Times New Roman" w:eastAsia="Calibri" w:hAnsi="Times New Roman"/>
          <w:i/>
          <w:color w:val="auto"/>
          <w:sz w:val="22"/>
          <w:szCs w:val="22"/>
          <w:lang w:val="af-ZA" w:eastAsia="ar-SA"/>
        </w:rPr>
        <w:t>profesional),</w:t>
      </w:r>
      <w:r w:rsidRPr="00A3777C">
        <w:rPr>
          <w:rFonts w:ascii="Times New Roman" w:eastAsia="Calibri" w:hAnsi="Times New Roman"/>
          <w:color w:val="auto"/>
          <w:sz w:val="22"/>
          <w:szCs w:val="22"/>
          <w:lang w:val="af-ZA" w:eastAsia="ar-SA"/>
        </w:rPr>
        <w:t xml:space="preserve"> declarăm că înţelegem să răspundem, în mod necondiţionat, faţă de autoritatea contractantă pentru neexecutarea oricărei obligaţii asumate de ....................... </w:t>
      </w:r>
      <w:r w:rsidRPr="00A3777C">
        <w:rPr>
          <w:rFonts w:ascii="Times New Roman" w:eastAsia="Calibri" w:hAnsi="Times New Roman"/>
          <w:i/>
          <w:color w:val="auto"/>
          <w:sz w:val="22"/>
          <w:szCs w:val="22"/>
          <w:lang w:val="af-ZA" w:eastAsia="ar-SA"/>
        </w:rPr>
        <w:t>(denumire ofertant/candidatului/grupul de operatori economici)</w:t>
      </w:r>
      <w:r w:rsidRPr="00A3777C">
        <w:rPr>
          <w:rFonts w:ascii="Times New Roman" w:eastAsia="Calibri" w:hAnsi="Times New Roman"/>
          <w:color w:val="auto"/>
          <w:sz w:val="22"/>
          <w:szCs w:val="22"/>
          <w:lang w:val="af-ZA" w:eastAsia="ar-SA"/>
        </w:rPr>
        <w:t xml:space="preserve">, în baza contractului de achiziţie publică, şi pentru care ................ </w:t>
      </w:r>
      <w:r w:rsidRPr="00A3777C">
        <w:rPr>
          <w:rFonts w:ascii="Times New Roman" w:eastAsia="Calibri" w:hAnsi="Times New Roman"/>
          <w:i/>
          <w:color w:val="auto"/>
          <w:sz w:val="22"/>
          <w:szCs w:val="22"/>
          <w:lang w:val="af-ZA" w:eastAsia="ar-SA"/>
        </w:rPr>
        <w:t>(denumire operatorul/candidatului/grupul de operatori economici)</w:t>
      </w:r>
      <w:r w:rsidRPr="00A3777C">
        <w:rPr>
          <w:rFonts w:ascii="Times New Roman" w:eastAsia="Calibri" w:hAnsi="Times New Roman"/>
          <w:color w:val="auto"/>
          <w:sz w:val="22"/>
          <w:szCs w:val="22"/>
          <w:lang w:val="af-ZA" w:eastAsia="ar-SA"/>
        </w:rPr>
        <w:t xml:space="preserve"> a primit susţinerea tehnică şi profesională conform prezentului angajament, renunţând în acest sens, definitiv şi irevocabil, la invocarea beneficiului de diviziune sau discuţiune.</w:t>
      </w:r>
    </w:p>
    <w:p w14:paraId="296497E5" w14:textId="77777777" w:rsidR="00A3777C" w:rsidRPr="00A3777C" w:rsidRDefault="00A3777C" w:rsidP="00A3777C">
      <w:pPr>
        <w:widowControl/>
        <w:shd w:val="clear" w:color="auto" w:fill="FFFFFF"/>
        <w:suppressAutoHyphens/>
        <w:ind w:right="-612" w:firstLine="567"/>
        <w:jc w:val="both"/>
        <w:rPr>
          <w:rFonts w:ascii="Times New Roman" w:eastAsia="Calibri" w:hAnsi="Times New Roman"/>
          <w:color w:val="auto"/>
          <w:sz w:val="22"/>
          <w:szCs w:val="22"/>
          <w:lang w:val="af-ZA" w:eastAsia="ar-SA"/>
        </w:rPr>
      </w:pPr>
      <w:r w:rsidRPr="00A3777C">
        <w:rPr>
          <w:rFonts w:ascii="Times New Roman" w:eastAsia="Calibri" w:hAnsi="Times New Roman"/>
          <w:color w:val="auto"/>
          <w:sz w:val="22"/>
          <w:szCs w:val="22"/>
          <w:lang w:val="af-ZA" w:eastAsia="ar-SA"/>
        </w:rPr>
        <w:t xml:space="preserve">Noi, .................. </w:t>
      </w:r>
      <w:r w:rsidRPr="00A3777C">
        <w:rPr>
          <w:rFonts w:ascii="Times New Roman" w:eastAsia="Calibri" w:hAnsi="Times New Roman"/>
          <w:i/>
          <w:color w:val="auto"/>
          <w:sz w:val="22"/>
          <w:szCs w:val="22"/>
          <w:lang w:val="af-ZA" w:eastAsia="ar-SA"/>
        </w:rPr>
        <w:t>(denumirea terţului susţinător tehnic şi profesional),</w:t>
      </w:r>
      <w:r w:rsidRPr="00A3777C">
        <w:rPr>
          <w:rFonts w:ascii="Times New Roman" w:eastAsia="Calibri" w:hAnsi="Times New Roman"/>
          <w:color w:val="auto"/>
          <w:sz w:val="22"/>
          <w:szCs w:val="22"/>
          <w:lang w:val="af-ZA" w:eastAsia="ar-SA"/>
        </w:rPr>
        <w:t xml:space="preserve"> declarăm ca înţelegem să renunţăm definitiv şi irevocabil la dreptul de a invoca orice excepţie de neexecutare, atât faţă de autoritatea contractantă, cât şi faţă de ................. (</w:t>
      </w:r>
      <w:r w:rsidRPr="00A3777C">
        <w:rPr>
          <w:rFonts w:ascii="Times New Roman" w:eastAsia="Calibri" w:hAnsi="Times New Roman"/>
          <w:i/>
          <w:color w:val="auto"/>
          <w:sz w:val="22"/>
          <w:szCs w:val="22"/>
          <w:lang w:val="af-ZA" w:eastAsia="ar-SA"/>
        </w:rPr>
        <w:t>denumire ofertant/grupul de</w:t>
      </w:r>
      <w:r w:rsidRPr="00A3777C">
        <w:rPr>
          <w:rFonts w:ascii="Times New Roman" w:eastAsia="Calibri" w:hAnsi="Times New Roman"/>
          <w:color w:val="auto"/>
          <w:sz w:val="22"/>
          <w:szCs w:val="22"/>
          <w:lang w:val="af-ZA" w:eastAsia="ar-SA"/>
        </w:rPr>
        <w:t xml:space="preserve"> </w:t>
      </w:r>
      <w:r w:rsidRPr="00A3777C">
        <w:rPr>
          <w:rFonts w:ascii="Times New Roman" w:eastAsia="Calibri" w:hAnsi="Times New Roman"/>
          <w:i/>
          <w:color w:val="auto"/>
          <w:sz w:val="22"/>
          <w:szCs w:val="22"/>
          <w:lang w:val="af-ZA" w:eastAsia="ar-SA"/>
        </w:rPr>
        <w:t>ofertanţi),</w:t>
      </w:r>
      <w:r w:rsidRPr="00A3777C">
        <w:rPr>
          <w:rFonts w:ascii="Times New Roman" w:eastAsia="Calibri" w:hAnsi="Times New Roman"/>
          <w:color w:val="auto"/>
          <w:sz w:val="22"/>
          <w:szCs w:val="22"/>
          <w:lang w:val="af-ZA" w:eastAsia="ar-SA"/>
        </w:rPr>
        <w:t xml:space="preserve"> care ar putea conduce la neexecutarea, parţială sau totală, sau la executarea cu întârziere sau în mod necorespunzător a obligaţiilor asumate de noi prin prezentul angajament.</w:t>
      </w:r>
    </w:p>
    <w:p w14:paraId="1323FA0C" w14:textId="77777777" w:rsidR="00A3777C" w:rsidRPr="00A3777C" w:rsidRDefault="00A3777C" w:rsidP="00A3777C">
      <w:pPr>
        <w:widowControl/>
        <w:shd w:val="clear" w:color="auto" w:fill="FFFFFF"/>
        <w:suppressAutoHyphens/>
        <w:ind w:right="-612" w:firstLine="567"/>
        <w:jc w:val="both"/>
        <w:rPr>
          <w:rFonts w:ascii="Times New Roman" w:eastAsia="Calibri" w:hAnsi="Times New Roman"/>
          <w:color w:val="auto"/>
          <w:spacing w:val="-1"/>
          <w:sz w:val="22"/>
          <w:szCs w:val="22"/>
          <w:lang w:val="af-ZA" w:eastAsia="ar-SA"/>
        </w:rPr>
      </w:pPr>
      <w:r w:rsidRPr="00A3777C">
        <w:rPr>
          <w:rFonts w:ascii="Times New Roman" w:eastAsia="Calibri" w:hAnsi="Times New Roman"/>
          <w:color w:val="auto"/>
          <w:spacing w:val="-1"/>
          <w:sz w:val="22"/>
          <w:szCs w:val="22"/>
          <w:lang w:val="af-ZA" w:eastAsia="ar-SA"/>
        </w:rPr>
        <w:t>Noi,..................................</w:t>
      </w:r>
      <w:r w:rsidRPr="00A3777C">
        <w:rPr>
          <w:rFonts w:ascii="Times New Roman" w:eastAsia="Calibri" w:hAnsi="Times New Roman"/>
          <w:i/>
          <w:color w:val="auto"/>
          <w:sz w:val="22"/>
          <w:szCs w:val="22"/>
          <w:lang w:val="af-ZA" w:eastAsia="ar-SA"/>
        </w:rPr>
        <w:t xml:space="preserve"> (denumirea terţului susţinător tehnic şi profesional),</w:t>
      </w:r>
      <w:r w:rsidRPr="00A3777C">
        <w:rPr>
          <w:rFonts w:ascii="Times New Roman" w:eastAsia="Calibri" w:hAnsi="Times New Roman"/>
          <w:color w:val="auto"/>
          <w:sz w:val="22"/>
          <w:szCs w:val="22"/>
          <w:lang w:val="af-ZA" w:eastAsia="ar-SA"/>
        </w:rPr>
        <w:t xml:space="preserve"> declarăm că înţelegem să răspundem pentru prejudiciile cauzate autorităţii contractante ca urmare a nerespectării obligaţiilor prevăzute în angajament.</w:t>
      </w:r>
    </w:p>
    <w:p w14:paraId="663C4745" w14:textId="77777777" w:rsidR="00A3777C" w:rsidRPr="00A3777C" w:rsidRDefault="00A3777C" w:rsidP="00A3777C">
      <w:pPr>
        <w:widowControl/>
        <w:shd w:val="clear" w:color="auto" w:fill="FFFFFF"/>
        <w:suppressAutoHyphens/>
        <w:ind w:right="-612" w:firstLine="567"/>
        <w:jc w:val="both"/>
        <w:rPr>
          <w:rFonts w:ascii="Times New Roman" w:eastAsia="Calibri" w:hAnsi="Times New Roman"/>
          <w:color w:val="auto"/>
          <w:spacing w:val="-1"/>
          <w:sz w:val="22"/>
          <w:szCs w:val="22"/>
          <w:lang w:val="af-ZA" w:eastAsia="ar-SA"/>
        </w:rPr>
      </w:pPr>
    </w:p>
    <w:p w14:paraId="318702A6" w14:textId="77777777" w:rsidR="00A3777C" w:rsidRPr="00A3777C" w:rsidRDefault="00A3777C" w:rsidP="00A3777C">
      <w:pPr>
        <w:widowControl/>
        <w:shd w:val="clear" w:color="auto" w:fill="FFFFFF"/>
        <w:suppressAutoHyphens/>
        <w:ind w:right="-612" w:firstLine="567"/>
        <w:jc w:val="both"/>
        <w:rPr>
          <w:rFonts w:ascii="Times New Roman" w:eastAsia="Calibri" w:hAnsi="Times New Roman"/>
          <w:color w:val="auto"/>
          <w:spacing w:val="-1"/>
          <w:sz w:val="22"/>
          <w:szCs w:val="22"/>
          <w:lang w:val="af-ZA" w:eastAsia="ar-SA"/>
        </w:rPr>
      </w:pPr>
      <w:r w:rsidRPr="00A3777C">
        <w:rPr>
          <w:rFonts w:ascii="Times New Roman" w:eastAsia="Calibri" w:hAnsi="Times New Roman"/>
          <w:color w:val="auto"/>
          <w:spacing w:val="-1"/>
          <w:sz w:val="22"/>
          <w:szCs w:val="22"/>
          <w:lang w:val="af-ZA" w:eastAsia="ar-SA"/>
        </w:rPr>
        <w:t>Prezentul reprezintă angajamentul nostru ferm încheiat în conformitate cu prevederile art. 182 din Legea nr. 98/2016 , care dau dreptul autorităţii contractante de a solicita, în mod legitim, îndeplinirea de către noi a obligaţiilor care decurg din susţinerea tehnică şi profesională acordată ...............................</w:t>
      </w:r>
      <w:r w:rsidRPr="00A3777C">
        <w:rPr>
          <w:rFonts w:ascii="Times New Roman" w:eastAsia="Calibri" w:hAnsi="Times New Roman"/>
          <w:color w:val="auto"/>
          <w:sz w:val="22"/>
          <w:szCs w:val="22"/>
          <w:lang w:val="af-ZA" w:eastAsia="ar-SA"/>
        </w:rPr>
        <w:t xml:space="preserve"> (</w:t>
      </w:r>
      <w:r w:rsidRPr="00A3777C">
        <w:rPr>
          <w:rFonts w:ascii="Times New Roman" w:eastAsia="Calibri" w:hAnsi="Times New Roman"/>
          <w:i/>
          <w:color w:val="auto"/>
          <w:sz w:val="22"/>
          <w:szCs w:val="22"/>
          <w:lang w:val="af-ZA" w:eastAsia="ar-SA"/>
        </w:rPr>
        <w:t>denumirea</w:t>
      </w:r>
      <w:r w:rsidRPr="00A3777C">
        <w:rPr>
          <w:rFonts w:ascii="Times New Roman" w:eastAsia="Calibri" w:hAnsi="Times New Roman"/>
          <w:color w:val="auto"/>
          <w:sz w:val="22"/>
          <w:szCs w:val="22"/>
          <w:lang w:val="af-ZA" w:eastAsia="ar-SA"/>
        </w:rPr>
        <w:t xml:space="preserve"> </w:t>
      </w:r>
      <w:r w:rsidRPr="00A3777C">
        <w:rPr>
          <w:rFonts w:ascii="Times New Roman" w:eastAsia="Calibri" w:hAnsi="Times New Roman"/>
          <w:i/>
          <w:color w:val="auto"/>
          <w:sz w:val="22"/>
          <w:szCs w:val="22"/>
          <w:lang w:val="af-ZA" w:eastAsia="ar-SA"/>
        </w:rPr>
        <w:t>ofertantului/lcandidatului/grupului de operatori economici).</w:t>
      </w:r>
    </w:p>
    <w:p w14:paraId="237D7951" w14:textId="77777777" w:rsidR="00A3777C" w:rsidRPr="00A3777C" w:rsidRDefault="00A3777C" w:rsidP="00A3777C">
      <w:pPr>
        <w:widowControl/>
        <w:shd w:val="clear" w:color="auto" w:fill="FFFFFF"/>
        <w:suppressAutoHyphens/>
        <w:ind w:right="-612" w:firstLine="567"/>
        <w:rPr>
          <w:rFonts w:ascii="Times New Roman" w:eastAsia="Calibri" w:hAnsi="Times New Roman"/>
          <w:color w:val="auto"/>
          <w:spacing w:val="-1"/>
          <w:sz w:val="22"/>
          <w:szCs w:val="22"/>
          <w:lang w:val="af-ZA" w:eastAsia="ar-SA"/>
        </w:rPr>
      </w:pPr>
    </w:p>
    <w:p w14:paraId="1FA3D831" w14:textId="77777777" w:rsidR="00A3777C" w:rsidRPr="00A3777C" w:rsidRDefault="00A3777C" w:rsidP="00A3777C">
      <w:pPr>
        <w:widowControl/>
        <w:shd w:val="clear" w:color="auto" w:fill="FFFFFF"/>
        <w:suppressAutoHyphens/>
        <w:ind w:right="-612" w:firstLine="567"/>
        <w:rPr>
          <w:rFonts w:ascii="Times New Roman" w:eastAsia="Calibri" w:hAnsi="Times New Roman"/>
          <w:color w:val="auto"/>
          <w:spacing w:val="-1"/>
          <w:sz w:val="22"/>
          <w:szCs w:val="22"/>
          <w:lang w:val="af-ZA" w:eastAsia="ar-SA"/>
        </w:rPr>
      </w:pPr>
      <w:r w:rsidRPr="00A3777C">
        <w:rPr>
          <w:rFonts w:ascii="Times New Roman" w:eastAsia="Calibri" w:hAnsi="Times New Roman"/>
          <w:color w:val="auto"/>
          <w:spacing w:val="-1"/>
          <w:sz w:val="22"/>
          <w:szCs w:val="22"/>
          <w:lang w:val="af-ZA" w:eastAsia="ar-SA"/>
        </w:rPr>
        <w:t>Data completării,</w:t>
      </w:r>
      <w:r w:rsidRPr="00A3777C">
        <w:rPr>
          <w:rFonts w:ascii="Times New Roman" w:eastAsia="Calibri" w:hAnsi="Times New Roman"/>
          <w:color w:val="auto"/>
          <w:spacing w:val="-1"/>
          <w:sz w:val="22"/>
          <w:szCs w:val="22"/>
          <w:lang w:val="af-ZA" w:eastAsia="ar-SA"/>
        </w:rPr>
        <w:tab/>
      </w:r>
      <w:r w:rsidRPr="00A3777C">
        <w:rPr>
          <w:rFonts w:ascii="Times New Roman" w:eastAsia="Calibri" w:hAnsi="Times New Roman"/>
          <w:color w:val="auto"/>
          <w:spacing w:val="-1"/>
          <w:sz w:val="22"/>
          <w:szCs w:val="22"/>
          <w:lang w:val="af-ZA" w:eastAsia="ar-SA"/>
        </w:rPr>
        <w:tab/>
      </w:r>
      <w:r w:rsidRPr="00A3777C">
        <w:rPr>
          <w:rFonts w:ascii="Times New Roman" w:eastAsia="Calibri" w:hAnsi="Times New Roman"/>
          <w:color w:val="auto"/>
          <w:spacing w:val="-1"/>
          <w:sz w:val="22"/>
          <w:szCs w:val="22"/>
          <w:lang w:val="af-ZA" w:eastAsia="ar-SA"/>
        </w:rPr>
        <w:tab/>
      </w:r>
      <w:r w:rsidRPr="00A3777C">
        <w:rPr>
          <w:rFonts w:ascii="Times New Roman" w:eastAsia="Calibri" w:hAnsi="Times New Roman"/>
          <w:color w:val="auto"/>
          <w:spacing w:val="-1"/>
          <w:sz w:val="22"/>
          <w:szCs w:val="22"/>
          <w:lang w:val="af-ZA" w:eastAsia="ar-SA"/>
        </w:rPr>
        <w:tab/>
      </w:r>
      <w:r w:rsidRPr="00A3777C">
        <w:rPr>
          <w:rFonts w:ascii="Times New Roman" w:eastAsia="Calibri" w:hAnsi="Times New Roman"/>
          <w:color w:val="auto"/>
          <w:spacing w:val="-1"/>
          <w:sz w:val="22"/>
          <w:szCs w:val="22"/>
          <w:lang w:val="af-ZA" w:eastAsia="ar-SA"/>
        </w:rPr>
        <w:tab/>
      </w:r>
      <w:r w:rsidRPr="00A3777C">
        <w:rPr>
          <w:rFonts w:ascii="Times New Roman" w:eastAsia="Calibri" w:hAnsi="Times New Roman"/>
          <w:color w:val="auto"/>
          <w:spacing w:val="-1"/>
          <w:sz w:val="22"/>
          <w:szCs w:val="22"/>
          <w:lang w:val="af-ZA" w:eastAsia="ar-SA"/>
        </w:rPr>
        <w:tab/>
        <w:t xml:space="preserve">       Terţ susţinător,</w:t>
      </w:r>
    </w:p>
    <w:p w14:paraId="6BA99961" w14:textId="77777777" w:rsidR="00A3777C" w:rsidRPr="00A3777C" w:rsidRDefault="00A3777C" w:rsidP="00A3777C">
      <w:pPr>
        <w:widowControl/>
        <w:shd w:val="clear" w:color="auto" w:fill="FFFFFF"/>
        <w:suppressAutoHyphens/>
        <w:ind w:right="-612" w:firstLine="567"/>
        <w:rPr>
          <w:rFonts w:ascii="Times New Roman" w:eastAsia="Calibri" w:hAnsi="Times New Roman"/>
          <w:color w:val="auto"/>
          <w:spacing w:val="-1"/>
          <w:sz w:val="22"/>
          <w:szCs w:val="22"/>
          <w:lang w:val="af-ZA" w:eastAsia="ar-SA"/>
        </w:rPr>
      </w:pPr>
      <w:r w:rsidRPr="00A3777C">
        <w:rPr>
          <w:rFonts w:ascii="Times New Roman" w:eastAsia="Calibri" w:hAnsi="Times New Roman"/>
          <w:color w:val="auto"/>
          <w:spacing w:val="-1"/>
          <w:sz w:val="22"/>
          <w:szCs w:val="22"/>
          <w:lang w:val="af-ZA" w:eastAsia="ar-SA"/>
        </w:rPr>
        <w:t>...........................</w:t>
      </w:r>
      <w:r w:rsidRPr="00A3777C">
        <w:rPr>
          <w:rFonts w:ascii="Times New Roman" w:eastAsia="Calibri" w:hAnsi="Times New Roman"/>
          <w:color w:val="auto"/>
          <w:spacing w:val="-1"/>
          <w:sz w:val="22"/>
          <w:szCs w:val="22"/>
          <w:lang w:val="af-ZA" w:eastAsia="ar-SA"/>
        </w:rPr>
        <w:tab/>
      </w:r>
      <w:r w:rsidRPr="00A3777C">
        <w:rPr>
          <w:rFonts w:ascii="Times New Roman" w:eastAsia="Calibri" w:hAnsi="Times New Roman"/>
          <w:color w:val="auto"/>
          <w:spacing w:val="-1"/>
          <w:sz w:val="22"/>
          <w:szCs w:val="22"/>
          <w:lang w:val="af-ZA" w:eastAsia="ar-SA"/>
        </w:rPr>
        <w:tab/>
      </w:r>
      <w:r w:rsidRPr="00A3777C">
        <w:rPr>
          <w:rFonts w:ascii="Times New Roman" w:eastAsia="Calibri" w:hAnsi="Times New Roman"/>
          <w:color w:val="auto"/>
          <w:spacing w:val="-1"/>
          <w:sz w:val="22"/>
          <w:szCs w:val="22"/>
          <w:lang w:val="af-ZA" w:eastAsia="ar-SA"/>
        </w:rPr>
        <w:tab/>
      </w:r>
      <w:r w:rsidRPr="00A3777C">
        <w:rPr>
          <w:rFonts w:ascii="Times New Roman" w:eastAsia="Calibri" w:hAnsi="Times New Roman"/>
          <w:color w:val="auto"/>
          <w:spacing w:val="-1"/>
          <w:sz w:val="22"/>
          <w:szCs w:val="22"/>
          <w:lang w:val="af-ZA" w:eastAsia="ar-SA"/>
        </w:rPr>
        <w:tab/>
      </w:r>
      <w:r w:rsidRPr="00A3777C">
        <w:rPr>
          <w:rFonts w:ascii="Times New Roman" w:eastAsia="Calibri" w:hAnsi="Times New Roman"/>
          <w:color w:val="auto"/>
          <w:spacing w:val="-1"/>
          <w:sz w:val="22"/>
          <w:szCs w:val="22"/>
          <w:lang w:val="af-ZA" w:eastAsia="ar-SA"/>
        </w:rPr>
        <w:tab/>
      </w:r>
      <w:r w:rsidRPr="00A3777C">
        <w:rPr>
          <w:rFonts w:ascii="Times New Roman" w:eastAsia="Calibri" w:hAnsi="Times New Roman"/>
          <w:color w:val="auto"/>
          <w:spacing w:val="-1"/>
          <w:sz w:val="22"/>
          <w:szCs w:val="22"/>
          <w:lang w:val="af-ZA" w:eastAsia="ar-SA"/>
        </w:rPr>
        <w:tab/>
        <w:t xml:space="preserve">  .................................</w:t>
      </w:r>
    </w:p>
    <w:p w14:paraId="646E0650" w14:textId="77777777" w:rsidR="00A3777C" w:rsidRPr="00A3777C" w:rsidRDefault="00A3777C" w:rsidP="00A3777C">
      <w:pPr>
        <w:widowControl/>
        <w:shd w:val="clear" w:color="auto" w:fill="FFFFFF"/>
        <w:suppressAutoHyphens/>
        <w:ind w:right="-612" w:firstLine="567"/>
        <w:rPr>
          <w:rFonts w:ascii="Times New Roman" w:eastAsia="Calibri" w:hAnsi="Times New Roman"/>
          <w:i/>
          <w:color w:val="auto"/>
          <w:spacing w:val="-1"/>
          <w:sz w:val="22"/>
          <w:szCs w:val="22"/>
          <w:lang w:val="af-ZA" w:eastAsia="ar-SA"/>
        </w:rPr>
      </w:pPr>
      <w:r w:rsidRPr="00A3777C">
        <w:rPr>
          <w:rFonts w:ascii="Times New Roman" w:eastAsia="Calibri" w:hAnsi="Times New Roman"/>
          <w:i/>
          <w:color w:val="auto"/>
          <w:spacing w:val="-1"/>
          <w:sz w:val="22"/>
          <w:szCs w:val="22"/>
          <w:lang w:val="af-ZA" w:eastAsia="ar-SA"/>
        </w:rPr>
        <w:t xml:space="preserve">                 (semnătură autorizat)</w:t>
      </w:r>
    </w:p>
    <w:p w14:paraId="6BF51070" w14:textId="77777777" w:rsidR="00A3777C" w:rsidRPr="00A3777C" w:rsidRDefault="00A3777C" w:rsidP="00A3777C">
      <w:pPr>
        <w:widowControl/>
        <w:shd w:val="clear" w:color="auto" w:fill="FFFFFF"/>
        <w:suppressAutoHyphens/>
        <w:ind w:right="-612" w:firstLine="567"/>
        <w:rPr>
          <w:rFonts w:ascii="Times New Roman" w:eastAsia="Calibri" w:hAnsi="Times New Roman"/>
          <w:i/>
          <w:color w:val="auto"/>
          <w:spacing w:val="-1"/>
          <w:sz w:val="22"/>
          <w:szCs w:val="22"/>
          <w:lang w:val="af-ZA" w:eastAsia="ar-SA"/>
        </w:rPr>
      </w:pPr>
    </w:p>
    <w:p w14:paraId="33848FAD" w14:textId="77777777" w:rsidR="00A3777C" w:rsidRPr="00A3777C" w:rsidRDefault="00A3777C" w:rsidP="00A3777C">
      <w:pPr>
        <w:widowControl/>
        <w:shd w:val="clear" w:color="auto" w:fill="FFFFFF"/>
        <w:suppressAutoHyphens/>
        <w:ind w:right="-612" w:firstLine="567"/>
        <w:jc w:val="both"/>
        <w:rPr>
          <w:rFonts w:ascii="Times New Roman" w:eastAsia="Calibri" w:hAnsi="Times New Roman"/>
          <w:b/>
          <w:bCs/>
          <w:i/>
          <w:color w:val="auto"/>
          <w:sz w:val="22"/>
          <w:szCs w:val="22"/>
          <w:lang w:eastAsia="ar-SA"/>
        </w:rPr>
      </w:pPr>
      <w:r w:rsidRPr="00A3777C">
        <w:rPr>
          <w:rFonts w:ascii="Times New Roman" w:eastAsia="Calibri" w:hAnsi="Times New Roman"/>
          <w:color w:val="auto"/>
          <w:sz w:val="22"/>
          <w:szCs w:val="22"/>
          <w:lang w:eastAsia="ar-SA"/>
        </w:rPr>
        <w:t xml:space="preserve">      </w:t>
      </w:r>
      <w:r w:rsidRPr="00A3777C">
        <w:rPr>
          <w:rFonts w:ascii="Times New Roman" w:eastAsia="Calibri" w:hAnsi="Times New Roman"/>
          <w:color w:val="auto"/>
          <w:sz w:val="22"/>
          <w:szCs w:val="22"/>
          <w:lang w:eastAsia="ar-SA"/>
        </w:rPr>
        <w:tab/>
        <w:t xml:space="preserve">          Notă: </w:t>
      </w:r>
      <w:r w:rsidRPr="00A3777C">
        <w:rPr>
          <w:rFonts w:ascii="Times New Roman" w:eastAsia="Calibri" w:hAnsi="Times New Roman"/>
          <w:b/>
          <w:bCs/>
          <w:i/>
          <w:color w:val="auto"/>
          <w:sz w:val="22"/>
          <w:szCs w:val="22"/>
          <w:lang w:eastAsia="ar-SA"/>
        </w:rPr>
        <w:t>Prezentul angajament ferm constituie un model orientativ şi se va completa în funcţie de cerinţele specifice ale obiectului contractului.</w:t>
      </w:r>
    </w:p>
    <w:p w14:paraId="7F88A467" w14:textId="77777777" w:rsidR="00A3777C" w:rsidRPr="00A3777C" w:rsidRDefault="00A3777C" w:rsidP="00A3777C">
      <w:pPr>
        <w:widowControl/>
        <w:shd w:val="clear" w:color="auto" w:fill="FFFFFF"/>
        <w:suppressAutoHyphens/>
        <w:ind w:left="-180" w:hanging="1164"/>
        <w:jc w:val="both"/>
        <w:rPr>
          <w:rFonts w:ascii="Times New Roman" w:eastAsia="Calibri" w:hAnsi="Times New Roman"/>
          <w:color w:val="FF0000"/>
          <w:lang w:val="af-ZA" w:eastAsia="ar-SA"/>
        </w:rPr>
      </w:pPr>
    </w:p>
    <w:p w14:paraId="38180B57" w14:textId="77777777" w:rsidR="00A3777C" w:rsidRPr="00A3777C" w:rsidRDefault="00A3777C" w:rsidP="00A3777C">
      <w:pPr>
        <w:widowControl/>
        <w:shd w:val="clear" w:color="auto" w:fill="FFFFFF"/>
        <w:suppressAutoHyphens/>
        <w:ind w:left="-180" w:hanging="1164"/>
        <w:jc w:val="both"/>
        <w:rPr>
          <w:rFonts w:ascii="Times New Roman" w:eastAsia="Calibri" w:hAnsi="Times New Roman"/>
          <w:color w:val="FF0000"/>
          <w:lang w:val="af-ZA" w:eastAsia="ar-SA"/>
        </w:rPr>
      </w:pPr>
    </w:p>
    <w:p w14:paraId="0D77CF44" w14:textId="77777777" w:rsidR="00A3777C" w:rsidRDefault="00A3777C" w:rsidP="00A3777C">
      <w:pPr>
        <w:widowControl/>
        <w:ind w:right="-612"/>
        <w:rPr>
          <w:rFonts w:ascii="Times New Roman" w:eastAsia="Times New Roman" w:hAnsi="Times New Roman"/>
          <w:b/>
          <w:color w:val="auto"/>
          <w:sz w:val="22"/>
          <w:szCs w:val="22"/>
        </w:rPr>
      </w:pPr>
    </w:p>
    <w:p w14:paraId="46473B11" w14:textId="77777777" w:rsidR="00A3777C" w:rsidRDefault="00A3777C" w:rsidP="00A3777C">
      <w:pPr>
        <w:widowControl/>
        <w:ind w:right="-612"/>
        <w:rPr>
          <w:rFonts w:ascii="Times New Roman" w:eastAsia="Times New Roman" w:hAnsi="Times New Roman"/>
          <w:b/>
          <w:color w:val="auto"/>
          <w:sz w:val="22"/>
          <w:szCs w:val="22"/>
        </w:rPr>
      </w:pPr>
    </w:p>
    <w:p w14:paraId="0467F38F" w14:textId="77777777" w:rsidR="00A3777C" w:rsidRDefault="00A3777C" w:rsidP="00A3777C">
      <w:pPr>
        <w:widowControl/>
        <w:ind w:right="-612"/>
        <w:rPr>
          <w:rFonts w:ascii="Times New Roman" w:eastAsia="Times New Roman" w:hAnsi="Times New Roman"/>
          <w:b/>
          <w:color w:val="auto"/>
          <w:sz w:val="22"/>
          <w:szCs w:val="22"/>
        </w:rPr>
      </w:pPr>
    </w:p>
    <w:p w14:paraId="06010B35" w14:textId="77777777" w:rsidR="00A3777C" w:rsidRPr="00A3777C" w:rsidRDefault="00A3777C" w:rsidP="00A3777C">
      <w:pPr>
        <w:widowControl/>
        <w:ind w:right="-612"/>
        <w:rPr>
          <w:rFonts w:ascii="Times New Roman" w:eastAsia="Times New Roman" w:hAnsi="Times New Roman"/>
          <w:b/>
          <w:color w:val="auto"/>
          <w:sz w:val="22"/>
          <w:szCs w:val="22"/>
        </w:rPr>
      </w:pPr>
    </w:p>
    <w:p w14:paraId="48572231" w14:textId="77777777" w:rsidR="00A3777C" w:rsidRPr="00A3777C" w:rsidRDefault="00A3777C" w:rsidP="00A3777C">
      <w:pPr>
        <w:widowControl/>
        <w:ind w:right="-612" w:firstLine="567"/>
        <w:rPr>
          <w:rFonts w:ascii="Times New Roman" w:eastAsia="Times New Roman" w:hAnsi="Times New Roman"/>
          <w:b/>
          <w:color w:val="auto"/>
          <w:sz w:val="22"/>
          <w:szCs w:val="22"/>
        </w:rPr>
      </w:pPr>
    </w:p>
    <w:p w14:paraId="51C79E5F" w14:textId="77777777" w:rsidR="00A3777C" w:rsidRPr="00A3777C" w:rsidRDefault="00A3777C" w:rsidP="00A3777C">
      <w:pPr>
        <w:widowControl/>
        <w:ind w:right="-612" w:firstLine="567"/>
        <w:rPr>
          <w:rFonts w:ascii="Times New Roman" w:eastAsia="Times New Roman" w:hAnsi="Times New Roman"/>
          <w:b/>
          <w:color w:val="auto"/>
          <w:sz w:val="22"/>
          <w:szCs w:val="22"/>
        </w:rPr>
      </w:pPr>
    </w:p>
    <w:p w14:paraId="721383EA" w14:textId="77777777" w:rsidR="00A3777C" w:rsidRPr="00A3777C" w:rsidRDefault="00A3777C" w:rsidP="00A3777C">
      <w:pPr>
        <w:widowControl/>
        <w:ind w:right="-612" w:firstLine="567"/>
        <w:rPr>
          <w:rFonts w:ascii="Times New Roman" w:eastAsia="Times New Roman" w:hAnsi="Times New Roman"/>
          <w:b/>
          <w:color w:val="auto"/>
          <w:sz w:val="22"/>
          <w:szCs w:val="22"/>
        </w:rPr>
      </w:pPr>
      <w:r w:rsidRPr="00A3777C">
        <w:rPr>
          <w:rFonts w:ascii="Times New Roman" w:eastAsia="Times New Roman" w:hAnsi="Times New Roman"/>
          <w:b/>
          <w:color w:val="auto"/>
          <w:sz w:val="22"/>
          <w:szCs w:val="22"/>
        </w:rPr>
        <w:lastRenderedPageBreak/>
        <w:t>BANCA</w:t>
      </w:r>
    </w:p>
    <w:p w14:paraId="71B8AD4D" w14:textId="77777777" w:rsidR="00A3777C" w:rsidRPr="00A3777C" w:rsidRDefault="00A3777C" w:rsidP="00A3777C">
      <w:pPr>
        <w:widowControl/>
        <w:ind w:right="-612" w:firstLine="567"/>
        <w:rPr>
          <w:rFonts w:ascii="Times New Roman" w:eastAsia="Times New Roman" w:hAnsi="Times New Roman"/>
          <w:color w:val="auto"/>
          <w:sz w:val="22"/>
          <w:szCs w:val="22"/>
        </w:rPr>
      </w:pPr>
      <w:r w:rsidRPr="00A3777C">
        <w:rPr>
          <w:rFonts w:ascii="Times New Roman" w:eastAsia="Times New Roman" w:hAnsi="Times New Roman"/>
          <w:color w:val="auto"/>
          <w:sz w:val="22"/>
          <w:szCs w:val="22"/>
        </w:rPr>
        <w:t xml:space="preserve">    ___________________</w:t>
      </w:r>
    </w:p>
    <w:p w14:paraId="54DD6892" w14:textId="77777777" w:rsidR="00A3777C" w:rsidRPr="00A3777C" w:rsidRDefault="00A3777C" w:rsidP="00A3777C">
      <w:pPr>
        <w:widowControl/>
        <w:ind w:right="-612" w:firstLine="567"/>
        <w:rPr>
          <w:rFonts w:ascii="Times New Roman" w:eastAsia="Times New Roman" w:hAnsi="Times New Roman"/>
          <w:bCs/>
          <w:iCs/>
          <w:color w:val="auto"/>
          <w:sz w:val="22"/>
          <w:szCs w:val="22"/>
        </w:rPr>
      </w:pPr>
      <w:r w:rsidRPr="00A3777C">
        <w:rPr>
          <w:rFonts w:ascii="Times New Roman" w:eastAsia="Times New Roman" w:hAnsi="Times New Roman"/>
          <w:bCs/>
          <w:iCs/>
          <w:color w:val="auto"/>
          <w:sz w:val="22"/>
          <w:szCs w:val="22"/>
        </w:rPr>
        <w:t xml:space="preserve">            (denumirea)</w:t>
      </w:r>
    </w:p>
    <w:p w14:paraId="4D017DC8" w14:textId="77777777" w:rsidR="00A3777C" w:rsidRPr="00A3777C" w:rsidRDefault="00A3777C" w:rsidP="00A3777C">
      <w:pPr>
        <w:widowControl/>
        <w:ind w:right="-612" w:firstLine="567"/>
        <w:rPr>
          <w:rFonts w:ascii="Times New Roman" w:eastAsia="Times New Roman" w:hAnsi="Times New Roman"/>
          <w:color w:val="auto"/>
          <w:sz w:val="22"/>
          <w:szCs w:val="22"/>
        </w:rPr>
      </w:pPr>
    </w:p>
    <w:p w14:paraId="4D434C34" w14:textId="77777777" w:rsidR="00A3777C" w:rsidRPr="00A3777C" w:rsidRDefault="00A3777C" w:rsidP="00A3777C">
      <w:pPr>
        <w:widowControl/>
        <w:ind w:right="-612" w:firstLine="567"/>
        <w:rPr>
          <w:rFonts w:ascii="Times New Roman" w:eastAsia="Times New Roman" w:hAnsi="Times New Roman"/>
          <w:color w:val="auto"/>
          <w:sz w:val="22"/>
          <w:szCs w:val="22"/>
        </w:rPr>
      </w:pPr>
    </w:p>
    <w:p w14:paraId="29CF4BF8" w14:textId="77777777" w:rsidR="00A3777C" w:rsidRPr="00A3777C" w:rsidRDefault="00A3777C" w:rsidP="00A3777C">
      <w:pPr>
        <w:widowControl/>
        <w:ind w:right="-612" w:firstLine="567"/>
        <w:rPr>
          <w:rFonts w:ascii="Times New Roman" w:eastAsia="Times New Roman" w:hAnsi="Times New Roman"/>
          <w:color w:val="auto"/>
          <w:sz w:val="22"/>
          <w:szCs w:val="22"/>
        </w:rPr>
      </w:pPr>
    </w:p>
    <w:p w14:paraId="10A24436" w14:textId="77777777" w:rsidR="00A3777C" w:rsidRPr="00A3777C" w:rsidRDefault="00A3777C" w:rsidP="00A3777C">
      <w:pPr>
        <w:widowControl/>
        <w:ind w:right="-612" w:firstLine="567"/>
        <w:rPr>
          <w:rFonts w:ascii="Times New Roman" w:eastAsia="Times New Roman" w:hAnsi="Times New Roman"/>
          <w:color w:val="auto"/>
          <w:sz w:val="22"/>
          <w:szCs w:val="22"/>
        </w:rPr>
      </w:pPr>
    </w:p>
    <w:p w14:paraId="3C1F7A4C" w14:textId="77777777" w:rsidR="00A3777C" w:rsidRPr="00A3777C" w:rsidRDefault="00A3777C" w:rsidP="00A3777C">
      <w:pPr>
        <w:widowControl/>
        <w:ind w:right="-612" w:firstLine="567"/>
        <w:jc w:val="center"/>
        <w:rPr>
          <w:rFonts w:ascii="Times New Roman" w:eastAsia="Times New Roman" w:hAnsi="Times New Roman"/>
          <w:b/>
          <w:color w:val="auto"/>
          <w:sz w:val="22"/>
          <w:szCs w:val="22"/>
          <w:lang w:val="af-ZA"/>
        </w:rPr>
      </w:pPr>
      <w:r w:rsidRPr="00A3777C">
        <w:rPr>
          <w:rFonts w:ascii="Times New Roman" w:eastAsia="Times New Roman" w:hAnsi="Times New Roman"/>
          <w:b/>
          <w:color w:val="auto"/>
          <w:sz w:val="22"/>
          <w:szCs w:val="22"/>
          <w:lang w:val="af-ZA"/>
        </w:rPr>
        <w:t>MODEL DE INSTRUMENT DE GARANTARE</w:t>
      </w:r>
    </w:p>
    <w:p w14:paraId="1EA395AB" w14:textId="77777777" w:rsidR="00A3777C" w:rsidRPr="00A3777C" w:rsidRDefault="00A3777C" w:rsidP="00A3777C">
      <w:pPr>
        <w:widowControl/>
        <w:ind w:right="-612" w:firstLine="567"/>
        <w:jc w:val="center"/>
        <w:rPr>
          <w:rFonts w:ascii="Times New Roman" w:eastAsia="Times New Roman" w:hAnsi="Times New Roman"/>
          <w:b/>
          <w:color w:val="auto"/>
          <w:sz w:val="22"/>
          <w:szCs w:val="22"/>
          <w:lang w:val="af-ZA"/>
        </w:rPr>
      </w:pPr>
      <w:r w:rsidRPr="00A3777C">
        <w:rPr>
          <w:rFonts w:ascii="Times New Roman" w:eastAsia="Times New Roman" w:hAnsi="Times New Roman"/>
          <w:b/>
          <w:color w:val="auto"/>
          <w:sz w:val="22"/>
          <w:szCs w:val="22"/>
          <w:lang w:val="af-ZA"/>
        </w:rPr>
        <w:t xml:space="preserve">pentru participare cu ofertă la procedura de atribuire a </w:t>
      </w:r>
      <w:r w:rsidRPr="00A3777C">
        <w:rPr>
          <w:rFonts w:ascii="Times New Roman" w:eastAsia="Times New Roman" w:hAnsi="Times New Roman"/>
          <w:b/>
          <w:bCs/>
          <w:color w:val="auto"/>
          <w:sz w:val="22"/>
          <w:szCs w:val="22"/>
          <w:lang w:val="af-ZA"/>
        </w:rPr>
        <w:t xml:space="preserve">contractului de  </w:t>
      </w:r>
      <w:r w:rsidRPr="00A3777C">
        <w:rPr>
          <w:rFonts w:ascii="Times New Roman" w:eastAsia="Times New Roman" w:hAnsi="Times New Roman"/>
          <w:noProof/>
          <w:color w:val="auto"/>
          <w:sz w:val="22"/>
          <w:szCs w:val="22"/>
          <w:lang w:val="af-ZA"/>
        </w:rPr>
        <w:t>__________ (</w:t>
      </w:r>
      <w:r w:rsidRPr="00A3777C">
        <w:rPr>
          <w:rFonts w:ascii="Times New Roman" w:eastAsia="Times New Roman" w:hAnsi="Times New Roman"/>
          <w:i/>
          <w:noProof/>
          <w:color w:val="auto"/>
          <w:sz w:val="22"/>
          <w:szCs w:val="22"/>
          <w:lang w:val="af-ZA"/>
        </w:rPr>
        <w:t>furnizare/servicii/lucrări)</w:t>
      </w:r>
    </w:p>
    <w:p w14:paraId="04B195B8" w14:textId="77777777" w:rsidR="00A3777C" w:rsidRPr="00A3777C" w:rsidRDefault="00A3777C" w:rsidP="00A3777C">
      <w:pPr>
        <w:widowControl/>
        <w:ind w:right="-612" w:firstLine="567"/>
        <w:jc w:val="center"/>
        <w:rPr>
          <w:rFonts w:ascii="Times New Roman" w:eastAsia="Times New Roman" w:hAnsi="Times New Roman"/>
          <w:color w:val="auto"/>
          <w:sz w:val="22"/>
          <w:szCs w:val="22"/>
          <w:lang w:val="af-ZA"/>
        </w:rPr>
      </w:pPr>
    </w:p>
    <w:p w14:paraId="2BC96A18" w14:textId="77777777" w:rsidR="00A3777C" w:rsidRPr="00A3777C" w:rsidRDefault="00A3777C" w:rsidP="00A3777C">
      <w:pPr>
        <w:widowControl/>
        <w:ind w:right="-612" w:firstLine="567"/>
        <w:jc w:val="center"/>
        <w:rPr>
          <w:rFonts w:ascii="Times New Roman" w:eastAsia="Times New Roman" w:hAnsi="Times New Roman"/>
          <w:color w:val="auto"/>
          <w:sz w:val="22"/>
          <w:szCs w:val="22"/>
        </w:rPr>
      </w:pPr>
      <w:r w:rsidRPr="00A3777C">
        <w:rPr>
          <w:rFonts w:ascii="Times New Roman" w:eastAsia="Times New Roman" w:hAnsi="Times New Roman"/>
          <w:color w:val="auto"/>
          <w:sz w:val="22"/>
          <w:szCs w:val="22"/>
        </w:rPr>
        <w:t>Către,</w:t>
      </w:r>
    </w:p>
    <w:p w14:paraId="68F7E1AC" w14:textId="77777777" w:rsidR="00A3777C" w:rsidRPr="00A3777C" w:rsidRDefault="00A3777C" w:rsidP="00A3777C">
      <w:pPr>
        <w:widowControl/>
        <w:ind w:right="-612" w:firstLine="567"/>
        <w:jc w:val="center"/>
        <w:rPr>
          <w:rFonts w:ascii="Times New Roman" w:eastAsia="Times New Roman" w:hAnsi="Times New Roman"/>
          <w:color w:val="auto"/>
          <w:sz w:val="22"/>
          <w:szCs w:val="22"/>
        </w:rPr>
      </w:pPr>
      <w:r w:rsidRPr="00A3777C">
        <w:rPr>
          <w:rFonts w:ascii="Times New Roman" w:eastAsia="Times New Roman" w:hAnsi="Times New Roman"/>
          <w:color w:val="auto"/>
          <w:sz w:val="22"/>
          <w:szCs w:val="22"/>
        </w:rPr>
        <w:t xml:space="preserve">REGIA NAŢIONALĂ A PĂDURILOR – ROMSILVA </w:t>
      </w:r>
    </w:p>
    <w:p w14:paraId="08998437" w14:textId="77777777" w:rsidR="00A3777C" w:rsidRPr="00A3777C" w:rsidRDefault="00A3777C" w:rsidP="00A3777C">
      <w:pPr>
        <w:widowControl/>
        <w:ind w:right="-612" w:firstLine="567"/>
        <w:jc w:val="center"/>
        <w:rPr>
          <w:rFonts w:ascii="Times New Roman" w:eastAsia="Times New Roman" w:hAnsi="Times New Roman"/>
          <w:color w:val="auto"/>
          <w:sz w:val="22"/>
          <w:szCs w:val="22"/>
        </w:rPr>
      </w:pPr>
      <w:r w:rsidRPr="00A3777C">
        <w:rPr>
          <w:rFonts w:ascii="Times New Roman" w:eastAsia="Times New Roman" w:hAnsi="Times New Roman"/>
          <w:color w:val="auto"/>
          <w:sz w:val="22"/>
          <w:szCs w:val="22"/>
        </w:rPr>
        <w:t>prin DIRECȚIA SILVICĂ GIURGIU</w:t>
      </w:r>
    </w:p>
    <w:p w14:paraId="0471E7B5" w14:textId="77777777" w:rsidR="00A3777C" w:rsidRPr="00A3777C" w:rsidRDefault="00A3777C" w:rsidP="00A3777C">
      <w:pPr>
        <w:widowControl/>
        <w:ind w:right="-612" w:firstLine="567"/>
        <w:jc w:val="both"/>
        <w:rPr>
          <w:rFonts w:ascii="Times New Roman" w:eastAsia="Times New Roman" w:hAnsi="Times New Roman"/>
          <w:i/>
          <w:color w:val="auto"/>
          <w:sz w:val="22"/>
          <w:szCs w:val="22"/>
        </w:rPr>
      </w:pPr>
      <w:r w:rsidRPr="00A3777C">
        <w:rPr>
          <w:rFonts w:ascii="Times New Roman" w:eastAsia="Times New Roman" w:hAnsi="Times New Roman"/>
          <w:i/>
          <w:color w:val="auto"/>
          <w:sz w:val="22"/>
          <w:szCs w:val="22"/>
        </w:rPr>
        <w:t xml:space="preserve">                                              Str. 1 Decembrie 1918,  nr. 12, Jud. Giurgiu, Loc. Giurgiu</w:t>
      </w:r>
    </w:p>
    <w:p w14:paraId="20D2C74C" w14:textId="77777777" w:rsidR="00A3777C" w:rsidRPr="00A3777C" w:rsidRDefault="00A3777C" w:rsidP="00A3777C">
      <w:pPr>
        <w:widowControl/>
        <w:ind w:right="-612" w:firstLine="567"/>
        <w:jc w:val="both"/>
        <w:rPr>
          <w:rFonts w:ascii="Times New Roman" w:eastAsia="Times New Roman" w:hAnsi="Times New Roman"/>
          <w:color w:val="FF0000"/>
          <w:sz w:val="22"/>
          <w:szCs w:val="22"/>
          <w:lang w:val="af-ZA"/>
        </w:rPr>
      </w:pPr>
    </w:p>
    <w:p w14:paraId="51347F75" w14:textId="77777777" w:rsidR="00A3777C" w:rsidRPr="00A3777C" w:rsidRDefault="00A3777C" w:rsidP="00A3777C">
      <w:pPr>
        <w:widowControl/>
        <w:ind w:right="-612" w:firstLine="567"/>
        <w:jc w:val="both"/>
        <w:rPr>
          <w:rFonts w:ascii="Times New Roman" w:eastAsia="Times New Roman" w:hAnsi="Times New Roman"/>
          <w:color w:val="auto"/>
          <w:sz w:val="22"/>
          <w:szCs w:val="22"/>
          <w:lang w:val="af-ZA"/>
        </w:rPr>
      </w:pPr>
      <w:r w:rsidRPr="00A3777C">
        <w:rPr>
          <w:rFonts w:ascii="Times New Roman" w:eastAsia="Times New Roman" w:hAnsi="Times New Roman"/>
          <w:color w:val="auto"/>
          <w:sz w:val="22"/>
          <w:szCs w:val="22"/>
          <w:lang w:val="af-ZA"/>
        </w:rPr>
        <w:t xml:space="preserve">Avand în vedere procedura ________________________ pentru atribuirea </w:t>
      </w:r>
      <w:r w:rsidRPr="00A3777C">
        <w:rPr>
          <w:rFonts w:ascii="Times New Roman" w:eastAsia="Times New Roman" w:hAnsi="Times New Roman"/>
          <w:iCs/>
          <w:color w:val="auto"/>
          <w:sz w:val="22"/>
          <w:szCs w:val="22"/>
          <w:lang w:val="af-ZA"/>
        </w:rPr>
        <w:t>contractului ___________________________ (</w:t>
      </w:r>
      <w:r w:rsidRPr="00A3777C">
        <w:rPr>
          <w:rFonts w:ascii="Times New Roman" w:eastAsia="Times New Roman" w:hAnsi="Times New Roman"/>
          <w:i/>
          <w:iCs/>
          <w:color w:val="auto"/>
          <w:sz w:val="22"/>
          <w:szCs w:val="22"/>
          <w:lang w:val="af-ZA"/>
        </w:rPr>
        <w:t>denumirea contractului</w:t>
      </w:r>
      <w:r w:rsidRPr="00A3777C">
        <w:rPr>
          <w:rFonts w:ascii="Times New Roman" w:eastAsia="Times New Roman" w:hAnsi="Times New Roman"/>
          <w:iCs/>
          <w:color w:val="auto"/>
          <w:sz w:val="22"/>
          <w:szCs w:val="22"/>
          <w:lang w:val="af-ZA"/>
        </w:rPr>
        <w:t>),</w:t>
      </w:r>
      <w:r w:rsidRPr="00A3777C">
        <w:rPr>
          <w:rFonts w:ascii="Times New Roman" w:eastAsia="Times New Roman" w:hAnsi="Times New Roman"/>
          <w:color w:val="auto"/>
          <w:sz w:val="22"/>
          <w:szCs w:val="22"/>
          <w:lang w:val="af-ZA"/>
        </w:rPr>
        <w:t xml:space="preserve"> noi  ___________________ (</w:t>
      </w:r>
      <w:r w:rsidRPr="00A3777C">
        <w:rPr>
          <w:rFonts w:ascii="Times New Roman" w:eastAsia="Times New Roman" w:hAnsi="Times New Roman"/>
          <w:i/>
          <w:iCs/>
          <w:color w:val="auto"/>
          <w:sz w:val="22"/>
          <w:szCs w:val="22"/>
          <w:lang w:val="af-ZA"/>
        </w:rPr>
        <w:t>denumirea emitentului</w:t>
      </w:r>
      <w:r w:rsidRPr="00A3777C">
        <w:rPr>
          <w:rFonts w:ascii="Times New Roman" w:eastAsia="Times New Roman" w:hAnsi="Times New Roman"/>
          <w:iCs/>
          <w:color w:val="auto"/>
          <w:sz w:val="22"/>
          <w:szCs w:val="22"/>
          <w:lang w:val="af-ZA"/>
        </w:rPr>
        <w:t>),</w:t>
      </w:r>
      <w:r w:rsidRPr="00A3777C">
        <w:rPr>
          <w:rFonts w:ascii="Times New Roman" w:eastAsia="Times New Roman" w:hAnsi="Times New Roman"/>
          <w:color w:val="auto"/>
          <w:sz w:val="22"/>
          <w:szCs w:val="22"/>
          <w:lang w:val="af-ZA"/>
        </w:rPr>
        <w:t xml:space="preserve"> având sediul înregistrat la _____________ </w:t>
      </w:r>
      <w:r w:rsidRPr="00A3777C">
        <w:rPr>
          <w:rFonts w:ascii="Times New Roman" w:eastAsia="Times New Roman" w:hAnsi="Times New Roman"/>
          <w:iCs/>
          <w:color w:val="auto"/>
          <w:sz w:val="22"/>
          <w:szCs w:val="22"/>
          <w:lang w:val="af-ZA"/>
        </w:rPr>
        <w:t>(</w:t>
      </w:r>
      <w:r w:rsidRPr="00A3777C">
        <w:rPr>
          <w:rFonts w:ascii="Times New Roman" w:eastAsia="Times New Roman" w:hAnsi="Times New Roman"/>
          <w:i/>
          <w:iCs/>
          <w:color w:val="auto"/>
          <w:sz w:val="22"/>
          <w:szCs w:val="22"/>
          <w:lang w:val="af-ZA"/>
        </w:rPr>
        <w:t>adresa emitentului</w:t>
      </w:r>
      <w:r w:rsidRPr="00A3777C">
        <w:rPr>
          <w:rFonts w:ascii="Times New Roman" w:eastAsia="Times New Roman" w:hAnsi="Times New Roman"/>
          <w:color w:val="auto"/>
          <w:sz w:val="22"/>
          <w:szCs w:val="22"/>
          <w:lang w:val="af-ZA"/>
        </w:rPr>
        <w:t>), ne obligăm față de  ____________ (</w:t>
      </w:r>
      <w:r w:rsidRPr="00A3777C">
        <w:rPr>
          <w:rFonts w:ascii="Times New Roman" w:eastAsia="Times New Roman" w:hAnsi="Times New Roman"/>
          <w:i/>
          <w:color w:val="auto"/>
          <w:sz w:val="22"/>
          <w:szCs w:val="22"/>
          <w:lang w:val="af-ZA"/>
        </w:rPr>
        <w:t>denumirea autorității contractante</w:t>
      </w:r>
      <w:r w:rsidRPr="00A3777C">
        <w:rPr>
          <w:rFonts w:ascii="Times New Roman" w:eastAsia="Times New Roman" w:hAnsi="Times New Roman"/>
          <w:color w:val="auto"/>
          <w:sz w:val="22"/>
          <w:szCs w:val="22"/>
          <w:lang w:val="af-ZA"/>
        </w:rPr>
        <w:t>):</w:t>
      </w:r>
    </w:p>
    <w:p w14:paraId="660A84F7" w14:textId="77777777" w:rsidR="00A3777C" w:rsidRPr="00A3777C" w:rsidRDefault="00A3777C" w:rsidP="00A3777C">
      <w:pPr>
        <w:widowControl/>
        <w:pBdr>
          <w:bottom w:val="single" w:sz="12" w:space="1" w:color="auto"/>
        </w:pBdr>
        <w:ind w:right="-612" w:firstLine="567"/>
        <w:jc w:val="both"/>
        <w:rPr>
          <w:rFonts w:ascii="Times New Roman" w:eastAsia="Times New Roman" w:hAnsi="Times New Roman"/>
          <w:color w:val="auto"/>
          <w:sz w:val="22"/>
          <w:szCs w:val="22"/>
          <w:lang w:val="af-ZA"/>
        </w:rPr>
      </w:pPr>
    </w:p>
    <w:p w14:paraId="3C9BF34A" w14:textId="77777777" w:rsidR="00A3777C" w:rsidRPr="00A3777C" w:rsidRDefault="00A3777C" w:rsidP="00A3777C">
      <w:pPr>
        <w:widowControl/>
        <w:ind w:right="-612" w:firstLine="567"/>
        <w:jc w:val="both"/>
        <w:rPr>
          <w:rFonts w:ascii="Times New Roman" w:eastAsia="Times New Roman" w:hAnsi="Times New Roman"/>
          <w:color w:val="auto"/>
          <w:sz w:val="22"/>
          <w:szCs w:val="22"/>
          <w:lang w:val="af-ZA"/>
        </w:rPr>
      </w:pPr>
    </w:p>
    <w:p w14:paraId="45D12584" w14:textId="77777777" w:rsidR="00A3777C" w:rsidRPr="00A3777C" w:rsidRDefault="00A3777C" w:rsidP="00A3777C">
      <w:pPr>
        <w:widowControl/>
        <w:pBdr>
          <w:bottom w:val="single" w:sz="12" w:space="1" w:color="auto"/>
        </w:pBdr>
        <w:ind w:right="-612" w:firstLine="567"/>
        <w:jc w:val="both"/>
        <w:rPr>
          <w:rFonts w:ascii="Times New Roman" w:eastAsia="Times New Roman" w:hAnsi="Times New Roman"/>
          <w:b/>
          <w:color w:val="auto"/>
          <w:sz w:val="22"/>
          <w:szCs w:val="22"/>
          <w:lang w:val="af-ZA"/>
        </w:rPr>
      </w:pPr>
      <w:r w:rsidRPr="00A3777C">
        <w:rPr>
          <w:rFonts w:ascii="Times New Roman" w:eastAsia="Times New Roman" w:hAnsi="Times New Roman"/>
          <w:color w:val="auto"/>
          <w:sz w:val="22"/>
          <w:szCs w:val="22"/>
          <w:lang w:val="af-ZA"/>
        </w:rPr>
        <w:t xml:space="preserve">Să onorăm </w:t>
      </w:r>
      <w:r w:rsidRPr="00A3777C">
        <w:rPr>
          <w:rFonts w:ascii="Times New Roman" w:eastAsia="Times New Roman" w:hAnsi="Times New Roman"/>
          <w:b/>
          <w:color w:val="auto"/>
          <w:sz w:val="22"/>
          <w:szCs w:val="22"/>
          <w:lang w:val="af-ZA"/>
        </w:rPr>
        <w:t>necondiționat</w:t>
      </w:r>
      <w:r w:rsidRPr="00A3777C">
        <w:rPr>
          <w:rFonts w:ascii="Times New Roman" w:eastAsia="Times New Roman" w:hAnsi="Times New Roman"/>
          <w:color w:val="auto"/>
          <w:sz w:val="22"/>
          <w:szCs w:val="22"/>
          <w:lang w:val="af-ZA"/>
        </w:rPr>
        <w:t xml:space="preserve"> orice solicitare de plată din partea autorității contractante, în limita a _____ din valoarea estimată a contractului/ acordului-cadru, adică suma de  ___________ </w:t>
      </w:r>
      <w:r w:rsidRPr="00A3777C">
        <w:rPr>
          <w:rFonts w:ascii="Times New Roman" w:eastAsia="Times New Roman" w:hAnsi="Times New Roman"/>
          <w:b/>
          <w:color w:val="auto"/>
          <w:sz w:val="22"/>
          <w:szCs w:val="22"/>
          <w:lang w:val="af-ZA"/>
        </w:rPr>
        <w:t>lei/euro</w:t>
      </w:r>
      <w:r w:rsidRPr="00A3777C">
        <w:rPr>
          <w:rFonts w:ascii="Times New Roman" w:eastAsia="Times New Roman" w:hAnsi="Times New Roman"/>
          <w:color w:val="auto"/>
          <w:sz w:val="22"/>
          <w:szCs w:val="22"/>
          <w:lang w:val="af-ZA"/>
        </w:rPr>
        <w:t xml:space="preserve">  (în litere și în cifre) la prima sa cerere scrisă, pe baza declarației acesteia cu privire la culpa ofertantului, conform art. 36 alin. (4) din HG nr. 395/2016, în oricare din situațiile de mai jos, de la literele a) – c): </w:t>
      </w:r>
    </w:p>
    <w:p w14:paraId="0399054F" w14:textId="77777777" w:rsidR="00A3777C" w:rsidRPr="00A3777C" w:rsidRDefault="00A3777C" w:rsidP="00A3777C">
      <w:pPr>
        <w:widowControl/>
        <w:ind w:right="-612" w:firstLine="567"/>
        <w:jc w:val="both"/>
        <w:rPr>
          <w:rFonts w:ascii="Times New Roman" w:eastAsia="Times New Roman" w:hAnsi="Times New Roman"/>
          <w:b/>
          <w:color w:val="auto"/>
          <w:sz w:val="22"/>
          <w:szCs w:val="22"/>
          <w:lang w:val="af-ZA"/>
        </w:rPr>
      </w:pPr>
    </w:p>
    <w:p w14:paraId="206D5EB3" w14:textId="77777777" w:rsidR="00A3777C" w:rsidRPr="00A3777C" w:rsidRDefault="00A3777C" w:rsidP="00A3777C">
      <w:pPr>
        <w:widowControl/>
        <w:autoSpaceDE w:val="0"/>
        <w:autoSpaceDN w:val="0"/>
        <w:adjustRightInd w:val="0"/>
        <w:ind w:right="-612" w:firstLine="567"/>
        <w:jc w:val="both"/>
        <w:rPr>
          <w:rFonts w:ascii="Times New Roman" w:eastAsia="Times New Roman" w:hAnsi="Times New Roman"/>
          <w:color w:val="auto"/>
          <w:sz w:val="22"/>
          <w:szCs w:val="22"/>
          <w:lang w:val="af-ZA"/>
        </w:rPr>
      </w:pPr>
      <w:r w:rsidRPr="00A3777C">
        <w:rPr>
          <w:rFonts w:ascii="Times New Roman" w:eastAsia="Times New Roman" w:hAnsi="Times New Roman"/>
          <w:b/>
          <w:color w:val="auto"/>
          <w:sz w:val="22"/>
          <w:szCs w:val="22"/>
          <w:lang w:val="af-ZA"/>
        </w:rPr>
        <w:t>a)</w:t>
      </w:r>
      <w:r w:rsidRPr="00A3777C">
        <w:rPr>
          <w:rFonts w:ascii="Times New Roman" w:eastAsia="Times New Roman" w:hAnsi="Times New Roman"/>
          <w:color w:val="auto"/>
          <w:sz w:val="22"/>
          <w:szCs w:val="22"/>
          <w:lang w:val="af-ZA"/>
        </w:rPr>
        <w:t xml:space="preserve"> ofertantul __________________________ si-a retras oferta in perioada de valabilitate a acesteia; </w:t>
      </w:r>
    </w:p>
    <w:p w14:paraId="1ED6B8F2" w14:textId="77777777" w:rsidR="00A3777C" w:rsidRPr="00A3777C" w:rsidRDefault="00A3777C" w:rsidP="00A3777C">
      <w:pPr>
        <w:widowControl/>
        <w:autoSpaceDE w:val="0"/>
        <w:autoSpaceDN w:val="0"/>
        <w:adjustRightInd w:val="0"/>
        <w:ind w:right="-612" w:firstLine="567"/>
        <w:jc w:val="both"/>
        <w:rPr>
          <w:rFonts w:ascii="Times New Roman" w:eastAsia="Times New Roman" w:hAnsi="Times New Roman"/>
          <w:i/>
          <w:iCs/>
          <w:color w:val="auto"/>
          <w:sz w:val="22"/>
          <w:szCs w:val="22"/>
          <w:lang w:val="af-ZA"/>
        </w:rPr>
      </w:pPr>
      <w:r w:rsidRPr="00A3777C">
        <w:rPr>
          <w:rFonts w:ascii="Times New Roman" w:eastAsia="Times New Roman" w:hAnsi="Times New Roman"/>
          <w:i/>
          <w:iCs/>
          <w:color w:val="auto"/>
          <w:sz w:val="22"/>
          <w:szCs w:val="22"/>
          <w:lang w:val="af-ZA"/>
        </w:rPr>
        <w:t xml:space="preserve">(numele complet al Ofertantului, iar in cazul asocierii denumirea asocierii) </w:t>
      </w:r>
    </w:p>
    <w:p w14:paraId="2E81CD12" w14:textId="77777777" w:rsidR="00A3777C" w:rsidRPr="00A3777C" w:rsidRDefault="00A3777C" w:rsidP="00A3777C">
      <w:pPr>
        <w:widowControl/>
        <w:autoSpaceDE w:val="0"/>
        <w:autoSpaceDN w:val="0"/>
        <w:adjustRightInd w:val="0"/>
        <w:ind w:right="-612" w:firstLine="567"/>
        <w:jc w:val="both"/>
        <w:rPr>
          <w:rFonts w:ascii="Times New Roman" w:eastAsia="Times New Roman" w:hAnsi="Times New Roman"/>
          <w:color w:val="FF0000"/>
          <w:sz w:val="22"/>
          <w:szCs w:val="22"/>
          <w:lang w:val="af-ZA"/>
        </w:rPr>
      </w:pPr>
    </w:p>
    <w:p w14:paraId="44A4E502" w14:textId="77777777" w:rsidR="00A3777C" w:rsidRPr="00A3777C" w:rsidRDefault="00A3777C" w:rsidP="00A3777C">
      <w:pPr>
        <w:widowControl/>
        <w:autoSpaceDE w:val="0"/>
        <w:autoSpaceDN w:val="0"/>
        <w:adjustRightInd w:val="0"/>
        <w:ind w:right="-612" w:firstLine="567"/>
        <w:jc w:val="both"/>
        <w:rPr>
          <w:rFonts w:ascii="Times New Roman" w:eastAsia="Times New Roman" w:hAnsi="Times New Roman"/>
          <w:color w:val="auto"/>
          <w:sz w:val="22"/>
          <w:szCs w:val="22"/>
          <w:lang w:val="af-ZA"/>
        </w:rPr>
      </w:pPr>
      <w:r w:rsidRPr="00A3777C">
        <w:rPr>
          <w:rFonts w:ascii="Times New Roman" w:eastAsia="Times New Roman" w:hAnsi="Times New Roman"/>
          <w:b/>
          <w:color w:val="auto"/>
          <w:sz w:val="22"/>
          <w:szCs w:val="22"/>
          <w:lang w:val="af-ZA"/>
        </w:rPr>
        <w:t>b)</w:t>
      </w:r>
      <w:r w:rsidRPr="00A3777C">
        <w:rPr>
          <w:rFonts w:ascii="Times New Roman" w:eastAsia="Times New Roman" w:hAnsi="Times New Roman"/>
          <w:color w:val="auto"/>
          <w:sz w:val="22"/>
          <w:szCs w:val="22"/>
          <w:lang w:val="af-ZA"/>
        </w:rPr>
        <w:t xml:space="preserve"> oferta sa fiind stabilita castigatoare, ofertantul ____________________________nu a constituit </w:t>
      </w:r>
    </w:p>
    <w:p w14:paraId="04F263C8" w14:textId="77777777" w:rsidR="00A3777C" w:rsidRPr="00A3777C" w:rsidRDefault="00A3777C" w:rsidP="00A3777C">
      <w:pPr>
        <w:widowControl/>
        <w:autoSpaceDE w:val="0"/>
        <w:autoSpaceDN w:val="0"/>
        <w:adjustRightInd w:val="0"/>
        <w:ind w:right="-612" w:firstLine="567"/>
        <w:jc w:val="both"/>
        <w:rPr>
          <w:rFonts w:ascii="Times New Roman" w:eastAsia="Times New Roman" w:hAnsi="Times New Roman"/>
          <w:color w:val="auto"/>
          <w:sz w:val="22"/>
          <w:szCs w:val="22"/>
          <w:lang w:val="af-ZA"/>
        </w:rPr>
      </w:pPr>
      <w:r w:rsidRPr="00A3777C">
        <w:rPr>
          <w:rFonts w:ascii="Times New Roman" w:eastAsia="Times New Roman" w:hAnsi="Times New Roman"/>
          <w:i/>
          <w:iCs/>
          <w:color w:val="auto"/>
          <w:sz w:val="22"/>
          <w:szCs w:val="22"/>
          <w:lang w:val="af-ZA"/>
        </w:rPr>
        <w:t xml:space="preserve">                                                       (numele complet al Ofertantului, iar in cazul asocierii denumirea asocierii) </w:t>
      </w:r>
    </w:p>
    <w:p w14:paraId="61EAB244" w14:textId="77777777" w:rsidR="00A3777C" w:rsidRPr="00A3777C" w:rsidRDefault="00A3777C" w:rsidP="00A3777C">
      <w:pPr>
        <w:widowControl/>
        <w:autoSpaceDE w:val="0"/>
        <w:autoSpaceDN w:val="0"/>
        <w:adjustRightInd w:val="0"/>
        <w:ind w:right="-612" w:firstLine="567"/>
        <w:jc w:val="both"/>
        <w:rPr>
          <w:rFonts w:ascii="Times New Roman" w:eastAsia="Times New Roman" w:hAnsi="Times New Roman"/>
          <w:color w:val="auto"/>
          <w:sz w:val="22"/>
          <w:szCs w:val="22"/>
          <w:lang w:val="af-ZA"/>
        </w:rPr>
      </w:pPr>
      <w:r w:rsidRPr="00A3777C">
        <w:rPr>
          <w:rFonts w:ascii="Times New Roman" w:eastAsia="Times New Roman" w:hAnsi="Times New Roman"/>
          <w:color w:val="auto"/>
          <w:sz w:val="22"/>
          <w:szCs w:val="22"/>
          <w:lang w:val="af-ZA"/>
        </w:rPr>
        <w:t xml:space="preserve">garantia de buna executie in perioada de valabilitate a ofertei si, oricum, nu mai târziu de 5 zile de la semnarea contractului; </w:t>
      </w:r>
    </w:p>
    <w:p w14:paraId="03C5C6E7" w14:textId="77777777" w:rsidR="00A3777C" w:rsidRPr="00A3777C" w:rsidRDefault="00A3777C" w:rsidP="00A3777C">
      <w:pPr>
        <w:widowControl/>
        <w:autoSpaceDE w:val="0"/>
        <w:autoSpaceDN w:val="0"/>
        <w:adjustRightInd w:val="0"/>
        <w:ind w:right="-612" w:firstLine="567"/>
        <w:jc w:val="both"/>
        <w:rPr>
          <w:rFonts w:ascii="Times New Roman" w:eastAsia="Times New Roman" w:hAnsi="Times New Roman"/>
          <w:color w:val="FF0000"/>
          <w:sz w:val="22"/>
          <w:szCs w:val="22"/>
          <w:lang w:val="af-ZA"/>
        </w:rPr>
      </w:pPr>
    </w:p>
    <w:p w14:paraId="556C4A7B" w14:textId="77777777" w:rsidR="00A3777C" w:rsidRPr="00A3777C" w:rsidRDefault="00A3777C" w:rsidP="00A3777C">
      <w:pPr>
        <w:widowControl/>
        <w:autoSpaceDE w:val="0"/>
        <w:autoSpaceDN w:val="0"/>
        <w:adjustRightInd w:val="0"/>
        <w:ind w:right="-612" w:firstLine="567"/>
        <w:jc w:val="both"/>
        <w:rPr>
          <w:rFonts w:ascii="Times New Roman" w:eastAsia="Times New Roman" w:hAnsi="Times New Roman"/>
          <w:color w:val="auto"/>
          <w:sz w:val="22"/>
          <w:szCs w:val="22"/>
          <w:lang w:val="af-ZA"/>
        </w:rPr>
      </w:pPr>
      <w:r w:rsidRPr="00A3777C">
        <w:rPr>
          <w:rFonts w:ascii="Times New Roman" w:eastAsia="Times New Roman" w:hAnsi="Times New Roman"/>
          <w:b/>
          <w:color w:val="auto"/>
          <w:sz w:val="22"/>
          <w:szCs w:val="22"/>
          <w:lang w:val="af-ZA"/>
        </w:rPr>
        <w:t>c)</w:t>
      </w:r>
      <w:r w:rsidRPr="00A3777C">
        <w:rPr>
          <w:rFonts w:ascii="Times New Roman" w:eastAsia="Times New Roman" w:hAnsi="Times New Roman"/>
          <w:color w:val="auto"/>
          <w:sz w:val="22"/>
          <w:szCs w:val="22"/>
          <w:lang w:val="af-ZA"/>
        </w:rPr>
        <w:t xml:space="preserve"> oferta sa fiind stabilita castigatoare, ofertantul _____________________________ a refuzat </w:t>
      </w:r>
    </w:p>
    <w:p w14:paraId="36724439" w14:textId="77777777" w:rsidR="00A3777C" w:rsidRPr="00A3777C" w:rsidRDefault="00A3777C" w:rsidP="00A3777C">
      <w:pPr>
        <w:widowControl/>
        <w:autoSpaceDE w:val="0"/>
        <w:autoSpaceDN w:val="0"/>
        <w:adjustRightInd w:val="0"/>
        <w:ind w:right="-612" w:firstLine="567"/>
        <w:jc w:val="both"/>
        <w:rPr>
          <w:rFonts w:ascii="Times New Roman" w:eastAsia="Times New Roman" w:hAnsi="Times New Roman"/>
          <w:color w:val="auto"/>
          <w:sz w:val="22"/>
          <w:szCs w:val="22"/>
          <w:lang w:val="af-ZA"/>
        </w:rPr>
      </w:pPr>
      <w:r w:rsidRPr="00A3777C">
        <w:rPr>
          <w:rFonts w:ascii="Times New Roman" w:eastAsia="Times New Roman" w:hAnsi="Times New Roman"/>
          <w:i/>
          <w:iCs/>
          <w:color w:val="auto"/>
          <w:sz w:val="22"/>
          <w:szCs w:val="22"/>
          <w:lang w:val="af-ZA"/>
        </w:rPr>
        <w:t xml:space="preserve">                                                       (numele complet al Ofertantului, iar in cazul asocierii denumirea asocierii) </w:t>
      </w:r>
    </w:p>
    <w:p w14:paraId="58B01BFE" w14:textId="77777777" w:rsidR="00A3777C" w:rsidRPr="00A3777C" w:rsidRDefault="00A3777C" w:rsidP="00A3777C">
      <w:pPr>
        <w:widowControl/>
        <w:autoSpaceDE w:val="0"/>
        <w:autoSpaceDN w:val="0"/>
        <w:adjustRightInd w:val="0"/>
        <w:ind w:right="-612" w:firstLine="567"/>
        <w:jc w:val="both"/>
        <w:rPr>
          <w:rFonts w:ascii="Times New Roman" w:eastAsia="Times New Roman" w:hAnsi="Times New Roman"/>
          <w:color w:val="auto"/>
          <w:sz w:val="22"/>
          <w:szCs w:val="22"/>
          <w:lang w:val="af-ZA"/>
        </w:rPr>
      </w:pPr>
      <w:r w:rsidRPr="00A3777C">
        <w:rPr>
          <w:rFonts w:ascii="Times New Roman" w:eastAsia="Times New Roman" w:hAnsi="Times New Roman"/>
          <w:color w:val="auto"/>
          <w:sz w:val="22"/>
          <w:szCs w:val="22"/>
          <w:lang w:val="af-ZA"/>
        </w:rPr>
        <w:t xml:space="preserve">sa semneze contractul de achizitie publica/ acordul-cadru in perioada de valabilitate a ofertei; </w:t>
      </w:r>
    </w:p>
    <w:p w14:paraId="772EBE94" w14:textId="77777777" w:rsidR="00A3777C" w:rsidRPr="00A3777C" w:rsidRDefault="00A3777C" w:rsidP="00A3777C">
      <w:pPr>
        <w:widowControl/>
        <w:autoSpaceDE w:val="0"/>
        <w:autoSpaceDN w:val="0"/>
        <w:adjustRightInd w:val="0"/>
        <w:ind w:right="-612" w:firstLine="567"/>
        <w:jc w:val="both"/>
        <w:rPr>
          <w:rFonts w:ascii="Times New Roman" w:eastAsia="Times New Roman" w:hAnsi="Times New Roman"/>
          <w:color w:val="FF0000"/>
          <w:sz w:val="22"/>
          <w:szCs w:val="22"/>
          <w:lang w:val="af-ZA"/>
        </w:rPr>
      </w:pPr>
    </w:p>
    <w:p w14:paraId="575235C4" w14:textId="77777777" w:rsidR="00A3777C" w:rsidRPr="00A3777C" w:rsidRDefault="00A3777C" w:rsidP="00A3777C">
      <w:pPr>
        <w:widowControl/>
        <w:ind w:right="-612" w:firstLine="567"/>
        <w:jc w:val="both"/>
        <w:rPr>
          <w:rFonts w:ascii="Times New Roman" w:eastAsia="Times New Roman" w:hAnsi="Times New Roman"/>
          <w:color w:val="auto"/>
          <w:sz w:val="22"/>
          <w:szCs w:val="22"/>
          <w:lang w:val="af-ZA"/>
        </w:rPr>
      </w:pPr>
      <w:r w:rsidRPr="00A3777C">
        <w:rPr>
          <w:rFonts w:ascii="Times New Roman" w:eastAsia="Times New Roman" w:hAnsi="Times New Roman"/>
          <w:color w:val="auto"/>
          <w:sz w:val="22"/>
          <w:szCs w:val="22"/>
          <w:lang w:val="af-ZA"/>
        </w:rPr>
        <w:t xml:space="preserve">Prezenta garanție este </w:t>
      </w:r>
      <w:r w:rsidRPr="00A3777C">
        <w:rPr>
          <w:rFonts w:ascii="Times New Roman" w:eastAsia="Times New Roman" w:hAnsi="Times New Roman"/>
          <w:b/>
          <w:noProof/>
          <w:color w:val="auto"/>
          <w:sz w:val="22"/>
          <w:szCs w:val="22"/>
          <w:lang w:val="af-ZA"/>
        </w:rPr>
        <w:t>irevocabilă</w:t>
      </w:r>
      <w:r w:rsidRPr="00A3777C">
        <w:rPr>
          <w:rFonts w:ascii="Times New Roman" w:eastAsia="Times New Roman" w:hAnsi="Times New Roman"/>
          <w:color w:val="auto"/>
          <w:sz w:val="22"/>
          <w:szCs w:val="22"/>
          <w:lang w:val="af-ZA"/>
        </w:rPr>
        <w:t xml:space="preserve"> și valabilă până la data de ______________.</w:t>
      </w:r>
    </w:p>
    <w:p w14:paraId="07E57FBE" w14:textId="77777777" w:rsidR="00A3777C" w:rsidRPr="00A3777C" w:rsidRDefault="00A3777C" w:rsidP="00A3777C">
      <w:pPr>
        <w:widowControl/>
        <w:ind w:right="-612" w:firstLine="567"/>
        <w:jc w:val="both"/>
        <w:rPr>
          <w:rFonts w:ascii="Times New Roman" w:eastAsia="Times New Roman" w:hAnsi="Times New Roman"/>
          <w:color w:val="auto"/>
          <w:sz w:val="22"/>
          <w:szCs w:val="22"/>
          <w:lang w:val="af-ZA"/>
        </w:rPr>
      </w:pPr>
    </w:p>
    <w:p w14:paraId="0A623FD8" w14:textId="77777777" w:rsidR="00A3777C" w:rsidRPr="00A3777C" w:rsidRDefault="00A3777C" w:rsidP="00A3777C">
      <w:pPr>
        <w:widowControl/>
        <w:suppressAutoHyphens/>
        <w:autoSpaceDE w:val="0"/>
        <w:ind w:right="-612" w:firstLine="567"/>
        <w:jc w:val="both"/>
        <w:rPr>
          <w:rFonts w:ascii="Times New Roman" w:eastAsia="Arial" w:hAnsi="Times New Roman"/>
          <w:noProof/>
          <w:color w:val="auto"/>
          <w:sz w:val="22"/>
          <w:szCs w:val="22"/>
          <w:lang w:val="af-ZA" w:eastAsia="ar-SA"/>
        </w:rPr>
      </w:pPr>
      <w:r w:rsidRPr="00A3777C">
        <w:rPr>
          <w:rFonts w:ascii="Times New Roman" w:eastAsia="Arial" w:hAnsi="Times New Roman"/>
          <w:noProof/>
          <w:color w:val="auto"/>
          <w:sz w:val="22"/>
          <w:szCs w:val="22"/>
          <w:lang w:val="af-ZA" w:eastAsia="ar-SA"/>
        </w:rPr>
        <w:t xml:space="preserve">Legea aplicabilă prezentei garanţii de participare este legea română. </w:t>
      </w:r>
    </w:p>
    <w:p w14:paraId="7637EE33" w14:textId="77777777" w:rsidR="00A3777C" w:rsidRPr="00A3777C" w:rsidRDefault="00A3777C" w:rsidP="00A3777C">
      <w:pPr>
        <w:widowControl/>
        <w:suppressAutoHyphens/>
        <w:autoSpaceDE w:val="0"/>
        <w:ind w:right="-612" w:firstLine="567"/>
        <w:jc w:val="both"/>
        <w:rPr>
          <w:rFonts w:ascii="Times New Roman" w:eastAsia="Arial" w:hAnsi="Times New Roman"/>
          <w:noProof/>
          <w:color w:val="FF0000"/>
          <w:sz w:val="22"/>
          <w:szCs w:val="22"/>
          <w:lang w:val="af-ZA" w:eastAsia="ar-SA"/>
        </w:rPr>
      </w:pPr>
    </w:p>
    <w:p w14:paraId="5ABA0539" w14:textId="77777777" w:rsidR="00A3777C" w:rsidRPr="00A3777C" w:rsidRDefault="00A3777C" w:rsidP="00A3777C">
      <w:pPr>
        <w:widowControl/>
        <w:suppressAutoHyphens/>
        <w:autoSpaceDE w:val="0"/>
        <w:ind w:right="-612" w:firstLine="567"/>
        <w:jc w:val="both"/>
        <w:rPr>
          <w:rFonts w:ascii="Times New Roman" w:eastAsia="Arial" w:hAnsi="Times New Roman"/>
          <w:noProof/>
          <w:color w:val="auto"/>
          <w:sz w:val="22"/>
          <w:szCs w:val="22"/>
          <w:lang w:val="af-ZA" w:eastAsia="ar-SA"/>
        </w:rPr>
      </w:pPr>
      <w:r w:rsidRPr="00A3777C">
        <w:rPr>
          <w:rFonts w:ascii="Times New Roman" w:eastAsia="Arial" w:hAnsi="Times New Roman"/>
          <w:noProof/>
          <w:color w:val="auto"/>
          <w:sz w:val="22"/>
          <w:szCs w:val="22"/>
          <w:lang w:val="af-ZA" w:eastAsia="ar-SA"/>
        </w:rPr>
        <w:t xml:space="preserve">Competente să soluţioneze orice dispută izvorâtă în legătură cu prezenta garanţie de participare sunt instanțele judecătoreşti române. </w:t>
      </w:r>
    </w:p>
    <w:p w14:paraId="2D674EB9" w14:textId="77777777" w:rsidR="00A3777C" w:rsidRPr="00A3777C" w:rsidRDefault="00A3777C" w:rsidP="00A3777C">
      <w:pPr>
        <w:widowControl/>
        <w:ind w:right="-612" w:firstLine="567"/>
        <w:jc w:val="both"/>
        <w:rPr>
          <w:rFonts w:ascii="Times New Roman" w:eastAsia="Times New Roman" w:hAnsi="Times New Roman"/>
          <w:color w:val="auto"/>
          <w:sz w:val="22"/>
          <w:szCs w:val="22"/>
          <w:lang w:val="af-ZA"/>
        </w:rPr>
      </w:pPr>
    </w:p>
    <w:p w14:paraId="6F43E213" w14:textId="77777777" w:rsidR="00A3777C" w:rsidRPr="00A3777C" w:rsidRDefault="00A3777C" w:rsidP="00A3777C">
      <w:pPr>
        <w:widowControl/>
        <w:ind w:right="-612" w:firstLine="567"/>
        <w:jc w:val="both"/>
        <w:rPr>
          <w:rFonts w:ascii="Times New Roman" w:eastAsia="Times New Roman" w:hAnsi="Times New Roman"/>
          <w:color w:val="auto"/>
          <w:sz w:val="22"/>
          <w:szCs w:val="22"/>
          <w:lang w:val="af-ZA"/>
        </w:rPr>
      </w:pPr>
      <w:r w:rsidRPr="00A3777C">
        <w:rPr>
          <w:rFonts w:ascii="Times New Roman" w:eastAsia="Times New Roman" w:hAnsi="Times New Roman"/>
          <w:color w:val="auto"/>
          <w:sz w:val="22"/>
          <w:szCs w:val="22"/>
          <w:lang w:val="af-ZA"/>
        </w:rPr>
        <w:t>Data completării ............................</w:t>
      </w:r>
    </w:p>
    <w:p w14:paraId="1A44EF10" w14:textId="77777777" w:rsidR="00A3777C" w:rsidRPr="00A3777C" w:rsidRDefault="00A3777C" w:rsidP="00A3777C">
      <w:pPr>
        <w:widowControl/>
        <w:ind w:right="-612" w:firstLine="567"/>
        <w:jc w:val="both"/>
        <w:rPr>
          <w:rFonts w:ascii="Times New Roman" w:eastAsia="Times New Roman" w:hAnsi="Times New Roman"/>
          <w:color w:val="auto"/>
          <w:sz w:val="22"/>
          <w:szCs w:val="22"/>
          <w:lang w:val="af-ZA"/>
        </w:rPr>
      </w:pPr>
    </w:p>
    <w:p w14:paraId="6193EB8A" w14:textId="77777777" w:rsidR="00A3777C" w:rsidRPr="00A3777C" w:rsidRDefault="00A3777C" w:rsidP="00A3777C">
      <w:pPr>
        <w:widowControl/>
        <w:suppressAutoHyphens/>
        <w:autoSpaceDE w:val="0"/>
        <w:ind w:right="-612" w:firstLine="567"/>
        <w:jc w:val="both"/>
        <w:rPr>
          <w:rFonts w:ascii="Times New Roman" w:eastAsia="Arial" w:hAnsi="Times New Roman"/>
          <w:noProof/>
          <w:color w:val="auto"/>
          <w:sz w:val="22"/>
          <w:szCs w:val="22"/>
          <w:lang w:val="af-ZA" w:eastAsia="ar-SA"/>
        </w:rPr>
      </w:pPr>
      <w:r w:rsidRPr="00A3777C">
        <w:rPr>
          <w:rFonts w:ascii="Times New Roman" w:eastAsia="Arial" w:hAnsi="Times New Roman"/>
          <w:noProof/>
          <w:color w:val="auto"/>
          <w:sz w:val="22"/>
          <w:szCs w:val="22"/>
          <w:lang w:val="af-ZA" w:eastAsia="ar-SA"/>
        </w:rPr>
        <w:t xml:space="preserve">Parafată de Banca/Societate de Asigurări __________ în ziua _______ luna _______ anul __________ </w:t>
      </w:r>
    </w:p>
    <w:p w14:paraId="02BFE5DA" w14:textId="77777777" w:rsidR="00A3777C" w:rsidRPr="00A3777C" w:rsidRDefault="00A3777C" w:rsidP="00A3777C">
      <w:pPr>
        <w:widowControl/>
        <w:tabs>
          <w:tab w:val="center" w:pos="7020"/>
        </w:tabs>
        <w:ind w:right="-612" w:firstLine="567"/>
        <w:jc w:val="center"/>
        <w:rPr>
          <w:rFonts w:ascii="Times New Roman" w:eastAsia="Times New Roman" w:hAnsi="Times New Roman"/>
          <w:color w:val="auto"/>
          <w:sz w:val="22"/>
          <w:szCs w:val="22"/>
          <w:lang w:val="af-ZA"/>
        </w:rPr>
      </w:pPr>
      <w:r w:rsidRPr="00A3777C">
        <w:rPr>
          <w:rFonts w:ascii="Times New Roman" w:eastAsia="Times New Roman" w:hAnsi="Times New Roman"/>
          <w:color w:val="auto"/>
          <w:sz w:val="22"/>
          <w:szCs w:val="22"/>
          <w:lang w:val="af-ZA"/>
        </w:rPr>
        <w:t>(semnătura şi stampila organismului care eliberează aceasta garanţie de participare)</w:t>
      </w:r>
    </w:p>
    <w:p w14:paraId="16E19212" w14:textId="77777777" w:rsidR="00A3777C" w:rsidRPr="00A3777C" w:rsidRDefault="00A3777C" w:rsidP="00A3777C">
      <w:pPr>
        <w:widowControl/>
        <w:spacing w:line="276" w:lineRule="auto"/>
        <w:ind w:right="-612" w:firstLine="567"/>
        <w:rPr>
          <w:rFonts w:ascii="Times New Roman" w:eastAsia="Times New Roman" w:hAnsi="Times New Roman"/>
          <w:color w:val="FF0000"/>
        </w:rPr>
      </w:pPr>
    </w:p>
    <w:p w14:paraId="0D54B65D" w14:textId="7117AB12" w:rsidR="00A3777C" w:rsidRPr="00A3777C" w:rsidRDefault="00A3777C" w:rsidP="00A3777C">
      <w:pPr>
        <w:widowControl/>
        <w:tabs>
          <w:tab w:val="num" w:pos="1080"/>
        </w:tabs>
        <w:suppressAutoHyphens/>
        <w:spacing w:after="200" w:line="276" w:lineRule="auto"/>
        <w:contextualSpacing/>
        <w:jc w:val="center"/>
        <w:rPr>
          <w:rFonts w:ascii="Times New Roman" w:eastAsia="Calibri" w:hAnsi="Times New Roman"/>
          <w:b/>
          <w:iCs/>
          <w:color w:val="auto"/>
          <w:sz w:val="22"/>
          <w:szCs w:val="22"/>
          <w:lang w:eastAsia="ar-SA"/>
        </w:rPr>
      </w:pPr>
      <w:r w:rsidRPr="00A3777C">
        <w:rPr>
          <w:rFonts w:ascii="Times New Roman" w:eastAsia="Calibri" w:hAnsi="Times New Roman"/>
          <w:b/>
          <w:iCs/>
          <w:color w:val="auto"/>
          <w:sz w:val="22"/>
          <w:szCs w:val="22"/>
          <w:lang w:eastAsia="ar-SA"/>
        </w:rPr>
        <w:t>OPERATOR ECONOMIC</w:t>
      </w:r>
    </w:p>
    <w:p w14:paraId="05E4D280" w14:textId="340AC1EF" w:rsidR="00A3777C" w:rsidRPr="00A3777C" w:rsidRDefault="00A3777C" w:rsidP="00A3777C">
      <w:pPr>
        <w:widowControl/>
        <w:tabs>
          <w:tab w:val="num" w:pos="1080"/>
        </w:tabs>
        <w:suppressAutoHyphens/>
        <w:spacing w:after="200" w:line="276" w:lineRule="auto"/>
        <w:contextualSpacing/>
        <w:jc w:val="center"/>
        <w:rPr>
          <w:rFonts w:ascii="Times New Roman" w:eastAsia="Calibri" w:hAnsi="Times New Roman"/>
          <w:color w:val="auto"/>
          <w:sz w:val="22"/>
          <w:szCs w:val="22"/>
          <w:lang w:eastAsia="ar-SA"/>
        </w:rPr>
      </w:pPr>
      <w:r w:rsidRPr="00A3777C">
        <w:rPr>
          <w:rFonts w:ascii="Times New Roman" w:eastAsia="Calibri" w:hAnsi="Times New Roman"/>
          <w:color w:val="auto"/>
          <w:sz w:val="22"/>
          <w:szCs w:val="22"/>
          <w:lang w:eastAsia="ar-SA"/>
        </w:rPr>
        <w:t>_____________________</w:t>
      </w:r>
    </w:p>
    <w:p w14:paraId="366C1B45" w14:textId="1BBEB2FC" w:rsidR="00A3777C" w:rsidRPr="00A3777C" w:rsidRDefault="00A3777C" w:rsidP="00A3777C">
      <w:pPr>
        <w:widowControl/>
        <w:tabs>
          <w:tab w:val="num" w:pos="1080"/>
        </w:tabs>
        <w:suppressAutoHyphens/>
        <w:spacing w:after="200" w:line="276" w:lineRule="auto"/>
        <w:contextualSpacing/>
        <w:jc w:val="center"/>
        <w:rPr>
          <w:rFonts w:ascii="Times New Roman" w:eastAsia="Calibri" w:hAnsi="Times New Roman"/>
          <w:i/>
          <w:color w:val="auto"/>
          <w:sz w:val="22"/>
          <w:szCs w:val="22"/>
          <w:lang w:eastAsia="ar-SA"/>
        </w:rPr>
      </w:pPr>
      <w:r w:rsidRPr="00A3777C">
        <w:rPr>
          <w:rFonts w:ascii="Times New Roman" w:eastAsia="Calibri" w:hAnsi="Times New Roman"/>
          <w:bCs/>
          <w:i/>
          <w:iCs/>
          <w:color w:val="auto"/>
          <w:sz w:val="22"/>
          <w:szCs w:val="22"/>
          <w:lang w:eastAsia="ar-SA"/>
        </w:rPr>
        <w:t>(denumirea/numele)</w:t>
      </w:r>
    </w:p>
    <w:p w14:paraId="6C5EE454" w14:textId="77777777" w:rsidR="00A3777C" w:rsidRPr="00A3777C" w:rsidRDefault="00A3777C" w:rsidP="00A3777C">
      <w:pPr>
        <w:widowControl/>
        <w:jc w:val="both"/>
        <w:rPr>
          <w:rFonts w:ascii="Times New Roman" w:eastAsia="Times New Roman" w:hAnsi="Times New Roman"/>
          <w:iCs/>
          <w:color w:val="FF0000"/>
        </w:rPr>
      </w:pPr>
    </w:p>
    <w:p w14:paraId="0F6A688C" w14:textId="77777777" w:rsidR="00A3777C" w:rsidRPr="00A3777C" w:rsidRDefault="00A3777C" w:rsidP="00A3777C">
      <w:pPr>
        <w:widowControl/>
        <w:rPr>
          <w:rFonts w:ascii="Times New Roman" w:eastAsia="Times New Roman" w:hAnsi="Times New Roman"/>
          <w:color w:val="FF0000"/>
        </w:rPr>
      </w:pPr>
    </w:p>
    <w:p w14:paraId="00398A6C" w14:textId="77777777" w:rsidR="00A3777C" w:rsidRPr="00A3777C" w:rsidRDefault="00A3777C" w:rsidP="00A3777C">
      <w:pPr>
        <w:widowControl/>
        <w:rPr>
          <w:rFonts w:ascii="Times New Roman" w:eastAsia="Times New Roman" w:hAnsi="Times New Roman"/>
          <w:color w:val="FF0000"/>
        </w:rPr>
      </w:pPr>
    </w:p>
    <w:p w14:paraId="3A7FF041" w14:textId="77777777" w:rsidR="00A3777C" w:rsidRPr="00A3777C" w:rsidRDefault="00A3777C" w:rsidP="00A3777C">
      <w:pPr>
        <w:widowControl/>
        <w:rPr>
          <w:rFonts w:ascii="Times New Roman" w:eastAsia="Times New Roman" w:hAnsi="Times New Roman"/>
          <w:color w:val="FF0000"/>
        </w:rPr>
      </w:pPr>
    </w:p>
    <w:p w14:paraId="5930CF18" w14:textId="77777777" w:rsidR="00A3777C" w:rsidRPr="00A3777C" w:rsidRDefault="00A3777C" w:rsidP="00A3777C">
      <w:pPr>
        <w:widowControl/>
        <w:tabs>
          <w:tab w:val="left" w:pos="2790"/>
        </w:tabs>
        <w:jc w:val="center"/>
        <w:rPr>
          <w:rFonts w:ascii="Times New Roman" w:eastAsia="Times New Roman" w:hAnsi="Times New Roman"/>
          <w:b/>
          <w:color w:val="auto"/>
        </w:rPr>
      </w:pPr>
      <w:r w:rsidRPr="00A3777C">
        <w:rPr>
          <w:rFonts w:ascii="Times New Roman" w:eastAsia="Times New Roman" w:hAnsi="Times New Roman"/>
          <w:b/>
          <w:color w:val="auto"/>
        </w:rPr>
        <w:lastRenderedPageBreak/>
        <w:t>CERERE,</w:t>
      </w:r>
    </w:p>
    <w:p w14:paraId="4085C002" w14:textId="77777777" w:rsidR="00A3777C" w:rsidRPr="00A3777C" w:rsidRDefault="00A3777C" w:rsidP="00A3777C">
      <w:pPr>
        <w:widowControl/>
        <w:tabs>
          <w:tab w:val="left" w:pos="2790"/>
        </w:tabs>
        <w:jc w:val="center"/>
        <w:rPr>
          <w:rFonts w:ascii="Times New Roman" w:eastAsia="Times New Roman" w:hAnsi="Times New Roman"/>
          <w:b/>
          <w:color w:val="auto"/>
        </w:rPr>
      </w:pPr>
      <w:r w:rsidRPr="00A3777C">
        <w:rPr>
          <w:rFonts w:ascii="Times New Roman" w:eastAsia="Times New Roman" w:hAnsi="Times New Roman"/>
          <w:b/>
          <w:color w:val="auto"/>
        </w:rPr>
        <w:t>de restituire a garanţiei de participare</w:t>
      </w:r>
    </w:p>
    <w:p w14:paraId="6623E2F8" w14:textId="77777777" w:rsidR="00A3777C" w:rsidRPr="00A3777C" w:rsidRDefault="00A3777C" w:rsidP="00A3777C">
      <w:pPr>
        <w:widowControl/>
        <w:rPr>
          <w:rFonts w:ascii="Times New Roman" w:eastAsia="Times New Roman" w:hAnsi="Times New Roman"/>
          <w:color w:val="auto"/>
        </w:rPr>
      </w:pPr>
    </w:p>
    <w:p w14:paraId="09C7208F" w14:textId="77777777" w:rsidR="00A3777C" w:rsidRPr="00A3777C" w:rsidRDefault="00A3777C" w:rsidP="00A3777C">
      <w:pPr>
        <w:widowControl/>
        <w:rPr>
          <w:rFonts w:ascii="Times New Roman" w:eastAsia="Times New Roman" w:hAnsi="Times New Roman"/>
          <w:color w:val="auto"/>
        </w:rPr>
      </w:pPr>
    </w:p>
    <w:p w14:paraId="3738C6F8" w14:textId="77777777" w:rsidR="00A3777C" w:rsidRPr="00A3777C" w:rsidRDefault="00A3777C" w:rsidP="00A3777C">
      <w:pPr>
        <w:widowControl/>
        <w:tabs>
          <w:tab w:val="left" w:pos="1980"/>
        </w:tabs>
        <w:rPr>
          <w:rFonts w:ascii="Times New Roman" w:eastAsia="Times New Roman" w:hAnsi="Times New Roman"/>
          <w:color w:val="auto"/>
        </w:rPr>
      </w:pPr>
      <w:r w:rsidRPr="00A3777C">
        <w:rPr>
          <w:rFonts w:ascii="Times New Roman" w:eastAsia="Times New Roman" w:hAnsi="Times New Roman"/>
          <w:color w:val="auto"/>
        </w:rPr>
        <w:tab/>
        <w:t xml:space="preserve">Către: </w:t>
      </w:r>
      <w:r w:rsidRPr="00A3777C">
        <w:rPr>
          <w:rFonts w:ascii="Times New Roman" w:eastAsia="Times New Roman" w:hAnsi="Times New Roman"/>
          <w:b/>
          <w:color w:val="auto"/>
        </w:rPr>
        <w:t>Direcţia Silvică Giurgiu</w:t>
      </w:r>
    </w:p>
    <w:p w14:paraId="1835FAB4" w14:textId="77777777" w:rsidR="00A3777C" w:rsidRPr="00A3777C" w:rsidRDefault="00A3777C" w:rsidP="00A3777C">
      <w:pPr>
        <w:widowControl/>
        <w:rPr>
          <w:rFonts w:ascii="Times New Roman" w:eastAsia="Times New Roman" w:hAnsi="Times New Roman"/>
          <w:color w:val="auto"/>
        </w:rPr>
      </w:pPr>
    </w:p>
    <w:p w14:paraId="69DF805D" w14:textId="77777777" w:rsidR="00A3777C" w:rsidRPr="00A3777C" w:rsidRDefault="00A3777C" w:rsidP="00A3777C">
      <w:pPr>
        <w:widowControl/>
        <w:ind w:firstLine="708"/>
        <w:jc w:val="both"/>
        <w:rPr>
          <w:rFonts w:ascii="Times New Roman" w:eastAsia="Times New Roman" w:hAnsi="Times New Roman"/>
          <w:color w:val="auto"/>
        </w:rPr>
      </w:pPr>
      <w:r w:rsidRPr="00A3777C">
        <w:rPr>
          <w:rFonts w:ascii="Times New Roman" w:eastAsia="Times New Roman" w:hAnsi="Times New Roman"/>
          <w:color w:val="auto"/>
        </w:rPr>
        <w:t>Subscrisa ....................................................................................... cu sediul în ............................................solicităm restituirea garanţiei de participare, în valoare de ........................................................., constituită în vederea participării la procedura nr. ....................., privind achiziţionarea de ................................................................................. de către ............................................................................................................... prin:</w:t>
      </w:r>
    </w:p>
    <w:p w14:paraId="3E4C59BC" w14:textId="77777777" w:rsidR="00A3777C" w:rsidRPr="00A3777C" w:rsidRDefault="00A3777C" w:rsidP="00A3777C">
      <w:pPr>
        <w:widowControl/>
        <w:jc w:val="both"/>
        <w:rPr>
          <w:rFonts w:ascii="Times New Roman" w:eastAsia="Times New Roman" w:hAnsi="Times New Roman"/>
          <w:color w:val="auto"/>
        </w:rPr>
      </w:pPr>
      <w:r w:rsidRPr="00A3777C">
        <w:rPr>
          <w:rFonts w:ascii="Times New Roman" w:eastAsia="Times New Roman" w:hAnsi="Times New Roman"/>
          <w:color w:val="auto"/>
        </w:rPr>
        <w:t xml:space="preserve">                   - Scrisoare de garanţie bancară nr.............................................................. emisă de .............................................................................................................................................</w:t>
      </w:r>
    </w:p>
    <w:p w14:paraId="121B54FF" w14:textId="77777777" w:rsidR="00A3777C" w:rsidRPr="00A3777C" w:rsidRDefault="00A3777C" w:rsidP="00A3777C">
      <w:pPr>
        <w:widowControl/>
        <w:jc w:val="both"/>
        <w:rPr>
          <w:rFonts w:ascii="Times New Roman" w:eastAsia="Times New Roman" w:hAnsi="Times New Roman"/>
          <w:color w:val="auto"/>
        </w:rPr>
      </w:pPr>
      <w:r w:rsidRPr="00A3777C">
        <w:rPr>
          <w:rFonts w:ascii="Times New Roman" w:eastAsia="Times New Roman" w:hAnsi="Times New Roman"/>
          <w:color w:val="auto"/>
        </w:rPr>
        <w:t xml:space="preserve">                   - Ordin de plată nr. ................................................................................................</w:t>
      </w:r>
    </w:p>
    <w:p w14:paraId="3D9869FE" w14:textId="77777777" w:rsidR="00A3777C" w:rsidRPr="00A3777C" w:rsidRDefault="00A3777C" w:rsidP="00A3777C">
      <w:pPr>
        <w:widowControl/>
        <w:jc w:val="both"/>
        <w:rPr>
          <w:rFonts w:ascii="Times New Roman" w:eastAsia="Times New Roman" w:hAnsi="Times New Roman"/>
          <w:color w:val="auto"/>
        </w:rPr>
      </w:pPr>
      <w:r w:rsidRPr="00A3777C">
        <w:rPr>
          <w:rFonts w:ascii="Times New Roman" w:eastAsia="Times New Roman" w:hAnsi="Times New Roman"/>
          <w:color w:val="auto"/>
        </w:rPr>
        <w:t xml:space="preserve">                   - Chitanţa nr. .........................................................................................................</w:t>
      </w:r>
    </w:p>
    <w:p w14:paraId="1B270753" w14:textId="77777777" w:rsidR="00A3777C" w:rsidRPr="00A3777C" w:rsidRDefault="00A3777C" w:rsidP="00A3777C">
      <w:pPr>
        <w:widowControl/>
        <w:jc w:val="both"/>
        <w:rPr>
          <w:rFonts w:ascii="Times New Roman" w:eastAsia="Times New Roman" w:hAnsi="Times New Roman"/>
          <w:color w:val="auto"/>
        </w:rPr>
      </w:pPr>
      <w:r w:rsidRPr="00A3777C">
        <w:rPr>
          <w:rFonts w:ascii="Times New Roman" w:eastAsia="Times New Roman" w:hAnsi="Times New Roman"/>
          <w:color w:val="auto"/>
        </w:rPr>
        <w:t xml:space="preserve">            Restituirea garanţiei de participare se va face în contul societăţii, cod IBAN ............................................., deschis la ......................................................................</w:t>
      </w:r>
    </w:p>
    <w:p w14:paraId="4350AAA8" w14:textId="77777777" w:rsidR="00A3777C" w:rsidRPr="00A3777C" w:rsidRDefault="00A3777C" w:rsidP="00A3777C">
      <w:pPr>
        <w:widowControl/>
        <w:jc w:val="both"/>
        <w:rPr>
          <w:rFonts w:ascii="Times New Roman" w:eastAsia="Times New Roman" w:hAnsi="Times New Roman"/>
          <w:color w:val="auto"/>
        </w:rPr>
      </w:pPr>
      <w:r w:rsidRPr="00A3777C">
        <w:rPr>
          <w:rFonts w:ascii="Times New Roman" w:eastAsia="Times New Roman" w:hAnsi="Times New Roman"/>
          <w:color w:val="auto"/>
        </w:rPr>
        <w:t xml:space="preserve">           Vă mulţumim,</w:t>
      </w:r>
    </w:p>
    <w:p w14:paraId="08AFCF05" w14:textId="77777777" w:rsidR="00A3777C" w:rsidRPr="00A3777C" w:rsidRDefault="00A3777C" w:rsidP="00A3777C">
      <w:pPr>
        <w:widowControl/>
        <w:jc w:val="both"/>
        <w:rPr>
          <w:rFonts w:ascii="Times New Roman" w:eastAsia="Times New Roman" w:hAnsi="Times New Roman"/>
          <w:color w:val="auto"/>
        </w:rPr>
      </w:pPr>
    </w:p>
    <w:p w14:paraId="5BA59A14" w14:textId="77777777" w:rsidR="00A3777C" w:rsidRPr="00A3777C" w:rsidRDefault="00A3777C" w:rsidP="00A3777C">
      <w:pPr>
        <w:widowControl/>
        <w:jc w:val="both"/>
        <w:rPr>
          <w:rFonts w:ascii="Times New Roman" w:eastAsia="Times New Roman" w:hAnsi="Times New Roman"/>
          <w:color w:val="auto"/>
        </w:rPr>
      </w:pPr>
    </w:p>
    <w:p w14:paraId="7B14D1FF" w14:textId="77777777" w:rsidR="00A3777C" w:rsidRPr="00A3777C" w:rsidRDefault="00A3777C" w:rsidP="00A3777C">
      <w:pPr>
        <w:widowControl/>
        <w:jc w:val="both"/>
        <w:rPr>
          <w:rFonts w:ascii="Times New Roman" w:eastAsia="Times New Roman" w:hAnsi="Times New Roman"/>
          <w:color w:val="auto"/>
        </w:rPr>
      </w:pPr>
    </w:p>
    <w:p w14:paraId="68C91095" w14:textId="77777777" w:rsidR="00A3777C" w:rsidRPr="00A3777C" w:rsidRDefault="00A3777C" w:rsidP="00A3777C">
      <w:pPr>
        <w:widowControl/>
        <w:jc w:val="both"/>
        <w:rPr>
          <w:rFonts w:ascii="Times New Roman" w:eastAsia="Times New Roman" w:hAnsi="Times New Roman"/>
          <w:color w:val="auto"/>
        </w:rPr>
      </w:pPr>
      <w:r w:rsidRPr="00A3777C">
        <w:rPr>
          <w:rFonts w:ascii="Times New Roman" w:eastAsia="Times New Roman" w:hAnsi="Times New Roman"/>
          <w:color w:val="auto"/>
        </w:rPr>
        <w:t xml:space="preserve">             Data,                                                                            .............................................</w:t>
      </w:r>
    </w:p>
    <w:p w14:paraId="048E022B" w14:textId="77777777" w:rsidR="00A3777C" w:rsidRPr="00A3777C" w:rsidRDefault="00A3777C" w:rsidP="00A3777C">
      <w:pPr>
        <w:widowControl/>
        <w:tabs>
          <w:tab w:val="center" w:pos="5040"/>
        </w:tabs>
        <w:jc w:val="both"/>
        <w:rPr>
          <w:rFonts w:ascii="Times New Roman" w:eastAsia="Times New Roman" w:hAnsi="Times New Roman"/>
          <w:color w:val="auto"/>
        </w:rPr>
      </w:pPr>
      <w:r w:rsidRPr="00A3777C">
        <w:rPr>
          <w:rFonts w:ascii="Times New Roman" w:eastAsia="Times New Roman" w:hAnsi="Times New Roman"/>
          <w:color w:val="auto"/>
        </w:rPr>
        <w:t>............................................</w:t>
      </w:r>
      <w:r w:rsidRPr="00A3777C">
        <w:rPr>
          <w:rFonts w:ascii="Times New Roman" w:eastAsia="Times New Roman" w:hAnsi="Times New Roman"/>
          <w:color w:val="auto"/>
        </w:rPr>
        <w:tab/>
        <w:t xml:space="preserve">                                                             (Nume, prenume)</w:t>
      </w:r>
    </w:p>
    <w:p w14:paraId="56F5DD86" w14:textId="77777777" w:rsidR="00A3777C" w:rsidRPr="00A3777C" w:rsidRDefault="00A3777C" w:rsidP="00A3777C">
      <w:pPr>
        <w:widowControl/>
        <w:jc w:val="both"/>
        <w:rPr>
          <w:rFonts w:ascii="Times New Roman" w:eastAsia="Times New Roman" w:hAnsi="Times New Roman"/>
          <w:color w:val="auto"/>
        </w:rPr>
      </w:pPr>
      <w:r w:rsidRPr="00A3777C">
        <w:rPr>
          <w:rFonts w:ascii="Times New Roman" w:eastAsia="Times New Roman" w:hAnsi="Times New Roman"/>
          <w:color w:val="auto"/>
        </w:rPr>
        <w:t xml:space="preserve">                                                                                                ................................................</w:t>
      </w:r>
    </w:p>
    <w:p w14:paraId="31403679" w14:textId="77777777" w:rsidR="00A3777C" w:rsidRPr="00A3777C" w:rsidRDefault="00A3777C" w:rsidP="00A3777C">
      <w:pPr>
        <w:widowControl/>
        <w:jc w:val="center"/>
        <w:rPr>
          <w:rFonts w:ascii="Times New Roman" w:eastAsia="Times New Roman" w:hAnsi="Times New Roman"/>
          <w:color w:val="auto"/>
        </w:rPr>
      </w:pPr>
      <w:r w:rsidRPr="00A3777C">
        <w:rPr>
          <w:rFonts w:ascii="Times New Roman" w:eastAsia="Times New Roman" w:hAnsi="Times New Roman"/>
          <w:color w:val="auto"/>
        </w:rPr>
        <w:t xml:space="preserve">                                                                                  (Funcţie)</w:t>
      </w:r>
    </w:p>
    <w:p w14:paraId="07767CCD" w14:textId="77777777" w:rsidR="00A3777C" w:rsidRPr="00A3777C" w:rsidRDefault="00A3777C" w:rsidP="00A3777C">
      <w:pPr>
        <w:widowControl/>
        <w:jc w:val="center"/>
        <w:rPr>
          <w:rFonts w:ascii="Times New Roman" w:eastAsia="Times New Roman" w:hAnsi="Times New Roman"/>
          <w:color w:val="auto"/>
        </w:rPr>
      </w:pPr>
      <w:r w:rsidRPr="00A3777C">
        <w:rPr>
          <w:rFonts w:ascii="Times New Roman" w:eastAsia="Times New Roman" w:hAnsi="Times New Roman"/>
          <w:color w:val="auto"/>
        </w:rPr>
        <w:t xml:space="preserve">                                                                                         ...............................................</w:t>
      </w:r>
    </w:p>
    <w:p w14:paraId="679E8AD4" w14:textId="77777777" w:rsidR="00A3777C" w:rsidRPr="00A3777C" w:rsidRDefault="00A3777C" w:rsidP="00A3777C">
      <w:pPr>
        <w:widowControl/>
        <w:jc w:val="center"/>
        <w:rPr>
          <w:rFonts w:ascii="Times New Roman" w:eastAsia="Times New Roman" w:hAnsi="Times New Roman"/>
          <w:color w:val="auto"/>
        </w:rPr>
      </w:pPr>
      <w:r w:rsidRPr="00A3777C">
        <w:rPr>
          <w:rFonts w:ascii="Times New Roman" w:eastAsia="Times New Roman" w:hAnsi="Times New Roman"/>
          <w:color w:val="auto"/>
        </w:rPr>
        <w:t xml:space="preserve">                                                                                      (Semnătura autorizată şi ştampila)</w:t>
      </w:r>
    </w:p>
    <w:p w14:paraId="4840D65C" w14:textId="77777777" w:rsidR="00A3777C" w:rsidRPr="00A3777C" w:rsidRDefault="00A3777C" w:rsidP="00A3777C">
      <w:pPr>
        <w:widowControl/>
        <w:rPr>
          <w:rFonts w:ascii="Times New Roman" w:eastAsia="Times New Roman" w:hAnsi="Times New Roman"/>
          <w:color w:val="FF0000"/>
        </w:rPr>
      </w:pPr>
    </w:p>
    <w:p w14:paraId="7A6C5E1C" w14:textId="77777777" w:rsidR="00A3777C" w:rsidRPr="00A3777C" w:rsidRDefault="00A3777C" w:rsidP="00A3777C">
      <w:pPr>
        <w:widowControl/>
        <w:rPr>
          <w:rFonts w:ascii="Times New Roman" w:eastAsia="Times New Roman" w:hAnsi="Times New Roman"/>
          <w:color w:val="auto"/>
        </w:rPr>
      </w:pPr>
    </w:p>
    <w:p w14:paraId="2A635E72" w14:textId="77777777" w:rsidR="00A3777C" w:rsidRPr="00A3777C" w:rsidRDefault="00A3777C" w:rsidP="00A3777C">
      <w:pPr>
        <w:widowControl/>
        <w:rPr>
          <w:rFonts w:ascii="Times New Roman" w:eastAsia="Times New Roman" w:hAnsi="Times New Roman"/>
          <w:color w:val="auto"/>
        </w:rPr>
      </w:pPr>
    </w:p>
    <w:p w14:paraId="412B0212" w14:textId="77777777" w:rsidR="00A3777C" w:rsidRPr="00A3777C" w:rsidRDefault="00A3777C" w:rsidP="00A3777C">
      <w:pPr>
        <w:widowControl/>
        <w:rPr>
          <w:rFonts w:ascii="Times New Roman" w:eastAsia="Times New Roman" w:hAnsi="Times New Roman"/>
          <w:color w:val="auto"/>
        </w:rPr>
      </w:pPr>
    </w:p>
    <w:p w14:paraId="29FB5165" w14:textId="77777777" w:rsidR="00A3777C" w:rsidRPr="00A3777C" w:rsidRDefault="00A3777C" w:rsidP="00A3777C">
      <w:pPr>
        <w:widowControl/>
        <w:rPr>
          <w:rFonts w:ascii="Times New Roman" w:eastAsia="Times New Roman" w:hAnsi="Times New Roman"/>
          <w:color w:val="auto"/>
        </w:rPr>
      </w:pPr>
    </w:p>
    <w:p w14:paraId="296E55E7" w14:textId="77777777" w:rsidR="00A3777C" w:rsidRPr="00A3777C" w:rsidRDefault="00A3777C" w:rsidP="00A3777C">
      <w:pPr>
        <w:widowControl/>
        <w:jc w:val="both"/>
        <w:rPr>
          <w:rFonts w:ascii="Times New Roman" w:eastAsia="Times New Roman" w:hAnsi="Times New Roman"/>
          <w:b/>
          <w:color w:val="auto"/>
          <w:sz w:val="32"/>
          <w:szCs w:val="32"/>
        </w:rPr>
      </w:pPr>
      <w:r w:rsidRPr="00A3777C">
        <w:rPr>
          <w:rFonts w:ascii="Times New Roman" w:eastAsia="Times New Roman" w:hAnsi="Times New Roman"/>
          <w:b/>
          <w:color w:val="auto"/>
          <w:sz w:val="32"/>
          <w:szCs w:val="32"/>
        </w:rPr>
        <w:t>NOTĂ:</w:t>
      </w:r>
    </w:p>
    <w:p w14:paraId="08E239F7" w14:textId="77777777" w:rsidR="00A3777C" w:rsidRPr="00A3777C" w:rsidRDefault="00A3777C" w:rsidP="00A3777C">
      <w:pPr>
        <w:widowControl/>
        <w:jc w:val="both"/>
        <w:rPr>
          <w:rFonts w:ascii="Times New Roman" w:eastAsia="Times New Roman" w:hAnsi="Times New Roman"/>
          <w:b/>
          <w:color w:val="auto"/>
          <w:sz w:val="32"/>
          <w:szCs w:val="32"/>
        </w:rPr>
      </w:pPr>
      <w:r w:rsidRPr="00A3777C">
        <w:rPr>
          <w:rFonts w:ascii="Times New Roman" w:eastAsia="Times New Roman" w:hAnsi="Times New Roman"/>
          <w:b/>
          <w:color w:val="auto"/>
          <w:sz w:val="32"/>
          <w:szCs w:val="32"/>
        </w:rPr>
        <w:t>SE COMPLETEAZĂ NUMAI DUPĂ SEMNAREA CONTRACTULUI</w:t>
      </w:r>
    </w:p>
    <w:p w14:paraId="78BFF07E" w14:textId="77777777" w:rsidR="00A3777C" w:rsidRPr="00B35C12" w:rsidRDefault="00A3777C" w:rsidP="00B35C12">
      <w:pPr>
        <w:widowControl/>
        <w:tabs>
          <w:tab w:val="left" w:pos="567"/>
        </w:tabs>
        <w:suppressAutoHyphens/>
        <w:jc w:val="both"/>
        <w:rPr>
          <w:rFonts w:ascii="Bookman Old Style" w:eastAsia="Times New Roman" w:hAnsi="Bookman Old Style"/>
          <w:color w:val="auto"/>
          <w:szCs w:val="20"/>
          <w:lang w:eastAsia="ar-SA"/>
        </w:rPr>
      </w:pPr>
    </w:p>
    <w:p w14:paraId="37064A5D" w14:textId="77777777" w:rsidR="00B35C12" w:rsidRPr="00B35C12" w:rsidRDefault="00B35C12" w:rsidP="00B35C12">
      <w:pPr>
        <w:widowControl/>
        <w:rPr>
          <w:rFonts w:ascii="Bookman Old Style" w:eastAsia="Times New Roman" w:hAnsi="Bookman Old Style"/>
          <w:b/>
          <w:bCs/>
          <w:color w:val="auto"/>
          <w:sz w:val="20"/>
          <w:lang w:eastAsia="ro-RO"/>
        </w:rPr>
      </w:pPr>
    </w:p>
    <w:p w14:paraId="075F985F" w14:textId="77777777" w:rsidR="00B35C12" w:rsidRPr="00B35C12" w:rsidRDefault="00B35C12" w:rsidP="00B35C12">
      <w:pPr>
        <w:widowControl/>
        <w:shd w:val="clear" w:color="auto" w:fill="FFFFFF"/>
        <w:tabs>
          <w:tab w:val="left" w:pos="9662"/>
        </w:tabs>
        <w:rPr>
          <w:rFonts w:ascii="Bookman Old Style" w:eastAsia="Times New Roman" w:hAnsi="Bookman Old Style" w:cs="Arial"/>
          <w:spacing w:val="4"/>
          <w:sz w:val="20"/>
          <w:szCs w:val="20"/>
          <w:lang w:eastAsia="ro-RO"/>
        </w:rPr>
      </w:pPr>
    </w:p>
    <w:p w14:paraId="437FDC8D" w14:textId="77777777" w:rsidR="002A097E" w:rsidRDefault="002A097E" w:rsidP="00B35C12">
      <w:pPr>
        <w:widowControl/>
        <w:tabs>
          <w:tab w:val="left" w:pos="3960"/>
          <w:tab w:val="left" w:pos="5660"/>
        </w:tabs>
        <w:jc w:val="center"/>
        <w:rPr>
          <w:rFonts w:ascii="Bookman Old Style" w:eastAsia="Times New Roman" w:hAnsi="Bookman Old Style"/>
          <w:b/>
          <w:bCs/>
          <w:color w:val="auto"/>
          <w:sz w:val="20"/>
          <w:szCs w:val="20"/>
          <w:lang w:eastAsia="ro-RO"/>
        </w:rPr>
      </w:pPr>
    </w:p>
    <w:p w14:paraId="0A6AC322" w14:textId="77777777" w:rsidR="002A097E" w:rsidRDefault="002A097E" w:rsidP="00B35C12">
      <w:pPr>
        <w:widowControl/>
        <w:tabs>
          <w:tab w:val="left" w:pos="3960"/>
          <w:tab w:val="left" w:pos="5660"/>
        </w:tabs>
        <w:jc w:val="center"/>
        <w:rPr>
          <w:rFonts w:ascii="Bookman Old Style" w:eastAsia="Times New Roman" w:hAnsi="Bookman Old Style"/>
          <w:b/>
          <w:bCs/>
          <w:color w:val="auto"/>
          <w:sz w:val="20"/>
          <w:szCs w:val="20"/>
          <w:lang w:eastAsia="ro-RO"/>
        </w:rPr>
      </w:pPr>
    </w:p>
    <w:p w14:paraId="1494ADE7" w14:textId="77777777" w:rsidR="002A097E" w:rsidRDefault="002A097E" w:rsidP="00B35C12">
      <w:pPr>
        <w:widowControl/>
        <w:tabs>
          <w:tab w:val="left" w:pos="3960"/>
          <w:tab w:val="left" w:pos="5660"/>
        </w:tabs>
        <w:jc w:val="center"/>
        <w:rPr>
          <w:rFonts w:ascii="Bookman Old Style" w:eastAsia="Times New Roman" w:hAnsi="Bookman Old Style"/>
          <w:b/>
          <w:bCs/>
          <w:color w:val="auto"/>
          <w:sz w:val="20"/>
          <w:szCs w:val="20"/>
          <w:lang w:eastAsia="ro-RO"/>
        </w:rPr>
      </w:pPr>
    </w:p>
    <w:sectPr w:rsidR="002A097E" w:rsidSect="00D83B44">
      <w:footerReference w:type="even" r:id="rId10"/>
      <w:type w:val="continuous"/>
      <w:pgSz w:w="11900" w:h="16840"/>
      <w:pgMar w:top="851" w:right="843" w:bottom="851" w:left="1247" w:header="0" w:footer="6"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867689" w14:textId="77777777" w:rsidR="00504FD6" w:rsidRDefault="00504FD6">
      <w:pPr>
        <w:rPr>
          <w:rFonts w:cs="Arial Unicode MS"/>
        </w:rPr>
      </w:pPr>
      <w:r>
        <w:rPr>
          <w:rFonts w:cs="Arial Unicode MS"/>
        </w:rPr>
        <w:separator/>
      </w:r>
    </w:p>
  </w:endnote>
  <w:endnote w:type="continuationSeparator" w:id="0">
    <w:p w14:paraId="79A0EBC9" w14:textId="77777777" w:rsidR="00504FD6" w:rsidRDefault="00504FD6">
      <w:pPr>
        <w:rPr>
          <w:rFonts w:cs="Arial Unicode MS"/>
        </w:rPr>
      </w:pPr>
      <w:r>
        <w:rPr>
          <w:rFonts w:cs="Arial Unicode M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avid">
    <w:charset w:val="B1"/>
    <w:family w:val="swiss"/>
    <w:pitch w:val="variable"/>
    <w:sig w:usb0="00000803" w:usb1="00000000" w:usb2="00000000" w:usb3="00000000" w:csb0="00000021" w:csb1="00000000"/>
  </w:font>
  <w:font w:name="Candara">
    <w:panose1 w:val="020E0502030303020204"/>
    <w:charset w:val="00"/>
    <w:family w:val="swiss"/>
    <w:pitch w:val="variable"/>
    <w:sig w:usb0="A00002EF" w:usb1="4000A44B" w:usb2="00000000" w:usb3="00000000" w:csb0="0000019F"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EC856" w14:textId="2C949608" w:rsidR="00C06CF1" w:rsidRDefault="008573A1">
    <w:pPr>
      <w:rPr>
        <w:rFonts w:cs="Arial Unicode MS"/>
        <w:color w:val="auto"/>
        <w:sz w:val="2"/>
        <w:szCs w:val="2"/>
      </w:rPr>
    </w:pPr>
    <w:r>
      <w:rPr>
        <w:noProof/>
        <w:sz w:val="20"/>
        <w:lang w:eastAsia="ro-RO"/>
      </w:rPr>
      <mc:AlternateContent>
        <mc:Choice Requires="wps">
          <w:drawing>
            <wp:anchor distT="0" distB="0" distL="63500" distR="63500" simplePos="0" relativeHeight="251657728" behindDoc="1" locked="0" layoutInCell="1" allowOverlap="1" wp14:anchorId="1D2CD5EE" wp14:editId="7F564B52">
              <wp:simplePos x="0" y="0"/>
              <wp:positionH relativeFrom="page">
                <wp:posOffset>6612890</wp:posOffset>
              </wp:positionH>
              <wp:positionV relativeFrom="page">
                <wp:posOffset>10083800</wp:posOffset>
              </wp:positionV>
              <wp:extent cx="52070" cy="76200"/>
              <wp:effectExtent l="2540" t="0" r="2540" b="31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70" cy="762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88B1E5" w14:textId="77777777" w:rsidR="00C06CF1" w:rsidRDefault="00861A66">
                          <w:pPr>
                            <w:pStyle w:val="Headerorfooter1"/>
                            <w:shd w:val="clear" w:color="auto" w:fill="auto"/>
                            <w:spacing w:line="240" w:lineRule="auto"/>
                            <w:rPr>
                              <w:rFonts w:ascii="Arial Unicode MS" w:cs="Arial Unicode MS"/>
                            </w:rPr>
                          </w:pPr>
                          <w:r>
                            <w:fldChar w:fldCharType="begin"/>
                          </w:r>
                          <w:r>
                            <w:instrText xml:space="preserve"> PAGE \* MERGEFORMAT </w:instrText>
                          </w:r>
                          <w:r>
                            <w:fldChar w:fldCharType="separate"/>
                          </w:r>
                          <w:r w:rsidR="002230EF" w:rsidRPr="002230EF">
                            <w:rPr>
                              <w:rStyle w:val="Headerorfooter0"/>
                              <w:noProof/>
                              <w:color w:val="000000"/>
                            </w:rPr>
                            <w:t>12</w:t>
                          </w:r>
                          <w:r>
                            <w:rPr>
                              <w:rStyle w:val="Headerorfooter0"/>
                              <w:noProof/>
                              <w:color w:val="000000"/>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D2CD5EE" id="_x0000_t202" coordsize="21600,21600" o:spt="202" path="m,l,21600r21600,l21600,xe">
              <v:stroke joinstyle="miter"/>
              <v:path gradientshapeok="t" o:connecttype="rect"/>
            </v:shapetype>
            <v:shape id="Text Box 2" o:spid="_x0000_s1026" type="#_x0000_t202" style="position:absolute;margin-left:520.7pt;margin-top:794pt;width:4.1pt;height:6pt;z-index:-251658752;visibility:visible;mso-wrap-style:squar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" filled="f" stroked="f">
              <v:textbox inset="0,0,0,0">
                <w:txbxContent>
                  <w:p w14:paraId="1888B1E5" w14:textId="77777777" w:rsidR="00C06CF1" w:rsidRDefault="00861A66">
                    <w:pPr>
                      <w:pStyle w:val="Headerorfooter1"/>
                      <w:shd w:val="clear" w:color="auto" w:fill="auto"/>
                      <w:spacing w:line="240" w:lineRule="auto"/>
                      <w:rPr>
                        <w:rFonts w:ascii="Arial Unicode MS" w:cs="Arial Unicode MS"/>
                      </w:rPr>
                    </w:pPr>
                    <w:r>
                      <w:fldChar w:fldCharType="begin"/>
                    </w:r>
                    <w:r>
                      <w:instrText xml:space="preserve"> PAGE \* MERGEFORMAT </w:instrText>
                    </w:r>
                    <w:r>
                      <w:fldChar w:fldCharType="separate"/>
                    </w:r>
                    <w:r w:rsidR="002230EF" w:rsidRPr="002230EF">
                      <w:rPr>
                        <w:rStyle w:val="Headerorfooter0"/>
                        <w:noProof/>
                        <w:color w:val="000000"/>
                      </w:rPr>
                      <w:t>12</w:t>
                    </w:r>
                    <w:r>
                      <w:rPr>
                        <w:rStyle w:val="Headerorfooter0"/>
                        <w:noProof/>
                        <w:color w:val="00000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4DD99" w14:textId="77777777" w:rsidR="00504FD6" w:rsidRDefault="00504FD6">
      <w:pPr>
        <w:rPr>
          <w:rFonts w:cs="Arial Unicode MS"/>
        </w:rPr>
      </w:pPr>
      <w:r>
        <w:rPr>
          <w:rFonts w:cs="Arial Unicode MS"/>
        </w:rPr>
        <w:separator/>
      </w:r>
    </w:p>
  </w:footnote>
  <w:footnote w:type="continuationSeparator" w:id="0">
    <w:p w14:paraId="5F384006" w14:textId="77777777" w:rsidR="00504FD6" w:rsidRDefault="00504FD6">
      <w:pPr>
        <w:rPr>
          <w:rFonts w:cs="Arial Unicode MS"/>
        </w:rPr>
      </w:pPr>
      <w:r>
        <w:rPr>
          <w:rFonts w:cs="Arial Unicode M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0"/>
    <w:lvl w:ilvl="0">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1">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2">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3">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4">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5">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6">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7">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lvl w:ilvl="8">
      <w:start w:val="1"/>
      <w:numFmt w:val="upperRoman"/>
      <w:lvlText w:val="%1."/>
      <w:lvlJc w:val="left"/>
      <w:rPr>
        <w:rFonts w:ascii="Times New Roman" w:hAnsi="Times New Roman" w:cs="Times New Roman"/>
        <w:b w:val="0"/>
        <w:i w:val="0"/>
        <w:smallCaps w:val="0"/>
        <w:strike w:val="0"/>
        <w:color w:val="000000"/>
        <w:spacing w:val="0"/>
        <w:w w:val="100"/>
        <w:position w:val="0"/>
        <w:sz w:val="21"/>
        <w:szCs w:val="21"/>
        <w:u w:val="none"/>
      </w:rPr>
    </w:lvl>
  </w:abstractNum>
  <w:abstractNum w:abstractNumId="1" w15:restartNumberingAfterBreak="0">
    <w:nsid w:val="00000002"/>
    <w:multiLevelType w:val="multilevel"/>
    <w:tmpl w:val="00000002"/>
    <w:name w:val="RTF_Num 6"/>
    <w:lvl w:ilvl="0">
      <w:start w:val="1"/>
      <w:numFmt w:val="upperRoman"/>
      <w:pStyle w:val="Heading1"/>
      <w:lvlText w:val="%1."/>
      <w:lvlJc w:val="left"/>
      <w:pPr>
        <w:tabs>
          <w:tab w:val="num" w:pos="1080"/>
        </w:tabs>
        <w:ind w:left="1080" w:hanging="720"/>
      </w:pPr>
      <w:rPr>
        <w:rFonts w:ascii="Times New Roman" w:eastAsia="Times New Roman" w:hAnsi="Times New Roman" w:cs="Times New Roman"/>
      </w:rPr>
    </w:lvl>
    <w:lvl w:ilvl="1">
      <w:start w:val="1"/>
      <w:numFmt w:val="lowerLetter"/>
      <w:pStyle w:val="Heading2"/>
      <w:lvlText w:val="%2."/>
      <w:lvlJc w:val="left"/>
      <w:pPr>
        <w:tabs>
          <w:tab w:val="num" w:pos="1440"/>
        </w:tabs>
        <w:ind w:left="1440" w:hanging="360"/>
      </w:pPr>
      <w:rPr>
        <w:rFonts w:ascii="Times New Roman" w:eastAsia="Times New Roman" w:hAnsi="Times New Roman" w:cs="Times New Roman"/>
      </w:rPr>
    </w:lvl>
    <w:lvl w:ilvl="2">
      <w:start w:val="1"/>
      <w:numFmt w:val="lowerRoman"/>
      <w:lvlText w:val="%3."/>
      <w:lvlJc w:val="right"/>
      <w:pPr>
        <w:tabs>
          <w:tab w:val="num" w:pos="2160"/>
        </w:tabs>
        <w:ind w:left="2160"/>
      </w:pPr>
      <w:rPr>
        <w:rFonts w:ascii="Times New Roman" w:eastAsia="Times New Roman" w:hAnsi="Times New Roman" w:cs="Times New Roman"/>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rPr>
        <w:rFonts w:ascii="Times New Roman" w:eastAsia="Times New Roman" w:hAnsi="Times New Roman" w:cs="Times New Roman"/>
      </w:rPr>
    </w:lvl>
    <w:lvl w:ilvl="5">
      <w:start w:val="1"/>
      <w:numFmt w:val="lowerRoman"/>
      <w:lvlText w:val="%6."/>
      <w:lvlJc w:val="right"/>
      <w:pPr>
        <w:tabs>
          <w:tab w:val="num" w:pos="4320"/>
        </w:tabs>
        <w:ind w:left="4320"/>
      </w:pPr>
      <w:rPr>
        <w:rFonts w:ascii="Times New Roman" w:eastAsia="Times New Roman" w:hAnsi="Times New Roman" w:cs="Times New Roman"/>
      </w:rPr>
    </w:lvl>
    <w:lvl w:ilvl="6">
      <w:start w:val="1"/>
      <w:numFmt w:val="decimal"/>
      <w:lvlText w:val="%7."/>
      <w:lvlJc w:val="left"/>
      <w:pPr>
        <w:tabs>
          <w:tab w:val="num" w:pos="5040"/>
        </w:tabs>
        <w:ind w:left="5040" w:hanging="360"/>
      </w:pPr>
      <w:rPr>
        <w:rFonts w:ascii="Times New Roman" w:eastAsia="Times New Roman" w:hAnsi="Times New Roman" w:cs="Times New Roman"/>
      </w:rPr>
    </w:lvl>
    <w:lvl w:ilvl="7">
      <w:start w:val="1"/>
      <w:numFmt w:val="lowerLetter"/>
      <w:lvlText w:val="%8."/>
      <w:lvlJc w:val="left"/>
      <w:pPr>
        <w:tabs>
          <w:tab w:val="num" w:pos="5760"/>
        </w:tabs>
        <w:ind w:left="5760" w:hanging="360"/>
      </w:pPr>
      <w:rPr>
        <w:rFonts w:ascii="Times New Roman" w:eastAsia="Times New Roman" w:hAnsi="Times New Roman" w:cs="Times New Roman"/>
      </w:rPr>
    </w:lvl>
    <w:lvl w:ilvl="8">
      <w:start w:val="1"/>
      <w:numFmt w:val="lowerRoman"/>
      <w:lvlText w:val="%9."/>
      <w:lvlJc w:val="right"/>
      <w:pPr>
        <w:tabs>
          <w:tab w:val="num" w:pos="6480"/>
        </w:tabs>
        <w:ind w:left="6480"/>
      </w:pPr>
      <w:rPr>
        <w:rFonts w:ascii="Times New Roman" w:eastAsia="Times New Roman" w:hAnsi="Times New Roman" w:cs="Times New Roman"/>
      </w:rPr>
    </w:lvl>
  </w:abstractNum>
  <w:abstractNum w:abstractNumId="2" w15:restartNumberingAfterBreak="0">
    <w:nsid w:val="00000003"/>
    <w:multiLevelType w:val="multilevel"/>
    <w:tmpl w:val="00000002"/>
    <w:lvl w:ilvl="0">
      <w:start w:val="1"/>
      <w:numFmt w:val="bullet"/>
      <w:lvlText w:val="&gt;"/>
      <w:lvlJc w:val="left"/>
      <w:rPr>
        <w:b w:val="0"/>
        <w:i w:val="0"/>
        <w:smallCaps w:val="0"/>
        <w:strike w:val="0"/>
        <w:color w:val="000000"/>
        <w:spacing w:val="0"/>
        <w:w w:val="100"/>
        <w:position w:val="0"/>
        <w:sz w:val="21"/>
        <w:u w:val="none"/>
      </w:rPr>
    </w:lvl>
    <w:lvl w:ilvl="1">
      <w:start w:val="1"/>
      <w:numFmt w:val="bullet"/>
      <w:lvlText w:val="&gt;"/>
      <w:lvlJc w:val="left"/>
      <w:rPr>
        <w:b w:val="0"/>
        <w:i w:val="0"/>
        <w:smallCaps w:val="0"/>
        <w:strike w:val="0"/>
        <w:color w:val="000000"/>
        <w:spacing w:val="0"/>
        <w:w w:val="100"/>
        <w:position w:val="0"/>
        <w:sz w:val="21"/>
        <w:u w:val="none"/>
      </w:rPr>
    </w:lvl>
    <w:lvl w:ilvl="2">
      <w:start w:val="1"/>
      <w:numFmt w:val="bullet"/>
      <w:lvlText w:val="&gt;"/>
      <w:lvlJc w:val="left"/>
      <w:rPr>
        <w:b w:val="0"/>
        <w:i w:val="0"/>
        <w:smallCaps w:val="0"/>
        <w:strike w:val="0"/>
        <w:color w:val="000000"/>
        <w:spacing w:val="0"/>
        <w:w w:val="100"/>
        <w:position w:val="0"/>
        <w:sz w:val="21"/>
        <w:u w:val="none"/>
      </w:rPr>
    </w:lvl>
    <w:lvl w:ilvl="3">
      <w:start w:val="1"/>
      <w:numFmt w:val="bullet"/>
      <w:lvlText w:val="&gt;"/>
      <w:lvlJc w:val="left"/>
      <w:rPr>
        <w:b w:val="0"/>
        <w:i w:val="0"/>
        <w:smallCaps w:val="0"/>
        <w:strike w:val="0"/>
        <w:color w:val="000000"/>
        <w:spacing w:val="0"/>
        <w:w w:val="100"/>
        <w:position w:val="0"/>
        <w:sz w:val="21"/>
        <w:u w:val="none"/>
      </w:rPr>
    </w:lvl>
    <w:lvl w:ilvl="4">
      <w:start w:val="1"/>
      <w:numFmt w:val="bullet"/>
      <w:lvlText w:val="&gt;"/>
      <w:lvlJc w:val="left"/>
      <w:rPr>
        <w:b w:val="0"/>
        <w:i w:val="0"/>
        <w:smallCaps w:val="0"/>
        <w:strike w:val="0"/>
        <w:color w:val="000000"/>
        <w:spacing w:val="0"/>
        <w:w w:val="100"/>
        <w:position w:val="0"/>
        <w:sz w:val="21"/>
        <w:u w:val="none"/>
      </w:rPr>
    </w:lvl>
    <w:lvl w:ilvl="5">
      <w:start w:val="1"/>
      <w:numFmt w:val="bullet"/>
      <w:lvlText w:val="&gt;"/>
      <w:lvlJc w:val="left"/>
      <w:rPr>
        <w:b w:val="0"/>
        <w:i w:val="0"/>
        <w:smallCaps w:val="0"/>
        <w:strike w:val="0"/>
        <w:color w:val="000000"/>
        <w:spacing w:val="0"/>
        <w:w w:val="100"/>
        <w:position w:val="0"/>
        <w:sz w:val="21"/>
        <w:u w:val="none"/>
      </w:rPr>
    </w:lvl>
    <w:lvl w:ilvl="6">
      <w:start w:val="1"/>
      <w:numFmt w:val="bullet"/>
      <w:lvlText w:val="&gt;"/>
      <w:lvlJc w:val="left"/>
      <w:rPr>
        <w:b w:val="0"/>
        <w:i w:val="0"/>
        <w:smallCaps w:val="0"/>
        <w:strike w:val="0"/>
        <w:color w:val="000000"/>
        <w:spacing w:val="0"/>
        <w:w w:val="100"/>
        <w:position w:val="0"/>
        <w:sz w:val="21"/>
        <w:u w:val="none"/>
      </w:rPr>
    </w:lvl>
    <w:lvl w:ilvl="7">
      <w:start w:val="1"/>
      <w:numFmt w:val="bullet"/>
      <w:lvlText w:val="&gt;"/>
      <w:lvlJc w:val="left"/>
      <w:rPr>
        <w:b w:val="0"/>
        <w:i w:val="0"/>
        <w:smallCaps w:val="0"/>
        <w:strike w:val="0"/>
        <w:color w:val="000000"/>
        <w:spacing w:val="0"/>
        <w:w w:val="100"/>
        <w:position w:val="0"/>
        <w:sz w:val="21"/>
        <w:u w:val="none"/>
      </w:rPr>
    </w:lvl>
    <w:lvl w:ilvl="8">
      <w:start w:val="1"/>
      <w:numFmt w:val="bullet"/>
      <w:lvlText w:val="&gt;"/>
      <w:lvlJc w:val="left"/>
      <w:rPr>
        <w:b w:val="0"/>
        <w:i w:val="0"/>
        <w:smallCaps w:val="0"/>
        <w:strike w:val="0"/>
        <w:color w:val="000000"/>
        <w:spacing w:val="0"/>
        <w:w w:val="100"/>
        <w:position w:val="0"/>
        <w:sz w:val="21"/>
        <w:u w:val="none"/>
      </w:rPr>
    </w:lvl>
  </w:abstractNum>
  <w:abstractNum w:abstractNumId="3" w15:restartNumberingAfterBreak="0">
    <w:nsid w:val="04F96E45"/>
    <w:multiLevelType w:val="singleLevel"/>
    <w:tmpl w:val="4746A6B4"/>
    <w:lvl w:ilvl="0">
      <w:start w:val="6"/>
      <w:numFmt w:val="bullet"/>
      <w:lvlText w:val="-"/>
      <w:lvlJc w:val="left"/>
      <w:pPr>
        <w:tabs>
          <w:tab w:val="num" w:pos="360"/>
        </w:tabs>
        <w:ind w:left="360" w:hanging="360"/>
      </w:pPr>
      <w:rPr>
        <w:rFonts w:hint="default"/>
      </w:rPr>
    </w:lvl>
  </w:abstractNum>
  <w:abstractNum w:abstractNumId="4" w15:restartNumberingAfterBreak="0">
    <w:nsid w:val="0716094A"/>
    <w:multiLevelType w:val="hybridMultilevel"/>
    <w:tmpl w:val="E5D4858E"/>
    <w:lvl w:ilvl="0" w:tplc="FD0AF3C2">
      <w:start w:val="1"/>
      <w:numFmt w:val="decimal"/>
      <w:lvlText w:val="%1."/>
      <w:lvlJc w:val="left"/>
      <w:pPr>
        <w:tabs>
          <w:tab w:val="num" w:pos="1069"/>
        </w:tabs>
        <w:ind w:left="1069" w:hanging="360"/>
      </w:pPr>
      <w:rPr>
        <w:rFonts w:hint="default"/>
      </w:rPr>
    </w:lvl>
    <w:lvl w:ilvl="1" w:tplc="04180019" w:tentative="1">
      <w:start w:val="1"/>
      <w:numFmt w:val="lowerLetter"/>
      <w:lvlText w:val="%2."/>
      <w:lvlJc w:val="left"/>
      <w:pPr>
        <w:tabs>
          <w:tab w:val="num" w:pos="1789"/>
        </w:tabs>
        <w:ind w:left="1789" w:hanging="360"/>
      </w:pPr>
    </w:lvl>
    <w:lvl w:ilvl="2" w:tplc="0418001B" w:tentative="1">
      <w:start w:val="1"/>
      <w:numFmt w:val="lowerRoman"/>
      <w:lvlText w:val="%3."/>
      <w:lvlJc w:val="right"/>
      <w:pPr>
        <w:tabs>
          <w:tab w:val="num" w:pos="2509"/>
        </w:tabs>
        <w:ind w:left="2509" w:hanging="180"/>
      </w:pPr>
    </w:lvl>
    <w:lvl w:ilvl="3" w:tplc="0418000F" w:tentative="1">
      <w:start w:val="1"/>
      <w:numFmt w:val="decimal"/>
      <w:lvlText w:val="%4."/>
      <w:lvlJc w:val="left"/>
      <w:pPr>
        <w:tabs>
          <w:tab w:val="num" w:pos="3229"/>
        </w:tabs>
        <w:ind w:left="3229" w:hanging="360"/>
      </w:pPr>
    </w:lvl>
    <w:lvl w:ilvl="4" w:tplc="04180019" w:tentative="1">
      <w:start w:val="1"/>
      <w:numFmt w:val="lowerLetter"/>
      <w:lvlText w:val="%5."/>
      <w:lvlJc w:val="left"/>
      <w:pPr>
        <w:tabs>
          <w:tab w:val="num" w:pos="3949"/>
        </w:tabs>
        <w:ind w:left="3949" w:hanging="360"/>
      </w:pPr>
    </w:lvl>
    <w:lvl w:ilvl="5" w:tplc="0418001B" w:tentative="1">
      <w:start w:val="1"/>
      <w:numFmt w:val="lowerRoman"/>
      <w:lvlText w:val="%6."/>
      <w:lvlJc w:val="right"/>
      <w:pPr>
        <w:tabs>
          <w:tab w:val="num" w:pos="4669"/>
        </w:tabs>
        <w:ind w:left="4669" w:hanging="180"/>
      </w:pPr>
    </w:lvl>
    <w:lvl w:ilvl="6" w:tplc="0418000F" w:tentative="1">
      <w:start w:val="1"/>
      <w:numFmt w:val="decimal"/>
      <w:lvlText w:val="%7."/>
      <w:lvlJc w:val="left"/>
      <w:pPr>
        <w:tabs>
          <w:tab w:val="num" w:pos="5389"/>
        </w:tabs>
        <w:ind w:left="5389" w:hanging="360"/>
      </w:pPr>
    </w:lvl>
    <w:lvl w:ilvl="7" w:tplc="04180019" w:tentative="1">
      <w:start w:val="1"/>
      <w:numFmt w:val="lowerLetter"/>
      <w:lvlText w:val="%8."/>
      <w:lvlJc w:val="left"/>
      <w:pPr>
        <w:tabs>
          <w:tab w:val="num" w:pos="6109"/>
        </w:tabs>
        <w:ind w:left="6109" w:hanging="360"/>
      </w:pPr>
    </w:lvl>
    <w:lvl w:ilvl="8" w:tplc="0418001B" w:tentative="1">
      <w:start w:val="1"/>
      <w:numFmt w:val="lowerRoman"/>
      <w:lvlText w:val="%9."/>
      <w:lvlJc w:val="right"/>
      <w:pPr>
        <w:tabs>
          <w:tab w:val="num" w:pos="6829"/>
        </w:tabs>
        <w:ind w:left="6829" w:hanging="180"/>
      </w:pPr>
    </w:lvl>
  </w:abstractNum>
  <w:abstractNum w:abstractNumId="5" w15:restartNumberingAfterBreak="0">
    <w:nsid w:val="07241A97"/>
    <w:multiLevelType w:val="hybridMultilevel"/>
    <w:tmpl w:val="BF28E5C0"/>
    <w:lvl w:ilvl="0" w:tplc="1A42C294">
      <w:numFmt w:val="bullet"/>
      <w:lvlText w:val=""/>
      <w:lvlJc w:val="left"/>
      <w:pPr>
        <w:tabs>
          <w:tab w:val="num" w:pos="720"/>
        </w:tabs>
        <w:ind w:left="720" w:hanging="360"/>
      </w:pPr>
      <w:rPr>
        <w:rFonts w:ascii="Wingdings" w:eastAsia="Arial Unicode MS" w:hAnsi="Wingdings" w:cs="Times New Roman" w:hint="default"/>
      </w:rPr>
    </w:lvl>
    <w:lvl w:ilvl="1" w:tplc="89B214DC">
      <w:numFmt w:val="bullet"/>
      <w:lvlText w:val="-"/>
      <w:lvlJc w:val="left"/>
      <w:pPr>
        <w:tabs>
          <w:tab w:val="num" w:pos="1440"/>
        </w:tabs>
        <w:ind w:left="1440" w:hanging="360"/>
      </w:pPr>
      <w:rPr>
        <w:rFonts w:ascii="Times New Roman" w:eastAsia="Arial Unicode MS" w:hAnsi="Times New Roman" w:cs="Times New Roman"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897402C"/>
    <w:multiLevelType w:val="hybridMultilevel"/>
    <w:tmpl w:val="D1265D8E"/>
    <w:lvl w:ilvl="0" w:tplc="59A81C8E">
      <w:start w:val="1"/>
      <w:numFmt w:val="decimal"/>
      <w:lvlText w:val="%1."/>
      <w:lvlJc w:val="left"/>
      <w:pPr>
        <w:tabs>
          <w:tab w:val="num" w:pos="2790"/>
        </w:tabs>
        <w:ind w:left="2790" w:hanging="135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0FC40C1D"/>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882"/>
        </w:tabs>
        <w:ind w:left="88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8" w15:restartNumberingAfterBreak="0">
    <w:nsid w:val="16EC0879"/>
    <w:multiLevelType w:val="hybridMultilevel"/>
    <w:tmpl w:val="7FA6AC20"/>
    <w:lvl w:ilvl="0" w:tplc="4F1EC42C">
      <w:start w:val="2"/>
      <w:numFmt w:val="bullet"/>
      <w:lvlText w:val="-"/>
      <w:lvlJc w:val="left"/>
      <w:pPr>
        <w:ind w:left="5216" w:hanging="360"/>
      </w:pPr>
      <w:rPr>
        <w:rFonts w:ascii="Times New Roman" w:eastAsia="Arial Unicode MS" w:hAnsi="Times New Roman" w:cs="Times New Roman" w:hint="default"/>
      </w:rPr>
    </w:lvl>
    <w:lvl w:ilvl="1" w:tplc="04180003" w:tentative="1">
      <w:start w:val="1"/>
      <w:numFmt w:val="bullet"/>
      <w:lvlText w:val="o"/>
      <w:lvlJc w:val="left"/>
      <w:pPr>
        <w:ind w:left="5936" w:hanging="360"/>
      </w:pPr>
      <w:rPr>
        <w:rFonts w:ascii="Courier New" w:hAnsi="Courier New" w:cs="Courier New" w:hint="default"/>
      </w:rPr>
    </w:lvl>
    <w:lvl w:ilvl="2" w:tplc="04180005" w:tentative="1">
      <w:start w:val="1"/>
      <w:numFmt w:val="bullet"/>
      <w:lvlText w:val=""/>
      <w:lvlJc w:val="left"/>
      <w:pPr>
        <w:ind w:left="6656" w:hanging="360"/>
      </w:pPr>
      <w:rPr>
        <w:rFonts w:ascii="Wingdings" w:hAnsi="Wingdings" w:hint="default"/>
      </w:rPr>
    </w:lvl>
    <w:lvl w:ilvl="3" w:tplc="04180001" w:tentative="1">
      <w:start w:val="1"/>
      <w:numFmt w:val="bullet"/>
      <w:lvlText w:val=""/>
      <w:lvlJc w:val="left"/>
      <w:pPr>
        <w:ind w:left="7376" w:hanging="360"/>
      </w:pPr>
      <w:rPr>
        <w:rFonts w:ascii="Symbol" w:hAnsi="Symbol" w:hint="default"/>
      </w:rPr>
    </w:lvl>
    <w:lvl w:ilvl="4" w:tplc="04180003" w:tentative="1">
      <w:start w:val="1"/>
      <w:numFmt w:val="bullet"/>
      <w:lvlText w:val="o"/>
      <w:lvlJc w:val="left"/>
      <w:pPr>
        <w:ind w:left="8096" w:hanging="360"/>
      </w:pPr>
      <w:rPr>
        <w:rFonts w:ascii="Courier New" w:hAnsi="Courier New" w:cs="Courier New" w:hint="default"/>
      </w:rPr>
    </w:lvl>
    <w:lvl w:ilvl="5" w:tplc="04180005" w:tentative="1">
      <w:start w:val="1"/>
      <w:numFmt w:val="bullet"/>
      <w:lvlText w:val=""/>
      <w:lvlJc w:val="left"/>
      <w:pPr>
        <w:ind w:left="8816" w:hanging="360"/>
      </w:pPr>
      <w:rPr>
        <w:rFonts w:ascii="Wingdings" w:hAnsi="Wingdings" w:hint="default"/>
      </w:rPr>
    </w:lvl>
    <w:lvl w:ilvl="6" w:tplc="04180001" w:tentative="1">
      <w:start w:val="1"/>
      <w:numFmt w:val="bullet"/>
      <w:lvlText w:val=""/>
      <w:lvlJc w:val="left"/>
      <w:pPr>
        <w:ind w:left="9536" w:hanging="360"/>
      </w:pPr>
      <w:rPr>
        <w:rFonts w:ascii="Symbol" w:hAnsi="Symbol" w:hint="default"/>
      </w:rPr>
    </w:lvl>
    <w:lvl w:ilvl="7" w:tplc="04180003" w:tentative="1">
      <w:start w:val="1"/>
      <w:numFmt w:val="bullet"/>
      <w:lvlText w:val="o"/>
      <w:lvlJc w:val="left"/>
      <w:pPr>
        <w:ind w:left="10256" w:hanging="360"/>
      </w:pPr>
      <w:rPr>
        <w:rFonts w:ascii="Courier New" w:hAnsi="Courier New" w:cs="Courier New" w:hint="default"/>
      </w:rPr>
    </w:lvl>
    <w:lvl w:ilvl="8" w:tplc="04180005" w:tentative="1">
      <w:start w:val="1"/>
      <w:numFmt w:val="bullet"/>
      <w:lvlText w:val=""/>
      <w:lvlJc w:val="left"/>
      <w:pPr>
        <w:ind w:left="10976" w:hanging="360"/>
      </w:pPr>
      <w:rPr>
        <w:rFonts w:ascii="Wingdings" w:hAnsi="Wingdings" w:hint="default"/>
      </w:rPr>
    </w:lvl>
  </w:abstractNum>
  <w:abstractNum w:abstractNumId="9" w15:restartNumberingAfterBreak="0">
    <w:nsid w:val="1E1F50A5"/>
    <w:multiLevelType w:val="multilevel"/>
    <w:tmpl w:val="22B879AA"/>
    <w:lvl w:ilvl="0">
      <w:start w:val="7"/>
      <w:numFmt w:val="decimal"/>
      <w:lvlText w:val="%1"/>
      <w:lvlJc w:val="left"/>
      <w:pPr>
        <w:tabs>
          <w:tab w:val="num" w:pos="360"/>
        </w:tabs>
        <w:ind w:left="360" w:hanging="360"/>
      </w:pPr>
      <w:rPr>
        <w:rFonts w:hint="default"/>
      </w:rPr>
    </w:lvl>
    <w:lvl w:ilvl="1">
      <w:start w:val="4"/>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36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600"/>
        </w:tabs>
        <w:ind w:left="3600" w:hanging="1080"/>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33A8026D"/>
    <w:multiLevelType w:val="hybridMultilevel"/>
    <w:tmpl w:val="61E28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83E7307"/>
    <w:multiLevelType w:val="hybridMultilevel"/>
    <w:tmpl w:val="DA6636E4"/>
    <w:lvl w:ilvl="0" w:tplc="386A9704">
      <w:start w:val="1"/>
      <w:numFmt w:val="decimal"/>
      <w:lvlText w:val="%12."/>
      <w:lvlJc w:val="left"/>
      <w:pPr>
        <w:tabs>
          <w:tab w:val="num" w:pos="1428"/>
        </w:tabs>
        <w:ind w:left="1428" w:hanging="360"/>
      </w:pPr>
      <w:rPr>
        <w:rFonts w:hint="default"/>
      </w:rPr>
    </w:lvl>
    <w:lvl w:ilvl="1" w:tplc="04090019" w:tentative="1">
      <w:start w:val="1"/>
      <w:numFmt w:val="lowerLetter"/>
      <w:lvlText w:val="%2."/>
      <w:lvlJc w:val="left"/>
      <w:pPr>
        <w:tabs>
          <w:tab w:val="num" w:pos="2148"/>
        </w:tabs>
        <w:ind w:left="2148" w:hanging="360"/>
      </w:pPr>
    </w:lvl>
    <w:lvl w:ilvl="2" w:tplc="0409001B" w:tentative="1">
      <w:start w:val="1"/>
      <w:numFmt w:val="lowerRoman"/>
      <w:lvlText w:val="%3."/>
      <w:lvlJc w:val="right"/>
      <w:pPr>
        <w:tabs>
          <w:tab w:val="num" w:pos="2868"/>
        </w:tabs>
        <w:ind w:left="2868" w:hanging="180"/>
      </w:pPr>
    </w:lvl>
    <w:lvl w:ilvl="3" w:tplc="0409000F" w:tentative="1">
      <w:start w:val="1"/>
      <w:numFmt w:val="decimal"/>
      <w:lvlText w:val="%4."/>
      <w:lvlJc w:val="left"/>
      <w:pPr>
        <w:tabs>
          <w:tab w:val="num" w:pos="3588"/>
        </w:tabs>
        <w:ind w:left="3588" w:hanging="360"/>
      </w:pPr>
    </w:lvl>
    <w:lvl w:ilvl="4" w:tplc="04090019" w:tentative="1">
      <w:start w:val="1"/>
      <w:numFmt w:val="lowerLetter"/>
      <w:lvlText w:val="%5."/>
      <w:lvlJc w:val="left"/>
      <w:pPr>
        <w:tabs>
          <w:tab w:val="num" w:pos="4308"/>
        </w:tabs>
        <w:ind w:left="4308" w:hanging="360"/>
      </w:pPr>
    </w:lvl>
    <w:lvl w:ilvl="5" w:tplc="0409001B" w:tentative="1">
      <w:start w:val="1"/>
      <w:numFmt w:val="lowerRoman"/>
      <w:lvlText w:val="%6."/>
      <w:lvlJc w:val="right"/>
      <w:pPr>
        <w:tabs>
          <w:tab w:val="num" w:pos="5028"/>
        </w:tabs>
        <w:ind w:left="5028" w:hanging="180"/>
      </w:pPr>
    </w:lvl>
    <w:lvl w:ilvl="6" w:tplc="0409000F" w:tentative="1">
      <w:start w:val="1"/>
      <w:numFmt w:val="decimal"/>
      <w:lvlText w:val="%7."/>
      <w:lvlJc w:val="left"/>
      <w:pPr>
        <w:tabs>
          <w:tab w:val="num" w:pos="5748"/>
        </w:tabs>
        <w:ind w:left="5748" w:hanging="360"/>
      </w:pPr>
    </w:lvl>
    <w:lvl w:ilvl="7" w:tplc="04090019" w:tentative="1">
      <w:start w:val="1"/>
      <w:numFmt w:val="lowerLetter"/>
      <w:lvlText w:val="%8."/>
      <w:lvlJc w:val="left"/>
      <w:pPr>
        <w:tabs>
          <w:tab w:val="num" w:pos="6468"/>
        </w:tabs>
        <w:ind w:left="6468" w:hanging="360"/>
      </w:pPr>
    </w:lvl>
    <w:lvl w:ilvl="8" w:tplc="0409001B" w:tentative="1">
      <w:start w:val="1"/>
      <w:numFmt w:val="lowerRoman"/>
      <w:lvlText w:val="%9."/>
      <w:lvlJc w:val="right"/>
      <w:pPr>
        <w:tabs>
          <w:tab w:val="num" w:pos="7188"/>
        </w:tabs>
        <w:ind w:left="7188" w:hanging="180"/>
      </w:pPr>
    </w:lvl>
  </w:abstractNum>
  <w:abstractNum w:abstractNumId="12" w15:restartNumberingAfterBreak="0">
    <w:nsid w:val="39F06213"/>
    <w:multiLevelType w:val="hybridMultilevel"/>
    <w:tmpl w:val="15CC9E0A"/>
    <w:lvl w:ilvl="0" w:tplc="CAACE05C">
      <w:start w:val="7"/>
      <w:numFmt w:val="bullet"/>
      <w:lvlText w:val="-"/>
      <w:lvlJc w:val="left"/>
      <w:pPr>
        <w:tabs>
          <w:tab w:val="num" w:pos="720"/>
        </w:tabs>
        <w:ind w:left="720" w:hanging="360"/>
      </w:pPr>
      <w:rPr>
        <w:rFonts w:ascii="Times New Roman" w:eastAsia="Arial Unicode MS" w:hAnsi="Times New Roman" w:cs="Times New Roman" w:hint="default"/>
        <w:b w:val="0"/>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3" w15:restartNumberingAfterBreak="0">
    <w:nsid w:val="39FD4BF7"/>
    <w:multiLevelType w:val="hybridMultilevel"/>
    <w:tmpl w:val="ED2E83D0"/>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3B265D25"/>
    <w:multiLevelType w:val="hybridMultilevel"/>
    <w:tmpl w:val="8EB668C0"/>
    <w:lvl w:ilvl="0" w:tplc="5914BA60">
      <w:start w:val="5"/>
      <w:numFmt w:val="bullet"/>
      <w:lvlText w:val="-"/>
      <w:lvlJc w:val="left"/>
      <w:pPr>
        <w:tabs>
          <w:tab w:val="num" w:pos="720"/>
        </w:tabs>
        <w:ind w:left="720" w:hanging="360"/>
      </w:pPr>
      <w:rPr>
        <w:rFonts w:ascii="Garamond" w:eastAsia="Times New Roman" w:hAnsi="Garamond"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0BC3338"/>
    <w:multiLevelType w:val="singleLevel"/>
    <w:tmpl w:val="FB908648"/>
    <w:lvl w:ilvl="0">
      <w:start w:val="1"/>
      <w:numFmt w:val="decimal"/>
      <w:lvlText w:val="3.%1"/>
      <w:legacy w:legacy="1" w:legacySpace="0" w:legacyIndent="394"/>
      <w:lvlJc w:val="left"/>
      <w:rPr>
        <w:rFonts w:ascii="Arial Narrow" w:hAnsi="Arial Narrow" w:cs="Times New Roman" w:hint="default"/>
      </w:rPr>
    </w:lvl>
  </w:abstractNum>
  <w:abstractNum w:abstractNumId="16" w15:restartNumberingAfterBreak="0">
    <w:nsid w:val="43DF0FBB"/>
    <w:multiLevelType w:val="hybridMultilevel"/>
    <w:tmpl w:val="E146EA74"/>
    <w:lvl w:ilvl="0" w:tplc="B11C238A">
      <w:start w:val="1"/>
      <w:numFmt w:val="decimal"/>
      <w:lvlText w:val="%1."/>
      <w:lvlJc w:val="left"/>
      <w:pPr>
        <w:tabs>
          <w:tab w:val="num" w:pos="5355"/>
        </w:tabs>
        <w:ind w:left="5355" w:hanging="1515"/>
      </w:pPr>
      <w:rPr>
        <w:rFonts w:hint="default"/>
        <w:sz w:val="28"/>
      </w:rPr>
    </w:lvl>
    <w:lvl w:ilvl="1" w:tplc="04090019" w:tentative="1">
      <w:start w:val="1"/>
      <w:numFmt w:val="lowerLetter"/>
      <w:lvlText w:val="%2."/>
      <w:lvlJc w:val="left"/>
      <w:pPr>
        <w:tabs>
          <w:tab w:val="num" w:pos="4920"/>
        </w:tabs>
        <w:ind w:left="4920" w:hanging="360"/>
      </w:pPr>
    </w:lvl>
    <w:lvl w:ilvl="2" w:tplc="0409001B" w:tentative="1">
      <w:start w:val="1"/>
      <w:numFmt w:val="lowerRoman"/>
      <w:lvlText w:val="%3."/>
      <w:lvlJc w:val="right"/>
      <w:pPr>
        <w:tabs>
          <w:tab w:val="num" w:pos="5640"/>
        </w:tabs>
        <w:ind w:left="5640" w:hanging="180"/>
      </w:pPr>
    </w:lvl>
    <w:lvl w:ilvl="3" w:tplc="0409000F" w:tentative="1">
      <w:start w:val="1"/>
      <w:numFmt w:val="decimal"/>
      <w:lvlText w:val="%4."/>
      <w:lvlJc w:val="left"/>
      <w:pPr>
        <w:tabs>
          <w:tab w:val="num" w:pos="6360"/>
        </w:tabs>
        <w:ind w:left="6360" w:hanging="360"/>
      </w:pPr>
    </w:lvl>
    <w:lvl w:ilvl="4" w:tplc="04090019" w:tentative="1">
      <w:start w:val="1"/>
      <w:numFmt w:val="lowerLetter"/>
      <w:lvlText w:val="%5."/>
      <w:lvlJc w:val="left"/>
      <w:pPr>
        <w:tabs>
          <w:tab w:val="num" w:pos="7080"/>
        </w:tabs>
        <w:ind w:left="7080" w:hanging="360"/>
      </w:pPr>
    </w:lvl>
    <w:lvl w:ilvl="5" w:tplc="0409001B" w:tentative="1">
      <w:start w:val="1"/>
      <w:numFmt w:val="lowerRoman"/>
      <w:lvlText w:val="%6."/>
      <w:lvlJc w:val="right"/>
      <w:pPr>
        <w:tabs>
          <w:tab w:val="num" w:pos="7800"/>
        </w:tabs>
        <w:ind w:left="7800" w:hanging="180"/>
      </w:pPr>
    </w:lvl>
    <w:lvl w:ilvl="6" w:tplc="0409000F" w:tentative="1">
      <w:start w:val="1"/>
      <w:numFmt w:val="decimal"/>
      <w:lvlText w:val="%7."/>
      <w:lvlJc w:val="left"/>
      <w:pPr>
        <w:tabs>
          <w:tab w:val="num" w:pos="8520"/>
        </w:tabs>
        <w:ind w:left="8520" w:hanging="360"/>
      </w:pPr>
    </w:lvl>
    <w:lvl w:ilvl="7" w:tplc="04090019" w:tentative="1">
      <w:start w:val="1"/>
      <w:numFmt w:val="lowerLetter"/>
      <w:lvlText w:val="%8."/>
      <w:lvlJc w:val="left"/>
      <w:pPr>
        <w:tabs>
          <w:tab w:val="num" w:pos="9240"/>
        </w:tabs>
        <w:ind w:left="9240" w:hanging="360"/>
      </w:pPr>
    </w:lvl>
    <w:lvl w:ilvl="8" w:tplc="0409001B" w:tentative="1">
      <w:start w:val="1"/>
      <w:numFmt w:val="lowerRoman"/>
      <w:lvlText w:val="%9."/>
      <w:lvlJc w:val="right"/>
      <w:pPr>
        <w:tabs>
          <w:tab w:val="num" w:pos="9960"/>
        </w:tabs>
        <w:ind w:left="9960" w:hanging="180"/>
      </w:pPr>
    </w:lvl>
  </w:abstractNum>
  <w:abstractNum w:abstractNumId="17" w15:restartNumberingAfterBreak="0">
    <w:nsid w:val="44121BD5"/>
    <w:multiLevelType w:val="hybridMultilevel"/>
    <w:tmpl w:val="0274549C"/>
    <w:lvl w:ilvl="0" w:tplc="04090001">
      <w:start w:val="1"/>
      <w:numFmt w:val="bullet"/>
      <w:lvlText w:val=""/>
      <w:lvlJc w:val="left"/>
      <w:pPr>
        <w:tabs>
          <w:tab w:val="num" w:pos="3600"/>
        </w:tabs>
        <w:ind w:left="3600" w:hanging="360"/>
      </w:pPr>
      <w:rPr>
        <w:rFonts w:ascii="Symbol" w:hAnsi="Symbol" w:hint="default"/>
      </w:rPr>
    </w:lvl>
    <w:lvl w:ilvl="1" w:tplc="04090003" w:tentative="1">
      <w:start w:val="1"/>
      <w:numFmt w:val="bullet"/>
      <w:lvlText w:val="o"/>
      <w:lvlJc w:val="left"/>
      <w:pPr>
        <w:tabs>
          <w:tab w:val="num" w:pos="4320"/>
        </w:tabs>
        <w:ind w:left="4320" w:hanging="360"/>
      </w:pPr>
      <w:rPr>
        <w:rFonts w:ascii="Courier New" w:hAnsi="Courier New" w:cs="Courier New" w:hint="default"/>
      </w:rPr>
    </w:lvl>
    <w:lvl w:ilvl="2" w:tplc="04090005" w:tentative="1">
      <w:start w:val="1"/>
      <w:numFmt w:val="bullet"/>
      <w:lvlText w:val=""/>
      <w:lvlJc w:val="left"/>
      <w:pPr>
        <w:tabs>
          <w:tab w:val="num" w:pos="5040"/>
        </w:tabs>
        <w:ind w:left="5040" w:hanging="360"/>
      </w:pPr>
      <w:rPr>
        <w:rFonts w:ascii="Wingdings" w:hAnsi="Wingdings" w:hint="default"/>
      </w:rPr>
    </w:lvl>
    <w:lvl w:ilvl="3" w:tplc="04090001" w:tentative="1">
      <w:start w:val="1"/>
      <w:numFmt w:val="bullet"/>
      <w:lvlText w:val=""/>
      <w:lvlJc w:val="left"/>
      <w:pPr>
        <w:tabs>
          <w:tab w:val="num" w:pos="5760"/>
        </w:tabs>
        <w:ind w:left="5760" w:hanging="360"/>
      </w:pPr>
      <w:rPr>
        <w:rFonts w:ascii="Symbol" w:hAnsi="Symbol" w:hint="default"/>
      </w:rPr>
    </w:lvl>
    <w:lvl w:ilvl="4" w:tplc="04090003" w:tentative="1">
      <w:start w:val="1"/>
      <w:numFmt w:val="bullet"/>
      <w:lvlText w:val="o"/>
      <w:lvlJc w:val="left"/>
      <w:pPr>
        <w:tabs>
          <w:tab w:val="num" w:pos="6480"/>
        </w:tabs>
        <w:ind w:left="6480" w:hanging="360"/>
      </w:pPr>
      <w:rPr>
        <w:rFonts w:ascii="Courier New" w:hAnsi="Courier New" w:cs="Courier New" w:hint="default"/>
      </w:rPr>
    </w:lvl>
    <w:lvl w:ilvl="5" w:tplc="04090005" w:tentative="1">
      <w:start w:val="1"/>
      <w:numFmt w:val="bullet"/>
      <w:lvlText w:val=""/>
      <w:lvlJc w:val="left"/>
      <w:pPr>
        <w:tabs>
          <w:tab w:val="num" w:pos="7200"/>
        </w:tabs>
        <w:ind w:left="7200" w:hanging="360"/>
      </w:pPr>
      <w:rPr>
        <w:rFonts w:ascii="Wingdings" w:hAnsi="Wingdings" w:hint="default"/>
      </w:rPr>
    </w:lvl>
    <w:lvl w:ilvl="6" w:tplc="04090001" w:tentative="1">
      <w:start w:val="1"/>
      <w:numFmt w:val="bullet"/>
      <w:lvlText w:val=""/>
      <w:lvlJc w:val="left"/>
      <w:pPr>
        <w:tabs>
          <w:tab w:val="num" w:pos="7920"/>
        </w:tabs>
        <w:ind w:left="7920" w:hanging="360"/>
      </w:pPr>
      <w:rPr>
        <w:rFonts w:ascii="Symbol" w:hAnsi="Symbol" w:hint="default"/>
      </w:rPr>
    </w:lvl>
    <w:lvl w:ilvl="7" w:tplc="04090003" w:tentative="1">
      <w:start w:val="1"/>
      <w:numFmt w:val="bullet"/>
      <w:lvlText w:val="o"/>
      <w:lvlJc w:val="left"/>
      <w:pPr>
        <w:tabs>
          <w:tab w:val="num" w:pos="8640"/>
        </w:tabs>
        <w:ind w:left="8640" w:hanging="360"/>
      </w:pPr>
      <w:rPr>
        <w:rFonts w:ascii="Courier New" w:hAnsi="Courier New" w:cs="Courier New" w:hint="default"/>
      </w:rPr>
    </w:lvl>
    <w:lvl w:ilvl="8" w:tplc="04090005" w:tentative="1">
      <w:start w:val="1"/>
      <w:numFmt w:val="bullet"/>
      <w:lvlText w:val=""/>
      <w:lvlJc w:val="left"/>
      <w:pPr>
        <w:tabs>
          <w:tab w:val="num" w:pos="9360"/>
        </w:tabs>
        <w:ind w:left="9360" w:hanging="360"/>
      </w:pPr>
      <w:rPr>
        <w:rFonts w:ascii="Wingdings" w:hAnsi="Wingdings" w:hint="default"/>
      </w:rPr>
    </w:lvl>
  </w:abstractNum>
  <w:abstractNum w:abstractNumId="18" w15:restartNumberingAfterBreak="0">
    <w:nsid w:val="46934567"/>
    <w:multiLevelType w:val="hybridMultilevel"/>
    <w:tmpl w:val="97DA17AE"/>
    <w:lvl w:ilvl="0" w:tplc="3C42248E">
      <w:start w:val="1"/>
      <w:numFmt w:val="none"/>
      <w:lvlText w:val="13."/>
      <w:lvlJc w:val="left"/>
      <w:pPr>
        <w:tabs>
          <w:tab w:val="num" w:pos="1428"/>
        </w:tabs>
        <w:ind w:left="142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95E6405"/>
    <w:multiLevelType w:val="hybridMultilevel"/>
    <w:tmpl w:val="B0100590"/>
    <w:lvl w:ilvl="0" w:tplc="04090001">
      <w:start w:val="1"/>
      <w:numFmt w:val="bullet"/>
      <w:lvlText w:val=""/>
      <w:lvlJc w:val="left"/>
      <w:pPr>
        <w:tabs>
          <w:tab w:val="num" w:pos="2224"/>
        </w:tabs>
        <w:ind w:left="2224" w:hanging="360"/>
      </w:pPr>
      <w:rPr>
        <w:rFonts w:ascii="Symbol" w:hAnsi="Symbol" w:hint="default"/>
      </w:rPr>
    </w:lvl>
    <w:lvl w:ilvl="1" w:tplc="04090003" w:tentative="1">
      <w:start w:val="1"/>
      <w:numFmt w:val="bullet"/>
      <w:lvlText w:val="o"/>
      <w:lvlJc w:val="left"/>
      <w:pPr>
        <w:tabs>
          <w:tab w:val="num" w:pos="2944"/>
        </w:tabs>
        <w:ind w:left="2944" w:hanging="360"/>
      </w:pPr>
      <w:rPr>
        <w:rFonts w:ascii="Courier New" w:hAnsi="Courier New" w:cs="Courier New" w:hint="default"/>
      </w:rPr>
    </w:lvl>
    <w:lvl w:ilvl="2" w:tplc="04090005" w:tentative="1">
      <w:start w:val="1"/>
      <w:numFmt w:val="bullet"/>
      <w:lvlText w:val=""/>
      <w:lvlJc w:val="left"/>
      <w:pPr>
        <w:tabs>
          <w:tab w:val="num" w:pos="3664"/>
        </w:tabs>
        <w:ind w:left="3664" w:hanging="360"/>
      </w:pPr>
      <w:rPr>
        <w:rFonts w:ascii="Wingdings" w:hAnsi="Wingdings" w:hint="default"/>
      </w:rPr>
    </w:lvl>
    <w:lvl w:ilvl="3" w:tplc="04090001" w:tentative="1">
      <w:start w:val="1"/>
      <w:numFmt w:val="bullet"/>
      <w:lvlText w:val=""/>
      <w:lvlJc w:val="left"/>
      <w:pPr>
        <w:tabs>
          <w:tab w:val="num" w:pos="4384"/>
        </w:tabs>
        <w:ind w:left="4384" w:hanging="360"/>
      </w:pPr>
      <w:rPr>
        <w:rFonts w:ascii="Symbol" w:hAnsi="Symbol" w:hint="default"/>
      </w:rPr>
    </w:lvl>
    <w:lvl w:ilvl="4" w:tplc="04090003" w:tentative="1">
      <w:start w:val="1"/>
      <w:numFmt w:val="bullet"/>
      <w:lvlText w:val="o"/>
      <w:lvlJc w:val="left"/>
      <w:pPr>
        <w:tabs>
          <w:tab w:val="num" w:pos="5104"/>
        </w:tabs>
        <w:ind w:left="5104" w:hanging="360"/>
      </w:pPr>
      <w:rPr>
        <w:rFonts w:ascii="Courier New" w:hAnsi="Courier New" w:cs="Courier New" w:hint="default"/>
      </w:rPr>
    </w:lvl>
    <w:lvl w:ilvl="5" w:tplc="04090005" w:tentative="1">
      <w:start w:val="1"/>
      <w:numFmt w:val="bullet"/>
      <w:lvlText w:val=""/>
      <w:lvlJc w:val="left"/>
      <w:pPr>
        <w:tabs>
          <w:tab w:val="num" w:pos="5824"/>
        </w:tabs>
        <w:ind w:left="5824" w:hanging="360"/>
      </w:pPr>
      <w:rPr>
        <w:rFonts w:ascii="Wingdings" w:hAnsi="Wingdings" w:hint="default"/>
      </w:rPr>
    </w:lvl>
    <w:lvl w:ilvl="6" w:tplc="04090001" w:tentative="1">
      <w:start w:val="1"/>
      <w:numFmt w:val="bullet"/>
      <w:lvlText w:val=""/>
      <w:lvlJc w:val="left"/>
      <w:pPr>
        <w:tabs>
          <w:tab w:val="num" w:pos="6544"/>
        </w:tabs>
        <w:ind w:left="6544" w:hanging="360"/>
      </w:pPr>
      <w:rPr>
        <w:rFonts w:ascii="Symbol" w:hAnsi="Symbol" w:hint="default"/>
      </w:rPr>
    </w:lvl>
    <w:lvl w:ilvl="7" w:tplc="04090003" w:tentative="1">
      <w:start w:val="1"/>
      <w:numFmt w:val="bullet"/>
      <w:lvlText w:val="o"/>
      <w:lvlJc w:val="left"/>
      <w:pPr>
        <w:tabs>
          <w:tab w:val="num" w:pos="7264"/>
        </w:tabs>
        <w:ind w:left="7264" w:hanging="360"/>
      </w:pPr>
      <w:rPr>
        <w:rFonts w:ascii="Courier New" w:hAnsi="Courier New" w:cs="Courier New" w:hint="default"/>
      </w:rPr>
    </w:lvl>
    <w:lvl w:ilvl="8" w:tplc="04090005" w:tentative="1">
      <w:start w:val="1"/>
      <w:numFmt w:val="bullet"/>
      <w:lvlText w:val=""/>
      <w:lvlJc w:val="left"/>
      <w:pPr>
        <w:tabs>
          <w:tab w:val="num" w:pos="7984"/>
        </w:tabs>
        <w:ind w:left="7984" w:hanging="360"/>
      </w:pPr>
      <w:rPr>
        <w:rFonts w:ascii="Wingdings" w:hAnsi="Wingdings" w:hint="default"/>
      </w:rPr>
    </w:lvl>
  </w:abstractNum>
  <w:abstractNum w:abstractNumId="20" w15:restartNumberingAfterBreak="0">
    <w:nsid w:val="49CF4DFC"/>
    <w:multiLevelType w:val="hybridMultilevel"/>
    <w:tmpl w:val="8B8C1E4E"/>
    <w:lvl w:ilvl="0" w:tplc="AA88A7F2">
      <w:start w:val="1"/>
      <w:numFmt w:val="decimal"/>
      <w:lvlText w:val="%1."/>
      <w:lvlJc w:val="left"/>
      <w:pPr>
        <w:tabs>
          <w:tab w:val="num" w:pos="2820"/>
        </w:tabs>
        <w:ind w:left="2820" w:hanging="138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4B6D5560"/>
    <w:multiLevelType w:val="hybridMultilevel"/>
    <w:tmpl w:val="D99AA988"/>
    <w:lvl w:ilvl="0" w:tplc="69F43AFA">
      <w:start w:val="2"/>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DCE285F"/>
    <w:multiLevelType w:val="hybridMultilevel"/>
    <w:tmpl w:val="358481D4"/>
    <w:lvl w:ilvl="0" w:tplc="80A0236C">
      <w:numFmt w:val="bullet"/>
      <w:lvlText w:val="-"/>
      <w:lvlJc w:val="left"/>
      <w:pPr>
        <w:tabs>
          <w:tab w:val="num" w:pos="1578"/>
        </w:tabs>
        <w:ind w:left="1578" w:hanging="870"/>
      </w:pPr>
      <w:rPr>
        <w:rFonts w:ascii="Times New Roman" w:eastAsia="Times New Roman" w:hAnsi="Times New Roman" w:cs="Times New Roman" w:hint="default"/>
      </w:rPr>
    </w:lvl>
    <w:lvl w:ilvl="1" w:tplc="04180003" w:tentative="1">
      <w:start w:val="1"/>
      <w:numFmt w:val="bullet"/>
      <w:lvlText w:val="o"/>
      <w:lvlJc w:val="left"/>
      <w:pPr>
        <w:tabs>
          <w:tab w:val="num" w:pos="1788"/>
        </w:tabs>
        <w:ind w:left="1788" w:hanging="360"/>
      </w:pPr>
      <w:rPr>
        <w:rFonts w:ascii="Courier New" w:hAnsi="Courier New" w:hint="default"/>
      </w:rPr>
    </w:lvl>
    <w:lvl w:ilvl="2" w:tplc="04180005" w:tentative="1">
      <w:start w:val="1"/>
      <w:numFmt w:val="bullet"/>
      <w:lvlText w:val=""/>
      <w:lvlJc w:val="left"/>
      <w:pPr>
        <w:tabs>
          <w:tab w:val="num" w:pos="2508"/>
        </w:tabs>
        <w:ind w:left="2508" w:hanging="360"/>
      </w:pPr>
      <w:rPr>
        <w:rFonts w:ascii="Wingdings" w:hAnsi="Wingdings" w:hint="default"/>
      </w:rPr>
    </w:lvl>
    <w:lvl w:ilvl="3" w:tplc="04180001" w:tentative="1">
      <w:start w:val="1"/>
      <w:numFmt w:val="bullet"/>
      <w:lvlText w:val=""/>
      <w:lvlJc w:val="left"/>
      <w:pPr>
        <w:tabs>
          <w:tab w:val="num" w:pos="3228"/>
        </w:tabs>
        <w:ind w:left="3228" w:hanging="360"/>
      </w:pPr>
      <w:rPr>
        <w:rFonts w:ascii="Symbol" w:hAnsi="Symbol" w:hint="default"/>
      </w:rPr>
    </w:lvl>
    <w:lvl w:ilvl="4" w:tplc="04180003" w:tentative="1">
      <w:start w:val="1"/>
      <w:numFmt w:val="bullet"/>
      <w:lvlText w:val="o"/>
      <w:lvlJc w:val="left"/>
      <w:pPr>
        <w:tabs>
          <w:tab w:val="num" w:pos="3948"/>
        </w:tabs>
        <w:ind w:left="3948" w:hanging="360"/>
      </w:pPr>
      <w:rPr>
        <w:rFonts w:ascii="Courier New" w:hAnsi="Courier New" w:hint="default"/>
      </w:rPr>
    </w:lvl>
    <w:lvl w:ilvl="5" w:tplc="04180005" w:tentative="1">
      <w:start w:val="1"/>
      <w:numFmt w:val="bullet"/>
      <w:lvlText w:val=""/>
      <w:lvlJc w:val="left"/>
      <w:pPr>
        <w:tabs>
          <w:tab w:val="num" w:pos="4668"/>
        </w:tabs>
        <w:ind w:left="4668" w:hanging="360"/>
      </w:pPr>
      <w:rPr>
        <w:rFonts w:ascii="Wingdings" w:hAnsi="Wingdings" w:hint="default"/>
      </w:rPr>
    </w:lvl>
    <w:lvl w:ilvl="6" w:tplc="04180001" w:tentative="1">
      <w:start w:val="1"/>
      <w:numFmt w:val="bullet"/>
      <w:lvlText w:val=""/>
      <w:lvlJc w:val="left"/>
      <w:pPr>
        <w:tabs>
          <w:tab w:val="num" w:pos="5388"/>
        </w:tabs>
        <w:ind w:left="5388" w:hanging="360"/>
      </w:pPr>
      <w:rPr>
        <w:rFonts w:ascii="Symbol" w:hAnsi="Symbol" w:hint="default"/>
      </w:rPr>
    </w:lvl>
    <w:lvl w:ilvl="7" w:tplc="04180003" w:tentative="1">
      <w:start w:val="1"/>
      <w:numFmt w:val="bullet"/>
      <w:lvlText w:val="o"/>
      <w:lvlJc w:val="left"/>
      <w:pPr>
        <w:tabs>
          <w:tab w:val="num" w:pos="6108"/>
        </w:tabs>
        <w:ind w:left="6108" w:hanging="360"/>
      </w:pPr>
      <w:rPr>
        <w:rFonts w:ascii="Courier New" w:hAnsi="Courier New" w:hint="default"/>
      </w:rPr>
    </w:lvl>
    <w:lvl w:ilvl="8" w:tplc="04180005" w:tentative="1">
      <w:start w:val="1"/>
      <w:numFmt w:val="bullet"/>
      <w:lvlText w:val=""/>
      <w:lvlJc w:val="left"/>
      <w:pPr>
        <w:tabs>
          <w:tab w:val="num" w:pos="6828"/>
        </w:tabs>
        <w:ind w:left="6828" w:hanging="360"/>
      </w:pPr>
      <w:rPr>
        <w:rFonts w:ascii="Wingdings" w:hAnsi="Wingdings" w:hint="default"/>
      </w:rPr>
    </w:lvl>
  </w:abstractNum>
  <w:abstractNum w:abstractNumId="23" w15:restartNumberingAfterBreak="0">
    <w:nsid w:val="5389756D"/>
    <w:multiLevelType w:val="hybridMultilevel"/>
    <w:tmpl w:val="C520FE8E"/>
    <w:lvl w:ilvl="0" w:tplc="9C2CCAB2">
      <w:start w:val="3"/>
      <w:numFmt w:val="bullet"/>
      <w:lvlText w:val=""/>
      <w:lvlJc w:val="left"/>
      <w:pPr>
        <w:tabs>
          <w:tab w:val="num" w:pos="547"/>
        </w:tabs>
        <w:ind w:left="547" w:hanging="360"/>
      </w:pPr>
      <w:rPr>
        <w:rFonts w:ascii="Symbol" w:eastAsia="Arial Unicode MS" w:hAnsi="Symbol" w:hint="default"/>
      </w:rPr>
    </w:lvl>
    <w:lvl w:ilvl="1" w:tplc="04180003">
      <w:start w:val="1"/>
      <w:numFmt w:val="bullet"/>
      <w:lvlText w:val="o"/>
      <w:lvlJc w:val="left"/>
      <w:pPr>
        <w:tabs>
          <w:tab w:val="num" w:pos="1267"/>
        </w:tabs>
        <w:ind w:left="1267" w:hanging="360"/>
      </w:pPr>
      <w:rPr>
        <w:rFonts w:ascii="Courier New" w:hAnsi="Courier New" w:cs="Courier New" w:hint="default"/>
      </w:rPr>
    </w:lvl>
    <w:lvl w:ilvl="2" w:tplc="04180005">
      <w:start w:val="1"/>
      <w:numFmt w:val="bullet"/>
      <w:lvlText w:val=""/>
      <w:lvlJc w:val="left"/>
      <w:pPr>
        <w:tabs>
          <w:tab w:val="num" w:pos="1987"/>
        </w:tabs>
        <w:ind w:left="1987" w:hanging="360"/>
      </w:pPr>
      <w:rPr>
        <w:rFonts w:ascii="Wingdings" w:hAnsi="Wingdings" w:cs="Times New Roman" w:hint="default"/>
      </w:rPr>
    </w:lvl>
    <w:lvl w:ilvl="3" w:tplc="04180001">
      <w:start w:val="1"/>
      <w:numFmt w:val="bullet"/>
      <w:lvlText w:val=""/>
      <w:lvlJc w:val="left"/>
      <w:pPr>
        <w:tabs>
          <w:tab w:val="num" w:pos="2707"/>
        </w:tabs>
        <w:ind w:left="2707" w:hanging="360"/>
      </w:pPr>
      <w:rPr>
        <w:rFonts w:ascii="Symbol" w:hAnsi="Symbol" w:cs="Times New Roman" w:hint="default"/>
      </w:rPr>
    </w:lvl>
    <w:lvl w:ilvl="4" w:tplc="04180003">
      <w:start w:val="1"/>
      <w:numFmt w:val="bullet"/>
      <w:lvlText w:val="o"/>
      <w:lvlJc w:val="left"/>
      <w:pPr>
        <w:tabs>
          <w:tab w:val="num" w:pos="3427"/>
        </w:tabs>
        <w:ind w:left="3427" w:hanging="360"/>
      </w:pPr>
      <w:rPr>
        <w:rFonts w:ascii="Courier New" w:hAnsi="Courier New" w:cs="Courier New" w:hint="default"/>
      </w:rPr>
    </w:lvl>
    <w:lvl w:ilvl="5" w:tplc="04180005">
      <w:start w:val="1"/>
      <w:numFmt w:val="bullet"/>
      <w:lvlText w:val=""/>
      <w:lvlJc w:val="left"/>
      <w:pPr>
        <w:tabs>
          <w:tab w:val="num" w:pos="4147"/>
        </w:tabs>
        <w:ind w:left="4147" w:hanging="360"/>
      </w:pPr>
      <w:rPr>
        <w:rFonts w:ascii="Wingdings" w:hAnsi="Wingdings" w:cs="Times New Roman" w:hint="default"/>
      </w:rPr>
    </w:lvl>
    <w:lvl w:ilvl="6" w:tplc="04180001">
      <w:start w:val="1"/>
      <w:numFmt w:val="bullet"/>
      <w:lvlText w:val=""/>
      <w:lvlJc w:val="left"/>
      <w:pPr>
        <w:tabs>
          <w:tab w:val="num" w:pos="4867"/>
        </w:tabs>
        <w:ind w:left="4867" w:hanging="360"/>
      </w:pPr>
      <w:rPr>
        <w:rFonts w:ascii="Symbol" w:hAnsi="Symbol" w:cs="Times New Roman" w:hint="default"/>
      </w:rPr>
    </w:lvl>
    <w:lvl w:ilvl="7" w:tplc="04180003">
      <w:start w:val="1"/>
      <w:numFmt w:val="bullet"/>
      <w:lvlText w:val="o"/>
      <w:lvlJc w:val="left"/>
      <w:pPr>
        <w:tabs>
          <w:tab w:val="num" w:pos="5587"/>
        </w:tabs>
        <w:ind w:left="5587" w:hanging="360"/>
      </w:pPr>
      <w:rPr>
        <w:rFonts w:ascii="Courier New" w:hAnsi="Courier New" w:cs="Courier New" w:hint="default"/>
      </w:rPr>
    </w:lvl>
    <w:lvl w:ilvl="8" w:tplc="04180005">
      <w:start w:val="1"/>
      <w:numFmt w:val="bullet"/>
      <w:lvlText w:val=""/>
      <w:lvlJc w:val="left"/>
      <w:pPr>
        <w:tabs>
          <w:tab w:val="num" w:pos="6307"/>
        </w:tabs>
        <w:ind w:left="6307" w:hanging="360"/>
      </w:pPr>
      <w:rPr>
        <w:rFonts w:ascii="Wingdings" w:hAnsi="Wingdings" w:cs="Times New Roman" w:hint="default"/>
      </w:rPr>
    </w:lvl>
  </w:abstractNum>
  <w:abstractNum w:abstractNumId="24" w15:restartNumberingAfterBreak="0">
    <w:nsid w:val="56BB009C"/>
    <w:multiLevelType w:val="hybridMultilevel"/>
    <w:tmpl w:val="7158D3C0"/>
    <w:lvl w:ilvl="0" w:tplc="EA822AEA">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77D1CA8"/>
    <w:multiLevelType w:val="hybridMultilevel"/>
    <w:tmpl w:val="8DF2FB9E"/>
    <w:lvl w:ilvl="0" w:tplc="CECE4AAE">
      <w:numFmt w:val="bullet"/>
      <w:lvlText w:val="-"/>
      <w:lvlJc w:val="left"/>
      <w:pPr>
        <w:tabs>
          <w:tab w:val="num" w:pos="1800"/>
        </w:tabs>
        <w:ind w:left="1800" w:hanging="360"/>
      </w:pPr>
      <w:rPr>
        <w:rFonts w:ascii="Times New Roman" w:eastAsia="Times New Roman" w:hAnsi="Times New Roman" w:cs="Times New Roman" w:hint="default"/>
      </w:rPr>
    </w:lvl>
    <w:lvl w:ilvl="1" w:tplc="04180003" w:tentative="1">
      <w:start w:val="1"/>
      <w:numFmt w:val="bullet"/>
      <w:lvlText w:val="o"/>
      <w:lvlJc w:val="left"/>
      <w:pPr>
        <w:tabs>
          <w:tab w:val="num" w:pos="2520"/>
        </w:tabs>
        <w:ind w:left="2520" w:hanging="360"/>
      </w:pPr>
      <w:rPr>
        <w:rFonts w:ascii="Courier New" w:hAnsi="Courier New" w:hint="default"/>
      </w:rPr>
    </w:lvl>
    <w:lvl w:ilvl="2" w:tplc="04180005" w:tentative="1">
      <w:start w:val="1"/>
      <w:numFmt w:val="bullet"/>
      <w:lvlText w:val=""/>
      <w:lvlJc w:val="left"/>
      <w:pPr>
        <w:tabs>
          <w:tab w:val="num" w:pos="3240"/>
        </w:tabs>
        <w:ind w:left="3240" w:hanging="360"/>
      </w:pPr>
      <w:rPr>
        <w:rFonts w:ascii="Wingdings" w:hAnsi="Wingdings" w:hint="default"/>
      </w:rPr>
    </w:lvl>
    <w:lvl w:ilvl="3" w:tplc="04180001" w:tentative="1">
      <w:start w:val="1"/>
      <w:numFmt w:val="bullet"/>
      <w:lvlText w:val=""/>
      <w:lvlJc w:val="left"/>
      <w:pPr>
        <w:tabs>
          <w:tab w:val="num" w:pos="3960"/>
        </w:tabs>
        <w:ind w:left="3960" w:hanging="360"/>
      </w:pPr>
      <w:rPr>
        <w:rFonts w:ascii="Symbol" w:hAnsi="Symbol" w:hint="default"/>
      </w:rPr>
    </w:lvl>
    <w:lvl w:ilvl="4" w:tplc="04180003" w:tentative="1">
      <w:start w:val="1"/>
      <w:numFmt w:val="bullet"/>
      <w:lvlText w:val="o"/>
      <w:lvlJc w:val="left"/>
      <w:pPr>
        <w:tabs>
          <w:tab w:val="num" w:pos="4680"/>
        </w:tabs>
        <w:ind w:left="4680" w:hanging="360"/>
      </w:pPr>
      <w:rPr>
        <w:rFonts w:ascii="Courier New" w:hAnsi="Courier New" w:hint="default"/>
      </w:rPr>
    </w:lvl>
    <w:lvl w:ilvl="5" w:tplc="04180005" w:tentative="1">
      <w:start w:val="1"/>
      <w:numFmt w:val="bullet"/>
      <w:lvlText w:val=""/>
      <w:lvlJc w:val="left"/>
      <w:pPr>
        <w:tabs>
          <w:tab w:val="num" w:pos="5400"/>
        </w:tabs>
        <w:ind w:left="5400" w:hanging="360"/>
      </w:pPr>
      <w:rPr>
        <w:rFonts w:ascii="Wingdings" w:hAnsi="Wingdings" w:hint="default"/>
      </w:rPr>
    </w:lvl>
    <w:lvl w:ilvl="6" w:tplc="04180001" w:tentative="1">
      <w:start w:val="1"/>
      <w:numFmt w:val="bullet"/>
      <w:lvlText w:val=""/>
      <w:lvlJc w:val="left"/>
      <w:pPr>
        <w:tabs>
          <w:tab w:val="num" w:pos="6120"/>
        </w:tabs>
        <w:ind w:left="6120" w:hanging="360"/>
      </w:pPr>
      <w:rPr>
        <w:rFonts w:ascii="Symbol" w:hAnsi="Symbol" w:hint="default"/>
      </w:rPr>
    </w:lvl>
    <w:lvl w:ilvl="7" w:tplc="04180003" w:tentative="1">
      <w:start w:val="1"/>
      <w:numFmt w:val="bullet"/>
      <w:lvlText w:val="o"/>
      <w:lvlJc w:val="left"/>
      <w:pPr>
        <w:tabs>
          <w:tab w:val="num" w:pos="6840"/>
        </w:tabs>
        <w:ind w:left="6840" w:hanging="360"/>
      </w:pPr>
      <w:rPr>
        <w:rFonts w:ascii="Courier New" w:hAnsi="Courier New" w:hint="default"/>
      </w:rPr>
    </w:lvl>
    <w:lvl w:ilvl="8" w:tplc="0418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5AD73D61"/>
    <w:multiLevelType w:val="hybridMultilevel"/>
    <w:tmpl w:val="C7C0ACFA"/>
    <w:lvl w:ilvl="0" w:tplc="C5306A6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AC2563"/>
    <w:multiLevelType w:val="hybridMultilevel"/>
    <w:tmpl w:val="F2425212"/>
    <w:lvl w:ilvl="0" w:tplc="ABB84EE2">
      <w:start w:val="1"/>
      <w:numFmt w:val="lowerLetter"/>
      <w:lvlText w:val="%1)"/>
      <w:lvlJc w:val="left"/>
      <w:pPr>
        <w:tabs>
          <w:tab w:val="num" w:pos="680"/>
        </w:tabs>
        <w:ind w:left="68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63D9363B"/>
    <w:multiLevelType w:val="hybridMultilevel"/>
    <w:tmpl w:val="1BE462E0"/>
    <w:lvl w:ilvl="0" w:tplc="84A8C8AC">
      <w:numFmt w:val="bullet"/>
      <w:lvlText w:val="-"/>
      <w:lvlJc w:val="left"/>
      <w:pPr>
        <w:tabs>
          <w:tab w:val="num" w:pos="720"/>
        </w:tabs>
        <w:ind w:left="720" w:hanging="360"/>
      </w:pPr>
      <w:rPr>
        <w:rFonts w:ascii="Times New Roman" w:eastAsia="Times New Roman" w:hAnsi="Times New Roman" w:cs="Times New Roman" w:hint="default"/>
      </w:rPr>
    </w:lvl>
    <w:lvl w:ilvl="1" w:tplc="04180003" w:tentative="1">
      <w:start w:val="1"/>
      <w:numFmt w:val="bullet"/>
      <w:lvlText w:val="o"/>
      <w:lvlJc w:val="left"/>
      <w:pPr>
        <w:tabs>
          <w:tab w:val="num" w:pos="1440"/>
        </w:tabs>
        <w:ind w:left="1440" w:hanging="360"/>
      </w:pPr>
      <w:rPr>
        <w:rFonts w:ascii="Courier New" w:hAnsi="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68F4E71"/>
    <w:multiLevelType w:val="hybridMultilevel"/>
    <w:tmpl w:val="08166F68"/>
    <w:lvl w:ilvl="0" w:tplc="04090001">
      <w:start w:val="1"/>
      <w:numFmt w:val="bullet"/>
      <w:lvlText w:val=""/>
      <w:lvlJc w:val="left"/>
      <w:pPr>
        <w:ind w:left="1575" w:hanging="360"/>
      </w:pPr>
      <w:rPr>
        <w:rFonts w:ascii="Symbol" w:hAnsi="Symbol"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30" w15:restartNumberingAfterBreak="0">
    <w:nsid w:val="68986027"/>
    <w:multiLevelType w:val="hybridMultilevel"/>
    <w:tmpl w:val="D1B25A12"/>
    <w:lvl w:ilvl="0" w:tplc="04090017">
      <w:start w:val="1"/>
      <w:numFmt w:val="lowerLetter"/>
      <w:lvlText w:val="%1)"/>
      <w:lvlJc w:val="left"/>
      <w:pPr>
        <w:ind w:left="870" w:hanging="360"/>
      </w:pPr>
    </w:lvl>
    <w:lvl w:ilvl="1" w:tplc="E5349CA8">
      <w:start w:val="1"/>
      <w:numFmt w:val="lowerLetter"/>
      <w:lvlText w:val="%2)"/>
      <w:lvlJc w:val="left"/>
      <w:pPr>
        <w:ind w:left="1590" w:hanging="360"/>
      </w:pPr>
      <w:rPr>
        <w:b/>
      </w:rPr>
    </w:lvl>
    <w:lvl w:ilvl="2" w:tplc="0409001B">
      <w:start w:val="1"/>
      <w:numFmt w:val="lowerRoman"/>
      <w:lvlText w:val="%3."/>
      <w:lvlJc w:val="right"/>
      <w:pPr>
        <w:ind w:left="2310" w:hanging="180"/>
      </w:pPr>
    </w:lvl>
    <w:lvl w:ilvl="3" w:tplc="0409000F">
      <w:start w:val="1"/>
      <w:numFmt w:val="decimal"/>
      <w:lvlText w:val="%4."/>
      <w:lvlJc w:val="left"/>
      <w:pPr>
        <w:ind w:left="3030" w:hanging="360"/>
      </w:pPr>
    </w:lvl>
    <w:lvl w:ilvl="4" w:tplc="04090019">
      <w:start w:val="1"/>
      <w:numFmt w:val="lowerLetter"/>
      <w:lvlText w:val="%5."/>
      <w:lvlJc w:val="left"/>
      <w:pPr>
        <w:ind w:left="3750" w:hanging="360"/>
      </w:pPr>
    </w:lvl>
    <w:lvl w:ilvl="5" w:tplc="0409001B">
      <w:start w:val="1"/>
      <w:numFmt w:val="lowerRoman"/>
      <w:lvlText w:val="%6."/>
      <w:lvlJc w:val="right"/>
      <w:pPr>
        <w:ind w:left="4470" w:hanging="180"/>
      </w:pPr>
    </w:lvl>
    <w:lvl w:ilvl="6" w:tplc="0409000F">
      <w:start w:val="1"/>
      <w:numFmt w:val="decimal"/>
      <w:lvlText w:val="%7."/>
      <w:lvlJc w:val="left"/>
      <w:pPr>
        <w:ind w:left="5190" w:hanging="360"/>
      </w:pPr>
    </w:lvl>
    <w:lvl w:ilvl="7" w:tplc="04090019">
      <w:start w:val="1"/>
      <w:numFmt w:val="lowerLetter"/>
      <w:lvlText w:val="%8."/>
      <w:lvlJc w:val="left"/>
      <w:pPr>
        <w:ind w:left="5910" w:hanging="360"/>
      </w:pPr>
    </w:lvl>
    <w:lvl w:ilvl="8" w:tplc="0409001B">
      <w:start w:val="1"/>
      <w:numFmt w:val="lowerRoman"/>
      <w:lvlText w:val="%9."/>
      <w:lvlJc w:val="right"/>
      <w:pPr>
        <w:ind w:left="6630" w:hanging="180"/>
      </w:pPr>
    </w:lvl>
  </w:abstractNum>
  <w:abstractNum w:abstractNumId="31" w15:restartNumberingAfterBreak="0">
    <w:nsid w:val="69D72C23"/>
    <w:multiLevelType w:val="hybridMultilevel"/>
    <w:tmpl w:val="35569BE4"/>
    <w:lvl w:ilvl="0" w:tplc="B0621B4C">
      <w:start w:val="1"/>
      <w:numFmt w:val="lowerLetter"/>
      <w:lvlText w:val="%1)"/>
      <w:lvlJc w:val="left"/>
      <w:pPr>
        <w:ind w:left="720" w:hanging="360"/>
      </w:pPr>
      <w:rPr>
        <w:rFonts w:hint="default"/>
        <w:i/>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15:restartNumberingAfterBreak="0">
    <w:nsid w:val="69E71633"/>
    <w:multiLevelType w:val="multilevel"/>
    <w:tmpl w:val="DA6636E4"/>
    <w:lvl w:ilvl="0">
      <w:start w:val="1"/>
      <w:numFmt w:val="decimal"/>
      <w:lvlText w:val="%12."/>
      <w:lvlJc w:val="left"/>
      <w:pPr>
        <w:tabs>
          <w:tab w:val="num" w:pos="1428"/>
        </w:tabs>
        <w:ind w:left="1428" w:hanging="360"/>
      </w:pPr>
      <w:rPr>
        <w:rFonts w:hint="default"/>
      </w:r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33" w15:restartNumberingAfterBreak="0">
    <w:nsid w:val="6BDE6CF3"/>
    <w:multiLevelType w:val="hybridMultilevel"/>
    <w:tmpl w:val="FB80F25E"/>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4" w15:restartNumberingAfterBreak="0">
    <w:nsid w:val="6E2F4366"/>
    <w:multiLevelType w:val="hybridMultilevel"/>
    <w:tmpl w:val="D82EFD42"/>
    <w:lvl w:ilvl="0" w:tplc="BC964BD6">
      <w:start w:val="9"/>
      <w:numFmt w:val="bullet"/>
      <w:lvlText w:val="-"/>
      <w:lvlJc w:val="left"/>
      <w:pPr>
        <w:tabs>
          <w:tab w:val="num" w:pos="1065"/>
        </w:tabs>
        <w:ind w:left="1065" w:hanging="360"/>
      </w:pPr>
      <w:rPr>
        <w:rFonts w:ascii="Times New Roman" w:eastAsia="Times New Roman" w:hAnsi="Times New Roman" w:cs="Times New Roman" w:hint="default"/>
      </w:rPr>
    </w:lvl>
    <w:lvl w:ilvl="1" w:tplc="04180003" w:tentative="1">
      <w:start w:val="1"/>
      <w:numFmt w:val="bullet"/>
      <w:lvlText w:val="o"/>
      <w:lvlJc w:val="left"/>
      <w:pPr>
        <w:tabs>
          <w:tab w:val="num" w:pos="1785"/>
        </w:tabs>
        <w:ind w:left="1785" w:hanging="360"/>
      </w:pPr>
      <w:rPr>
        <w:rFonts w:ascii="Courier New" w:hAnsi="Courier New" w:hint="default"/>
      </w:rPr>
    </w:lvl>
    <w:lvl w:ilvl="2" w:tplc="04180005" w:tentative="1">
      <w:start w:val="1"/>
      <w:numFmt w:val="bullet"/>
      <w:lvlText w:val=""/>
      <w:lvlJc w:val="left"/>
      <w:pPr>
        <w:tabs>
          <w:tab w:val="num" w:pos="2505"/>
        </w:tabs>
        <w:ind w:left="2505" w:hanging="360"/>
      </w:pPr>
      <w:rPr>
        <w:rFonts w:ascii="Wingdings" w:hAnsi="Wingdings" w:hint="default"/>
      </w:rPr>
    </w:lvl>
    <w:lvl w:ilvl="3" w:tplc="04180001" w:tentative="1">
      <w:start w:val="1"/>
      <w:numFmt w:val="bullet"/>
      <w:lvlText w:val=""/>
      <w:lvlJc w:val="left"/>
      <w:pPr>
        <w:tabs>
          <w:tab w:val="num" w:pos="3225"/>
        </w:tabs>
        <w:ind w:left="3225" w:hanging="360"/>
      </w:pPr>
      <w:rPr>
        <w:rFonts w:ascii="Symbol" w:hAnsi="Symbol" w:hint="default"/>
      </w:rPr>
    </w:lvl>
    <w:lvl w:ilvl="4" w:tplc="04180003" w:tentative="1">
      <w:start w:val="1"/>
      <w:numFmt w:val="bullet"/>
      <w:lvlText w:val="o"/>
      <w:lvlJc w:val="left"/>
      <w:pPr>
        <w:tabs>
          <w:tab w:val="num" w:pos="3945"/>
        </w:tabs>
        <w:ind w:left="3945" w:hanging="360"/>
      </w:pPr>
      <w:rPr>
        <w:rFonts w:ascii="Courier New" w:hAnsi="Courier New" w:hint="default"/>
      </w:rPr>
    </w:lvl>
    <w:lvl w:ilvl="5" w:tplc="04180005" w:tentative="1">
      <w:start w:val="1"/>
      <w:numFmt w:val="bullet"/>
      <w:lvlText w:val=""/>
      <w:lvlJc w:val="left"/>
      <w:pPr>
        <w:tabs>
          <w:tab w:val="num" w:pos="4665"/>
        </w:tabs>
        <w:ind w:left="4665" w:hanging="360"/>
      </w:pPr>
      <w:rPr>
        <w:rFonts w:ascii="Wingdings" w:hAnsi="Wingdings" w:hint="default"/>
      </w:rPr>
    </w:lvl>
    <w:lvl w:ilvl="6" w:tplc="04180001" w:tentative="1">
      <w:start w:val="1"/>
      <w:numFmt w:val="bullet"/>
      <w:lvlText w:val=""/>
      <w:lvlJc w:val="left"/>
      <w:pPr>
        <w:tabs>
          <w:tab w:val="num" w:pos="5385"/>
        </w:tabs>
        <w:ind w:left="5385" w:hanging="360"/>
      </w:pPr>
      <w:rPr>
        <w:rFonts w:ascii="Symbol" w:hAnsi="Symbol" w:hint="default"/>
      </w:rPr>
    </w:lvl>
    <w:lvl w:ilvl="7" w:tplc="04180003" w:tentative="1">
      <w:start w:val="1"/>
      <w:numFmt w:val="bullet"/>
      <w:lvlText w:val="o"/>
      <w:lvlJc w:val="left"/>
      <w:pPr>
        <w:tabs>
          <w:tab w:val="num" w:pos="6105"/>
        </w:tabs>
        <w:ind w:left="6105" w:hanging="360"/>
      </w:pPr>
      <w:rPr>
        <w:rFonts w:ascii="Courier New" w:hAnsi="Courier New" w:hint="default"/>
      </w:rPr>
    </w:lvl>
    <w:lvl w:ilvl="8" w:tplc="04180005" w:tentative="1">
      <w:start w:val="1"/>
      <w:numFmt w:val="bullet"/>
      <w:lvlText w:val=""/>
      <w:lvlJc w:val="left"/>
      <w:pPr>
        <w:tabs>
          <w:tab w:val="num" w:pos="6825"/>
        </w:tabs>
        <w:ind w:left="6825" w:hanging="360"/>
      </w:pPr>
      <w:rPr>
        <w:rFonts w:ascii="Wingdings" w:hAnsi="Wingdings" w:hint="default"/>
      </w:rPr>
    </w:lvl>
  </w:abstractNum>
  <w:abstractNum w:abstractNumId="35" w15:restartNumberingAfterBreak="0">
    <w:nsid w:val="73C51CC9"/>
    <w:multiLevelType w:val="hybridMultilevel"/>
    <w:tmpl w:val="09B6D0EC"/>
    <w:lvl w:ilvl="0" w:tplc="B0621B4C">
      <w:start w:val="1"/>
      <w:numFmt w:val="lowerLetter"/>
      <w:lvlText w:val="%1)"/>
      <w:lvlJc w:val="left"/>
      <w:pPr>
        <w:ind w:left="1080" w:hanging="360"/>
      </w:pPr>
      <w:rPr>
        <w:rFonts w:hint="default"/>
        <w:i/>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6" w15:restartNumberingAfterBreak="0">
    <w:nsid w:val="7A4D3E11"/>
    <w:multiLevelType w:val="hybridMultilevel"/>
    <w:tmpl w:val="E20688E8"/>
    <w:lvl w:ilvl="0" w:tplc="07A6C054">
      <w:start w:val="2"/>
      <w:numFmt w:val="bullet"/>
      <w:lvlText w:val="-"/>
      <w:lvlJc w:val="left"/>
      <w:pPr>
        <w:ind w:left="720" w:hanging="360"/>
      </w:pPr>
      <w:rPr>
        <w:rFonts w:ascii="Times New Roman" w:eastAsia="Arial Unicode MS"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7" w15:restartNumberingAfterBreak="0">
    <w:nsid w:val="7A7A6340"/>
    <w:multiLevelType w:val="multilevel"/>
    <w:tmpl w:val="49DC0B1E"/>
    <w:lvl w:ilvl="0">
      <w:start w:val="1"/>
      <w:numFmt w:val="decimal"/>
      <w:lvlText w:val="%1."/>
      <w:lvlJc w:val="left"/>
      <w:pPr>
        <w:tabs>
          <w:tab w:val="num" w:pos="1428"/>
        </w:tabs>
        <w:ind w:left="1428" w:hanging="360"/>
      </w:pPr>
    </w:lvl>
    <w:lvl w:ilvl="1">
      <w:start w:val="1"/>
      <w:numFmt w:val="lowerLetter"/>
      <w:lvlText w:val="%2."/>
      <w:lvlJc w:val="left"/>
      <w:pPr>
        <w:tabs>
          <w:tab w:val="num" w:pos="2148"/>
        </w:tabs>
        <w:ind w:left="2148" w:hanging="360"/>
      </w:pPr>
    </w:lvl>
    <w:lvl w:ilvl="2">
      <w:start w:val="1"/>
      <w:numFmt w:val="lowerRoman"/>
      <w:lvlText w:val="%3."/>
      <w:lvlJc w:val="right"/>
      <w:pPr>
        <w:tabs>
          <w:tab w:val="num" w:pos="2868"/>
        </w:tabs>
        <w:ind w:left="2868" w:hanging="180"/>
      </w:pPr>
    </w:lvl>
    <w:lvl w:ilvl="3">
      <w:start w:val="1"/>
      <w:numFmt w:val="decimal"/>
      <w:lvlText w:val="%4."/>
      <w:lvlJc w:val="left"/>
      <w:pPr>
        <w:tabs>
          <w:tab w:val="num" w:pos="3588"/>
        </w:tabs>
        <w:ind w:left="3588" w:hanging="360"/>
      </w:pPr>
    </w:lvl>
    <w:lvl w:ilvl="4">
      <w:start w:val="1"/>
      <w:numFmt w:val="lowerLetter"/>
      <w:lvlText w:val="%5."/>
      <w:lvlJc w:val="left"/>
      <w:pPr>
        <w:tabs>
          <w:tab w:val="num" w:pos="4308"/>
        </w:tabs>
        <w:ind w:left="4308" w:hanging="360"/>
      </w:pPr>
    </w:lvl>
    <w:lvl w:ilvl="5">
      <w:start w:val="1"/>
      <w:numFmt w:val="lowerRoman"/>
      <w:lvlText w:val="%6."/>
      <w:lvlJc w:val="right"/>
      <w:pPr>
        <w:tabs>
          <w:tab w:val="num" w:pos="5028"/>
        </w:tabs>
        <w:ind w:left="5028" w:hanging="180"/>
      </w:pPr>
    </w:lvl>
    <w:lvl w:ilvl="6">
      <w:start w:val="1"/>
      <w:numFmt w:val="decimal"/>
      <w:lvlText w:val="%7."/>
      <w:lvlJc w:val="left"/>
      <w:pPr>
        <w:tabs>
          <w:tab w:val="num" w:pos="5748"/>
        </w:tabs>
        <w:ind w:left="5748" w:hanging="360"/>
      </w:pPr>
    </w:lvl>
    <w:lvl w:ilvl="7">
      <w:start w:val="1"/>
      <w:numFmt w:val="lowerLetter"/>
      <w:lvlText w:val="%8."/>
      <w:lvlJc w:val="left"/>
      <w:pPr>
        <w:tabs>
          <w:tab w:val="num" w:pos="6468"/>
        </w:tabs>
        <w:ind w:left="6468" w:hanging="360"/>
      </w:pPr>
    </w:lvl>
    <w:lvl w:ilvl="8">
      <w:start w:val="1"/>
      <w:numFmt w:val="lowerRoman"/>
      <w:lvlText w:val="%9."/>
      <w:lvlJc w:val="right"/>
      <w:pPr>
        <w:tabs>
          <w:tab w:val="num" w:pos="7188"/>
        </w:tabs>
        <w:ind w:left="7188" w:hanging="180"/>
      </w:pPr>
    </w:lvl>
  </w:abstractNum>
  <w:abstractNum w:abstractNumId="38" w15:restartNumberingAfterBreak="0">
    <w:nsid w:val="7B2A5286"/>
    <w:multiLevelType w:val="hybridMultilevel"/>
    <w:tmpl w:val="226838EC"/>
    <w:lvl w:ilvl="0" w:tplc="DD9E7078">
      <w:start w:val="1"/>
      <w:numFmt w:val="upp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7E652BAF"/>
    <w:multiLevelType w:val="hybridMultilevel"/>
    <w:tmpl w:val="3E00D230"/>
    <w:lvl w:ilvl="0" w:tplc="0418000F">
      <w:start w:val="1"/>
      <w:numFmt w:val="decimal"/>
      <w:lvlText w:val="%1."/>
      <w:lvlJc w:val="left"/>
      <w:pPr>
        <w:tabs>
          <w:tab w:val="num" w:pos="720"/>
        </w:tabs>
        <w:ind w:left="720" w:hanging="360"/>
      </w:pPr>
      <w:rPr>
        <w:rFonts w:hint="default"/>
      </w:rPr>
    </w:lvl>
    <w:lvl w:ilvl="1" w:tplc="313C38A2">
      <w:start w:val="1"/>
      <w:numFmt w:val="bullet"/>
      <w:lvlText w:val="-"/>
      <w:lvlJc w:val="left"/>
      <w:pPr>
        <w:tabs>
          <w:tab w:val="num" w:pos="1440"/>
        </w:tabs>
        <w:ind w:left="1440" w:hanging="360"/>
      </w:pPr>
      <w:rPr>
        <w:rFonts w:ascii="Times New Roman" w:eastAsia="Times New Roman" w:hAnsi="Times New Roman" w:cs="Times New Roman" w:hint="default"/>
      </w:r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num w:numId="1" w16cid:durableId="395250915">
    <w:abstractNumId w:val="0"/>
  </w:num>
  <w:num w:numId="2" w16cid:durableId="1605765658">
    <w:abstractNumId w:val="2"/>
  </w:num>
  <w:num w:numId="3" w16cid:durableId="1223443010">
    <w:abstractNumId w:val="1"/>
  </w:num>
  <w:num w:numId="4" w16cid:durableId="80952439">
    <w:abstractNumId w:val="23"/>
  </w:num>
  <w:num w:numId="5" w16cid:durableId="728647534">
    <w:abstractNumId w:val="5"/>
  </w:num>
  <w:num w:numId="6" w16cid:durableId="510219486">
    <w:abstractNumId w:val="12"/>
  </w:num>
  <w:num w:numId="7" w16cid:durableId="595212950">
    <w:abstractNumId w:val="31"/>
  </w:num>
  <w:num w:numId="8" w16cid:durableId="957562288">
    <w:abstractNumId w:val="35"/>
  </w:num>
  <w:num w:numId="9" w16cid:durableId="885532527">
    <w:abstractNumId w:val="8"/>
  </w:num>
  <w:num w:numId="10" w16cid:durableId="1106845599">
    <w:abstractNumId w:val="36"/>
  </w:num>
  <w:num w:numId="11" w16cid:durableId="2105834762">
    <w:abstractNumId w:val="10"/>
  </w:num>
  <w:num w:numId="12" w16cid:durableId="1076787048">
    <w:abstractNumId w:val="34"/>
  </w:num>
  <w:num w:numId="13" w16cid:durableId="805584082">
    <w:abstractNumId w:val="39"/>
  </w:num>
  <w:num w:numId="14" w16cid:durableId="1243643884">
    <w:abstractNumId w:val="11"/>
  </w:num>
  <w:num w:numId="15" w16cid:durableId="319037873">
    <w:abstractNumId w:val="37"/>
  </w:num>
  <w:num w:numId="16" w16cid:durableId="1864047566">
    <w:abstractNumId w:val="32"/>
  </w:num>
  <w:num w:numId="17" w16cid:durableId="715200883">
    <w:abstractNumId w:val="18"/>
  </w:num>
  <w:num w:numId="18" w16cid:durableId="11037960">
    <w:abstractNumId w:val="28"/>
  </w:num>
  <w:num w:numId="19" w16cid:durableId="602802879">
    <w:abstractNumId w:val="25"/>
  </w:num>
  <w:num w:numId="20" w16cid:durableId="126046013">
    <w:abstractNumId w:val="16"/>
  </w:num>
  <w:num w:numId="21" w16cid:durableId="787967654">
    <w:abstractNumId w:val="19"/>
  </w:num>
  <w:num w:numId="22" w16cid:durableId="960696277">
    <w:abstractNumId w:val="20"/>
  </w:num>
  <w:num w:numId="23" w16cid:durableId="297339924">
    <w:abstractNumId w:val="6"/>
  </w:num>
  <w:num w:numId="24" w16cid:durableId="510025512">
    <w:abstractNumId w:val="4"/>
  </w:num>
  <w:num w:numId="25" w16cid:durableId="489172022">
    <w:abstractNumId w:val="22"/>
  </w:num>
  <w:num w:numId="26" w16cid:durableId="141502953">
    <w:abstractNumId w:val="14"/>
  </w:num>
  <w:num w:numId="27" w16cid:durableId="366683204">
    <w:abstractNumId w:val="17"/>
  </w:num>
  <w:num w:numId="28" w16cid:durableId="198250213">
    <w:abstractNumId w:val="29"/>
  </w:num>
  <w:num w:numId="29" w16cid:durableId="620037874">
    <w:abstractNumId w:val="13"/>
  </w:num>
  <w:num w:numId="30" w16cid:durableId="372390843">
    <w:abstractNumId w:val="33"/>
  </w:num>
  <w:num w:numId="31" w16cid:durableId="1274676447">
    <w:abstractNumId w:val="26"/>
  </w:num>
  <w:num w:numId="32" w16cid:durableId="107287445">
    <w:abstractNumId w:val="7"/>
  </w:num>
  <w:num w:numId="33" w16cid:durableId="309098638">
    <w:abstractNumId w:val="38"/>
  </w:num>
  <w:num w:numId="34" w16cid:durableId="1440175179">
    <w:abstractNumId w:val="9"/>
  </w:num>
  <w:num w:numId="35" w16cid:durableId="328026379">
    <w:abstractNumId w:val="15"/>
  </w:num>
  <w:num w:numId="36" w16cid:durableId="6314423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8045607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84500416">
    <w:abstractNumId w:val="3"/>
  </w:num>
  <w:num w:numId="39" w16cid:durableId="1354696726">
    <w:abstractNumId w:val="27"/>
  </w:num>
  <w:num w:numId="40" w16cid:durableId="152405166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720"/>
  <w:hyphenationZone w:val="425"/>
  <w:doNotHyphenateCaps/>
  <w:drawingGridHorizontalSpacing w:val="181"/>
  <w:drawingGridVerticalSpacing w:val="181"/>
  <w:doNotShadeFormData/>
  <w:characterSpacingControl w:val="compressPunctuation"/>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64D1"/>
    <w:rsid w:val="00001A63"/>
    <w:rsid w:val="00010453"/>
    <w:rsid w:val="0001572B"/>
    <w:rsid w:val="00024EBC"/>
    <w:rsid w:val="00031226"/>
    <w:rsid w:val="00031F54"/>
    <w:rsid w:val="00037215"/>
    <w:rsid w:val="00041877"/>
    <w:rsid w:val="000628A3"/>
    <w:rsid w:val="00062D7B"/>
    <w:rsid w:val="0006501C"/>
    <w:rsid w:val="000656E9"/>
    <w:rsid w:val="00076F38"/>
    <w:rsid w:val="0009358C"/>
    <w:rsid w:val="00094D98"/>
    <w:rsid w:val="000D2DD5"/>
    <w:rsid w:val="000D4C6B"/>
    <w:rsid w:val="000D63F7"/>
    <w:rsid w:val="000E5B6D"/>
    <w:rsid w:val="000F1992"/>
    <w:rsid w:val="000F64DF"/>
    <w:rsid w:val="001103DF"/>
    <w:rsid w:val="0011778C"/>
    <w:rsid w:val="00122F87"/>
    <w:rsid w:val="0012662D"/>
    <w:rsid w:val="0014224F"/>
    <w:rsid w:val="0015740F"/>
    <w:rsid w:val="00164841"/>
    <w:rsid w:val="0017625B"/>
    <w:rsid w:val="001764F4"/>
    <w:rsid w:val="00186151"/>
    <w:rsid w:val="001865D7"/>
    <w:rsid w:val="001947D4"/>
    <w:rsid w:val="001A3F5E"/>
    <w:rsid w:val="001A5B61"/>
    <w:rsid w:val="001B1248"/>
    <w:rsid w:val="001B5D5B"/>
    <w:rsid w:val="001C139C"/>
    <w:rsid w:val="001D33B8"/>
    <w:rsid w:val="001D721D"/>
    <w:rsid w:val="00204465"/>
    <w:rsid w:val="00205A22"/>
    <w:rsid w:val="002230EF"/>
    <w:rsid w:val="00225986"/>
    <w:rsid w:val="00245292"/>
    <w:rsid w:val="0025274D"/>
    <w:rsid w:val="00256A99"/>
    <w:rsid w:val="00256DA7"/>
    <w:rsid w:val="002707D0"/>
    <w:rsid w:val="00274A36"/>
    <w:rsid w:val="00276C76"/>
    <w:rsid w:val="00297BEA"/>
    <w:rsid w:val="002A097E"/>
    <w:rsid w:val="002A5708"/>
    <w:rsid w:val="002B64D1"/>
    <w:rsid w:val="002C0D1F"/>
    <w:rsid w:val="002C4023"/>
    <w:rsid w:val="002D199F"/>
    <w:rsid w:val="002D5780"/>
    <w:rsid w:val="002E0276"/>
    <w:rsid w:val="002F38E1"/>
    <w:rsid w:val="002F3C61"/>
    <w:rsid w:val="002F3D13"/>
    <w:rsid w:val="00305EEE"/>
    <w:rsid w:val="003061BB"/>
    <w:rsid w:val="00307476"/>
    <w:rsid w:val="00310AC9"/>
    <w:rsid w:val="00313D85"/>
    <w:rsid w:val="00324718"/>
    <w:rsid w:val="00324B68"/>
    <w:rsid w:val="003364A4"/>
    <w:rsid w:val="00343CDA"/>
    <w:rsid w:val="00356CFA"/>
    <w:rsid w:val="00364B46"/>
    <w:rsid w:val="0036631E"/>
    <w:rsid w:val="00373202"/>
    <w:rsid w:val="003840CC"/>
    <w:rsid w:val="00391979"/>
    <w:rsid w:val="003A1E54"/>
    <w:rsid w:val="003A394F"/>
    <w:rsid w:val="003B6730"/>
    <w:rsid w:val="003B6A1E"/>
    <w:rsid w:val="003D223A"/>
    <w:rsid w:val="003E2A6B"/>
    <w:rsid w:val="003F1520"/>
    <w:rsid w:val="003F5AD5"/>
    <w:rsid w:val="00413947"/>
    <w:rsid w:val="00423B4D"/>
    <w:rsid w:val="00443EF5"/>
    <w:rsid w:val="004509FB"/>
    <w:rsid w:val="00453DCE"/>
    <w:rsid w:val="004610C8"/>
    <w:rsid w:val="00474716"/>
    <w:rsid w:val="00477201"/>
    <w:rsid w:val="0049722B"/>
    <w:rsid w:val="004C7044"/>
    <w:rsid w:val="004C7397"/>
    <w:rsid w:val="004D7D98"/>
    <w:rsid w:val="004E4E05"/>
    <w:rsid w:val="004F113E"/>
    <w:rsid w:val="00500F0D"/>
    <w:rsid w:val="00501A0A"/>
    <w:rsid w:val="00504FD6"/>
    <w:rsid w:val="00507BF5"/>
    <w:rsid w:val="00534407"/>
    <w:rsid w:val="0058203D"/>
    <w:rsid w:val="00583FBE"/>
    <w:rsid w:val="005A09E2"/>
    <w:rsid w:val="005A6656"/>
    <w:rsid w:val="005A71DE"/>
    <w:rsid w:val="005A7C0D"/>
    <w:rsid w:val="005C15B8"/>
    <w:rsid w:val="005C2C4B"/>
    <w:rsid w:val="005E2D0B"/>
    <w:rsid w:val="005F089E"/>
    <w:rsid w:val="00626AD6"/>
    <w:rsid w:val="00631914"/>
    <w:rsid w:val="00633467"/>
    <w:rsid w:val="00636256"/>
    <w:rsid w:val="006812E8"/>
    <w:rsid w:val="006B7010"/>
    <w:rsid w:val="006C1C62"/>
    <w:rsid w:val="00731D0C"/>
    <w:rsid w:val="00766416"/>
    <w:rsid w:val="007761D7"/>
    <w:rsid w:val="007913D6"/>
    <w:rsid w:val="007A4ED8"/>
    <w:rsid w:val="007B6EB3"/>
    <w:rsid w:val="007C25CB"/>
    <w:rsid w:val="007E1247"/>
    <w:rsid w:val="007E4C4C"/>
    <w:rsid w:val="007F47C1"/>
    <w:rsid w:val="007F682A"/>
    <w:rsid w:val="008116FF"/>
    <w:rsid w:val="0081565E"/>
    <w:rsid w:val="00821E98"/>
    <w:rsid w:val="00824DC3"/>
    <w:rsid w:val="00843DB3"/>
    <w:rsid w:val="008449F8"/>
    <w:rsid w:val="008572D3"/>
    <w:rsid w:val="008573A1"/>
    <w:rsid w:val="00861A66"/>
    <w:rsid w:val="00883ED7"/>
    <w:rsid w:val="00895CEA"/>
    <w:rsid w:val="008A7FD1"/>
    <w:rsid w:val="008B1FFD"/>
    <w:rsid w:val="008B3969"/>
    <w:rsid w:val="008C0CDF"/>
    <w:rsid w:val="008C57DA"/>
    <w:rsid w:val="008E1FA8"/>
    <w:rsid w:val="008E2494"/>
    <w:rsid w:val="008E4F06"/>
    <w:rsid w:val="008F62DF"/>
    <w:rsid w:val="00901EEF"/>
    <w:rsid w:val="00946B9C"/>
    <w:rsid w:val="00962A71"/>
    <w:rsid w:val="0097426D"/>
    <w:rsid w:val="009948B4"/>
    <w:rsid w:val="00996D03"/>
    <w:rsid w:val="009B317F"/>
    <w:rsid w:val="009E1963"/>
    <w:rsid w:val="009E4EAB"/>
    <w:rsid w:val="009F2303"/>
    <w:rsid w:val="00A12540"/>
    <w:rsid w:val="00A1543E"/>
    <w:rsid w:val="00A174B7"/>
    <w:rsid w:val="00A30859"/>
    <w:rsid w:val="00A31B1C"/>
    <w:rsid w:val="00A3330C"/>
    <w:rsid w:val="00A368F6"/>
    <w:rsid w:val="00A36AB2"/>
    <w:rsid w:val="00A3777C"/>
    <w:rsid w:val="00A547DE"/>
    <w:rsid w:val="00A70EA2"/>
    <w:rsid w:val="00A73AB8"/>
    <w:rsid w:val="00A73F2E"/>
    <w:rsid w:val="00A83870"/>
    <w:rsid w:val="00A8552B"/>
    <w:rsid w:val="00AA0453"/>
    <w:rsid w:val="00AB5BAA"/>
    <w:rsid w:val="00AB5FF2"/>
    <w:rsid w:val="00AC31C8"/>
    <w:rsid w:val="00AF3528"/>
    <w:rsid w:val="00B0031A"/>
    <w:rsid w:val="00B07735"/>
    <w:rsid w:val="00B10882"/>
    <w:rsid w:val="00B14469"/>
    <w:rsid w:val="00B23D9F"/>
    <w:rsid w:val="00B31E4F"/>
    <w:rsid w:val="00B35C12"/>
    <w:rsid w:val="00B43C21"/>
    <w:rsid w:val="00B74FD2"/>
    <w:rsid w:val="00B85A81"/>
    <w:rsid w:val="00BB087F"/>
    <w:rsid w:val="00BB1CDE"/>
    <w:rsid w:val="00BB297D"/>
    <w:rsid w:val="00BB649C"/>
    <w:rsid w:val="00BC5B2A"/>
    <w:rsid w:val="00BF0B78"/>
    <w:rsid w:val="00BF46F8"/>
    <w:rsid w:val="00BF7816"/>
    <w:rsid w:val="00C00F41"/>
    <w:rsid w:val="00C038C7"/>
    <w:rsid w:val="00C042E0"/>
    <w:rsid w:val="00C06CF1"/>
    <w:rsid w:val="00C0709C"/>
    <w:rsid w:val="00C102B4"/>
    <w:rsid w:val="00C1787D"/>
    <w:rsid w:val="00C30B4C"/>
    <w:rsid w:val="00C343A4"/>
    <w:rsid w:val="00C65C15"/>
    <w:rsid w:val="00C70E50"/>
    <w:rsid w:val="00C8501D"/>
    <w:rsid w:val="00C948BC"/>
    <w:rsid w:val="00CD093B"/>
    <w:rsid w:val="00CD4943"/>
    <w:rsid w:val="00CD51A6"/>
    <w:rsid w:val="00CF0A42"/>
    <w:rsid w:val="00D012EB"/>
    <w:rsid w:val="00D160B5"/>
    <w:rsid w:val="00D21575"/>
    <w:rsid w:val="00D21995"/>
    <w:rsid w:val="00D311F0"/>
    <w:rsid w:val="00D3280B"/>
    <w:rsid w:val="00D34D40"/>
    <w:rsid w:val="00D66314"/>
    <w:rsid w:val="00D76887"/>
    <w:rsid w:val="00D822FB"/>
    <w:rsid w:val="00D83B44"/>
    <w:rsid w:val="00DA0426"/>
    <w:rsid w:val="00DA0EB8"/>
    <w:rsid w:val="00DB0EF9"/>
    <w:rsid w:val="00DC2888"/>
    <w:rsid w:val="00DD132E"/>
    <w:rsid w:val="00DE5DEE"/>
    <w:rsid w:val="00DF7C2E"/>
    <w:rsid w:val="00E02F83"/>
    <w:rsid w:val="00E0431F"/>
    <w:rsid w:val="00E11635"/>
    <w:rsid w:val="00E1306E"/>
    <w:rsid w:val="00E15208"/>
    <w:rsid w:val="00E317CC"/>
    <w:rsid w:val="00E372AE"/>
    <w:rsid w:val="00E662E2"/>
    <w:rsid w:val="00E6796C"/>
    <w:rsid w:val="00E67D9A"/>
    <w:rsid w:val="00E7280F"/>
    <w:rsid w:val="00E72BD7"/>
    <w:rsid w:val="00E809AC"/>
    <w:rsid w:val="00E87D64"/>
    <w:rsid w:val="00E93F5B"/>
    <w:rsid w:val="00EB3780"/>
    <w:rsid w:val="00EB526B"/>
    <w:rsid w:val="00EC6649"/>
    <w:rsid w:val="00EE122F"/>
    <w:rsid w:val="00F02590"/>
    <w:rsid w:val="00F13B67"/>
    <w:rsid w:val="00F20A72"/>
    <w:rsid w:val="00F52D61"/>
    <w:rsid w:val="00F56D2C"/>
    <w:rsid w:val="00F8396C"/>
    <w:rsid w:val="00F92972"/>
    <w:rsid w:val="00F946EB"/>
    <w:rsid w:val="00FA69D7"/>
    <w:rsid w:val="00FB00A0"/>
    <w:rsid w:val="00FB1B12"/>
    <w:rsid w:val="00FB2840"/>
    <w:rsid w:val="00FB7568"/>
    <w:rsid w:val="00FB798B"/>
    <w:rsid w:val="00FB79F4"/>
    <w:rsid w:val="00FE0D07"/>
    <w:rsid w:val="00FE3B18"/>
    <w:rsid w:val="00FE4081"/>
    <w:rsid w:val="00FF1C0D"/>
    <w:rsid w:val="00FF21BA"/>
    <w:rsid w:val="00FF28B9"/>
    <w:rsid w:val="00FF5CD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864441"/>
  <w15:docId w15:val="{9E440C0D-1029-4822-890A-9937F53AEA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o-RO" w:eastAsia="ro-R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3B4D"/>
    <w:pPr>
      <w:widowControl w:val="0"/>
    </w:pPr>
    <w:rPr>
      <w:rFonts w:ascii="Arial Unicode MS" w:eastAsia="Arial Unicode MS" w:hAnsi="Arial Unicode MS"/>
      <w:color w:val="000000"/>
      <w:sz w:val="24"/>
      <w:szCs w:val="24"/>
      <w:lang w:eastAsia="en-US"/>
    </w:rPr>
  </w:style>
  <w:style w:type="paragraph" w:styleId="Titlu1">
    <w:name w:val="heading 1"/>
    <w:basedOn w:val="Normal"/>
    <w:next w:val="Normal"/>
    <w:link w:val="Titlu1Caracter"/>
    <w:qFormat/>
    <w:rsid w:val="00B35C12"/>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Titlu2">
    <w:name w:val="heading 2"/>
    <w:basedOn w:val="Normal"/>
    <w:next w:val="Normal"/>
    <w:link w:val="Titlu2Caracter"/>
    <w:semiHidden/>
    <w:unhideWhenUsed/>
    <w:qFormat/>
    <w:rsid w:val="00B35C12"/>
    <w:pPr>
      <w:keepNext/>
      <w:keepLines/>
      <w:spacing w:before="40"/>
      <w:outlineLvl w:val="1"/>
    </w:pPr>
    <w:rPr>
      <w:rFonts w:ascii="Calibri Light" w:eastAsia="Times New Roman" w:hAnsi="Calibri Light"/>
      <w:color w:val="2F5496"/>
      <w:sz w:val="26"/>
      <w:szCs w:val="26"/>
      <w:lang w:eastAsia="ro-RO"/>
    </w:rPr>
  </w:style>
  <w:style w:type="paragraph" w:styleId="Titlu3">
    <w:name w:val="heading 3"/>
    <w:basedOn w:val="Normal"/>
    <w:next w:val="Normal"/>
    <w:link w:val="Titlu3Caracter"/>
    <w:qFormat/>
    <w:rsid w:val="00B35C12"/>
    <w:pPr>
      <w:keepNext/>
      <w:widowControl/>
      <w:jc w:val="center"/>
      <w:outlineLvl w:val="2"/>
    </w:pPr>
    <w:rPr>
      <w:rFonts w:ascii="Times New Roman" w:eastAsia="Times New Roman" w:hAnsi="Times New Roman"/>
      <w:b/>
      <w:bCs/>
      <w:color w:val="auto"/>
      <w:sz w:val="20"/>
    </w:rPr>
  </w:style>
  <w:style w:type="paragraph" w:styleId="Titlu4">
    <w:name w:val="heading 4"/>
    <w:basedOn w:val="Normal"/>
    <w:next w:val="Normal"/>
    <w:link w:val="Titlu4Caracter"/>
    <w:unhideWhenUsed/>
    <w:qFormat/>
    <w:rsid w:val="005A71DE"/>
    <w:pPr>
      <w:keepNext/>
      <w:suppressAutoHyphens/>
      <w:spacing w:before="240" w:after="60" w:line="276" w:lineRule="auto"/>
      <w:outlineLvl w:val="3"/>
    </w:pPr>
    <w:rPr>
      <w:rFonts w:ascii="Calibri" w:eastAsia="Times New Roman" w:hAnsi="Calibri"/>
      <w:b/>
      <w:bCs/>
      <w:color w:val="auto"/>
      <w:kern w:val="1"/>
      <w:sz w:val="28"/>
      <w:szCs w:val="28"/>
      <w:lang w:val="en-US" w:eastAsia="ar-SA"/>
    </w:rPr>
  </w:style>
  <w:style w:type="paragraph" w:styleId="Titlu5">
    <w:name w:val="heading 5"/>
    <w:basedOn w:val="Normal"/>
    <w:next w:val="Normal"/>
    <w:link w:val="Titlu5Caracter"/>
    <w:qFormat/>
    <w:rsid w:val="00B35C12"/>
    <w:pPr>
      <w:widowControl/>
      <w:spacing w:before="240" w:after="60"/>
      <w:outlineLvl w:val="4"/>
    </w:pPr>
    <w:rPr>
      <w:rFonts w:ascii="Times New Roman" w:eastAsia="Times New Roman" w:hAnsi="Times New Roman"/>
      <w:b/>
      <w:bCs/>
      <w:i/>
      <w:iCs/>
      <w:color w:val="auto"/>
      <w:sz w:val="26"/>
      <w:szCs w:val="26"/>
      <w:lang w:eastAsia="ro-RO"/>
    </w:rPr>
  </w:style>
  <w:style w:type="paragraph" w:styleId="Titlu8">
    <w:name w:val="heading 8"/>
    <w:basedOn w:val="Normal"/>
    <w:next w:val="Normal"/>
    <w:link w:val="Titlu8Caracter"/>
    <w:semiHidden/>
    <w:unhideWhenUsed/>
    <w:qFormat/>
    <w:rsid w:val="00B35C12"/>
    <w:pPr>
      <w:keepNext/>
      <w:keepLines/>
      <w:spacing w:before="40"/>
      <w:outlineLvl w:val="7"/>
    </w:pPr>
    <w:rPr>
      <w:rFonts w:ascii="Calibri Light" w:eastAsia="Times New Roman" w:hAnsi="Calibri Light"/>
      <w:color w:val="272727"/>
      <w:sz w:val="21"/>
      <w:szCs w:val="21"/>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styleId="Hyperlink">
    <w:name w:val="Hyperlink"/>
    <w:rsid w:val="00423B4D"/>
    <w:rPr>
      <w:rFonts w:ascii="Times New Roman" w:hAnsi="Times New Roman" w:cs="Times New Roman"/>
      <w:color w:val="auto"/>
      <w:u w:val="single"/>
    </w:rPr>
  </w:style>
  <w:style w:type="character" w:customStyle="1" w:styleId="Headerorfooter">
    <w:name w:val="Header or footer_"/>
    <w:rsid w:val="00423B4D"/>
    <w:rPr>
      <w:rFonts w:ascii="Times New Roman" w:hAnsi="Times New Roman" w:cs="Times New Roman"/>
      <w:spacing w:val="-10"/>
      <w:sz w:val="18"/>
      <w:szCs w:val="18"/>
      <w:u w:val="none"/>
    </w:rPr>
  </w:style>
  <w:style w:type="character" w:customStyle="1" w:styleId="Headerorfooter0">
    <w:name w:val="Header or footer"/>
    <w:basedOn w:val="Headerorfooter"/>
    <w:rsid w:val="00423B4D"/>
    <w:rPr>
      <w:rFonts w:ascii="Times New Roman" w:hAnsi="Times New Roman" w:cs="Times New Roman"/>
      <w:spacing w:val="-10"/>
      <w:sz w:val="18"/>
      <w:szCs w:val="18"/>
      <w:u w:val="none"/>
    </w:rPr>
  </w:style>
  <w:style w:type="character" w:customStyle="1" w:styleId="Bodytext3Exact">
    <w:name w:val="Body text (3) Exact"/>
    <w:rsid w:val="00423B4D"/>
    <w:rPr>
      <w:rFonts w:ascii="Arial" w:hAnsi="Arial" w:cs="Arial"/>
      <w:b/>
      <w:bCs/>
      <w:sz w:val="24"/>
      <w:szCs w:val="24"/>
      <w:u w:val="none"/>
    </w:rPr>
  </w:style>
  <w:style w:type="character" w:customStyle="1" w:styleId="PicturecaptionExact">
    <w:name w:val="Picture caption Exact"/>
    <w:rsid w:val="00423B4D"/>
    <w:rPr>
      <w:rFonts w:ascii="Arial" w:hAnsi="Arial" w:cs="Arial"/>
      <w:w w:val="150"/>
      <w:sz w:val="8"/>
      <w:szCs w:val="8"/>
      <w:u w:val="none"/>
    </w:rPr>
  </w:style>
  <w:style w:type="character" w:customStyle="1" w:styleId="Bodytext4">
    <w:name w:val="Body text (4)_"/>
    <w:rsid w:val="00423B4D"/>
    <w:rPr>
      <w:rFonts w:ascii="Times New Roman" w:hAnsi="Times New Roman" w:cs="Times New Roman"/>
      <w:sz w:val="28"/>
      <w:szCs w:val="28"/>
      <w:u w:val="none"/>
    </w:rPr>
  </w:style>
  <w:style w:type="character" w:customStyle="1" w:styleId="Bodytext4ArialNarrow">
    <w:name w:val="Body text (4) + Arial Narrow"/>
    <w:aliases w:val="15 pt,Bold,Italic"/>
    <w:rsid w:val="00423B4D"/>
    <w:rPr>
      <w:rFonts w:ascii="Arial Narrow" w:hAnsi="Arial Narrow" w:cs="Arial Narrow"/>
      <w:b/>
      <w:bCs/>
      <w:i/>
      <w:iCs/>
      <w:sz w:val="30"/>
      <w:szCs w:val="30"/>
      <w:u w:val="none"/>
    </w:rPr>
  </w:style>
  <w:style w:type="character" w:customStyle="1" w:styleId="Bodytext4105pt">
    <w:name w:val="Body text (4) + 10.5 pt"/>
    <w:rsid w:val="00423B4D"/>
    <w:rPr>
      <w:rFonts w:ascii="Times New Roman" w:hAnsi="Times New Roman" w:cs="Times New Roman"/>
      <w:sz w:val="21"/>
      <w:szCs w:val="21"/>
      <w:u w:val="none"/>
    </w:rPr>
  </w:style>
  <w:style w:type="character" w:customStyle="1" w:styleId="Bodytext5">
    <w:name w:val="Body text (5)_"/>
    <w:rsid w:val="00423B4D"/>
    <w:rPr>
      <w:rFonts w:ascii="Arial" w:hAnsi="Arial" w:cs="Arial"/>
      <w:b/>
      <w:bCs/>
      <w:i/>
      <w:iCs/>
      <w:sz w:val="21"/>
      <w:szCs w:val="21"/>
      <w:u w:val="none"/>
    </w:rPr>
  </w:style>
  <w:style w:type="character" w:customStyle="1" w:styleId="Bodytext7Exact">
    <w:name w:val="Body text (7) Exact"/>
    <w:rsid w:val="00423B4D"/>
    <w:rPr>
      <w:rFonts w:ascii="Arial" w:hAnsi="Arial" w:cs="Arial"/>
      <w:b/>
      <w:bCs/>
      <w:sz w:val="21"/>
      <w:szCs w:val="21"/>
      <w:u w:val="none"/>
    </w:rPr>
  </w:style>
  <w:style w:type="character" w:customStyle="1" w:styleId="Bodytext7SmallCapsExact">
    <w:name w:val="Body text (7) + Small Caps Exact"/>
    <w:rsid w:val="00423B4D"/>
    <w:rPr>
      <w:rFonts w:ascii="Arial" w:hAnsi="Arial" w:cs="Arial"/>
      <w:b/>
      <w:bCs/>
      <w:smallCaps/>
      <w:sz w:val="21"/>
      <w:szCs w:val="21"/>
      <w:u w:val="none"/>
    </w:rPr>
  </w:style>
  <w:style w:type="character" w:customStyle="1" w:styleId="Bodytext8Exact">
    <w:name w:val="Body text (8) Exact"/>
    <w:rsid w:val="00423B4D"/>
    <w:rPr>
      <w:rFonts w:ascii="Arial" w:hAnsi="Arial" w:cs="Arial"/>
      <w:b/>
      <w:bCs/>
      <w:sz w:val="15"/>
      <w:szCs w:val="15"/>
      <w:u w:val="none"/>
    </w:rPr>
  </w:style>
  <w:style w:type="character" w:customStyle="1" w:styleId="Bodytext8105ptExact">
    <w:name w:val="Body text (8) + 10.5 pt Exact"/>
    <w:rsid w:val="00423B4D"/>
    <w:rPr>
      <w:rFonts w:ascii="Arial" w:hAnsi="Arial" w:cs="Arial"/>
      <w:b/>
      <w:bCs/>
      <w:sz w:val="21"/>
      <w:szCs w:val="21"/>
      <w:u w:val="none"/>
    </w:rPr>
  </w:style>
  <w:style w:type="character" w:customStyle="1" w:styleId="Bodytext9Exact">
    <w:name w:val="Body text (9) Exact"/>
    <w:rsid w:val="00423B4D"/>
    <w:rPr>
      <w:rFonts w:ascii="Arial Narrow" w:hAnsi="Arial Narrow" w:cs="Arial Narrow"/>
      <w:b/>
      <w:bCs/>
      <w:i/>
      <w:iCs/>
      <w:spacing w:val="-20"/>
      <w:sz w:val="28"/>
      <w:szCs w:val="28"/>
      <w:u w:val="none"/>
    </w:rPr>
  </w:style>
  <w:style w:type="character" w:customStyle="1" w:styleId="Bodytext9Exact1">
    <w:name w:val="Body text (9) Exact1"/>
    <w:rsid w:val="00423B4D"/>
    <w:rPr>
      <w:rFonts w:ascii="Arial Narrow" w:hAnsi="Arial Narrow" w:cs="Arial Narrow"/>
      <w:b/>
      <w:bCs/>
      <w:i/>
      <w:iCs/>
      <w:spacing w:val="-20"/>
      <w:sz w:val="28"/>
      <w:szCs w:val="28"/>
      <w:u w:val="single"/>
    </w:rPr>
  </w:style>
  <w:style w:type="character" w:customStyle="1" w:styleId="Bodytext2">
    <w:name w:val="Body text (2)_"/>
    <w:uiPriority w:val="99"/>
    <w:rsid w:val="00423B4D"/>
    <w:rPr>
      <w:rFonts w:ascii="Times New Roman" w:hAnsi="Times New Roman" w:cs="Times New Roman"/>
      <w:sz w:val="21"/>
      <w:szCs w:val="21"/>
      <w:u w:val="none"/>
    </w:rPr>
  </w:style>
  <w:style w:type="character" w:customStyle="1" w:styleId="Bodytext6">
    <w:name w:val="Body text (6)_"/>
    <w:rsid w:val="00423B4D"/>
    <w:rPr>
      <w:rFonts w:ascii="Times New Roman" w:hAnsi="Times New Roman" w:cs="Times New Roman"/>
      <w:sz w:val="21"/>
      <w:szCs w:val="21"/>
      <w:u w:val="none"/>
    </w:rPr>
  </w:style>
  <w:style w:type="character" w:customStyle="1" w:styleId="Bodytext10">
    <w:name w:val="Body text (10)_"/>
    <w:rsid w:val="00423B4D"/>
    <w:rPr>
      <w:rFonts w:ascii="Times New Roman" w:hAnsi="Times New Roman" w:cs="Times New Roman"/>
      <w:sz w:val="21"/>
      <w:szCs w:val="21"/>
      <w:u w:val="none"/>
    </w:rPr>
  </w:style>
  <w:style w:type="character" w:customStyle="1" w:styleId="Bodytext10SmallCaps">
    <w:name w:val="Body text (10) + Small Caps"/>
    <w:rsid w:val="00423B4D"/>
    <w:rPr>
      <w:rFonts w:ascii="Times New Roman" w:hAnsi="Times New Roman" w:cs="Times New Roman"/>
      <w:smallCaps/>
      <w:sz w:val="21"/>
      <w:szCs w:val="21"/>
      <w:u w:val="none"/>
    </w:rPr>
  </w:style>
  <w:style w:type="character" w:customStyle="1" w:styleId="Bodytext10Arial">
    <w:name w:val="Body text (10) + Arial"/>
    <w:aliases w:val="Bold2,Italic2"/>
    <w:rsid w:val="00423B4D"/>
    <w:rPr>
      <w:rFonts w:ascii="Arial" w:hAnsi="Arial" w:cs="Arial"/>
      <w:b/>
      <w:bCs/>
      <w:i/>
      <w:iCs/>
      <w:sz w:val="21"/>
      <w:szCs w:val="21"/>
      <w:u w:val="none"/>
    </w:rPr>
  </w:style>
  <w:style w:type="character" w:customStyle="1" w:styleId="Bodytext265pt">
    <w:name w:val="Body text (2) + 6.5 pt"/>
    <w:aliases w:val="Italic1"/>
    <w:rsid w:val="00423B4D"/>
    <w:rPr>
      <w:rFonts w:ascii="Times New Roman" w:hAnsi="Times New Roman" w:cs="Times New Roman"/>
      <w:i/>
      <w:iCs/>
      <w:sz w:val="13"/>
      <w:szCs w:val="13"/>
      <w:u w:val="none"/>
    </w:rPr>
  </w:style>
  <w:style w:type="character" w:customStyle="1" w:styleId="Bodytext2TimesNewRoman">
    <w:name w:val="Body text (2) + Times New Roman"/>
    <w:basedOn w:val="Bodytext2"/>
    <w:rsid w:val="00423B4D"/>
    <w:rPr>
      <w:rFonts w:ascii="Times New Roman" w:hAnsi="Times New Roman" w:cs="Times New Roman"/>
      <w:sz w:val="21"/>
      <w:szCs w:val="21"/>
      <w:u w:val="none"/>
    </w:rPr>
  </w:style>
  <w:style w:type="character" w:customStyle="1" w:styleId="Bodytext11">
    <w:name w:val="Body text (11)_"/>
    <w:rsid w:val="00423B4D"/>
    <w:rPr>
      <w:rFonts w:ascii="Arial" w:hAnsi="Arial" w:cs="Arial"/>
      <w:b/>
      <w:bCs/>
      <w:sz w:val="22"/>
      <w:szCs w:val="22"/>
      <w:u w:val="none"/>
    </w:rPr>
  </w:style>
  <w:style w:type="character" w:customStyle="1" w:styleId="Bodytext110">
    <w:name w:val="Body text (11)"/>
    <w:rsid w:val="00423B4D"/>
    <w:rPr>
      <w:rFonts w:ascii="Arial" w:hAnsi="Arial" w:cs="Arial"/>
      <w:b/>
      <w:bCs/>
      <w:sz w:val="22"/>
      <w:szCs w:val="22"/>
      <w:u w:val="single"/>
    </w:rPr>
  </w:style>
  <w:style w:type="character" w:customStyle="1" w:styleId="Bodytext2SmallCaps">
    <w:name w:val="Body text (2) + Small Caps"/>
    <w:rsid w:val="00423B4D"/>
    <w:rPr>
      <w:rFonts w:ascii="Times New Roman" w:hAnsi="Times New Roman" w:cs="Times New Roman"/>
      <w:smallCaps/>
      <w:sz w:val="21"/>
      <w:szCs w:val="21"/>
      <w:u w:val="none"/>
    </w:rPr>
  </w:style>
  <w:style w:type="character" w:customStyle="1" w:styleId="Bodytext12">
    <w:name w:val="Body text (12)_"/>
    <w:rsid w:val="00423B4D"/>
    <w:rPr>
      <w:rFonts w:ascii="Arial" w:hAnsi="Arial" w:cs="Arial"/>
      <w:b/>
      <w:bCs/>
      <w:sz w:val="22"/>
      <w:szCs w:val="22"/>
      <w:u w:val="none"/>
    </w:rPr>
  </w:style>
  <w:style w:type="character" w:customStyle="1" w:styleId="Bodytext120">
    <w:name w:val="Body text (12)"/>
    <w:rsid w:val="00423B4D"/>
    <w:rPr>
      <w:rFonts w:ascii="Arial" w:hAnsi="Arial" w:cs="Arial"/>
      <w:b/>
      <w:bCs/>
      <w:sz w:val="22"/>
      <w:szCs w:val="22"/>
      <w:u w:val="single"/>
    </w:rPr>
  </w:style>
  <w:style w:type="character" w:customStyle="1" w:styleId="Bodytext2Arial">
    <w:name w:val="Body text (2) + Arial"/>
    <w:aliases w:val="7.5 pt,Bold1"/>
    <w:rsid w:val="00423B4D"/>
    <w:rPr>
      <w:rFonts w:ascii="Arial" w:hAnsi="Arial" w:cs="Arial"/>
      <w:b/>
      <w:bCs/>
      <w:sz w:val="15"/>
      <w:szCs w:val="15"/>
      <w:u w:val="none"/>
    </w:rPr>
  </w:style>
  <w:style w:type="character" w:customStyle="1" w:styleId="Bodytext20">
    <w:name w:val="Body text (2)"/>
    <w:rsid w:val="00423B4D"/>
    <w:rPr>
      <w:rFonts w:ascii="Times New Roman" w:hAnsi="Times New Roman" w:cs="Times New Roman"/>
      <w:sz w:val="21"/>
      <w:szCs w:val="21"/>
      <w:u w:val="single"/>
    </w:rPr>
  </w:style>
  <w:style w:type="paragraph" w:customStyle="1" w:styleId="Headerorfooter1">
    <w:name w:val="Header or footer1"/>
    <w:basedOn w:val="Normal"/>
    <w:rsid w:val="00423B4D"/>
    <w:pPr>
      <w:shd w:val="clear" w:color="auto" w:fill="FFFFFF"/>
      <w:spacing w:line="240" w:lineRule="atLeast"/>
    </w:pPr>
    <w:rPr>
      <w:rFonts w:ascii="Times New Roman" w:hAnsi="Times New Roman"/>
      <w:color w:val="auto"/>
      <w:spacing w:val="-10"/>
      <w:sz w:val="18"/>
      <w:szCs w:val="18"/>
    </w:rPr>
  </w:style>
  <w:style w:type="paragraph" w:customStyle="1" w:styleId="Bodytext3">
    <w:name w:val="Body text (3)"/>
    <w:basedOn w:val="Normal"/>
    <w:rsid w:val="00423B4D"/>
    <w:pPr>
      <w:shd w:val="clear" w:color="auto" w:fill="FFFFFF"/>
      <w:spacing w:line="302" w:lineRule="exact"/>
      <w:jc w:val="center"/>
    </w:pPr>
    <w:rPr>
      <w:rFonts w:ascii="Arial" w:hAnsi="Arial" w:cs="Arial"/>
      <w:b/>
      <w:bCs/>
      <w:color w:val="auto"/>
    </w:rPr>
  </w:style>
  <w:style w:type="paragraph" w:customStyle="1" w:styleId="Picturecaption">
    <w:name w:val="Picture caption"/>
    <w:basedOn w:val="Normal"/>
    <w:rsid w:val="00423B4D"/>
    <w:pPr>
      <w:shd w:val="clear" w:color="auto" w:fill="FFFFFF"/>
      <w:spacing w:line="240" w:lineRule="atLeast"/>
    </w:pPr>
    <w:rPr>
      <w:rFonts w:ascii="Arial" w:hAnsi="Arial" w:cs="Arial"/>
      <w:color w:val="auto"/>
      <w:w w:val="150"/>
      <w:sz w:val="8"/>
      <w:szCs w:val="8"/>
    </w:rPr>
  </w:style>
  <w:style w:type="paragraph" w:customStyle="1" w:styleId="Bodytext40">
    <w:name w:val="Body text (4)"/>
    <w:basedOn w:val="Normal"/>
    <w:rsid w:val="00423B4D"/>
    <w:pPr>
      <w:shd w:val="clear" w:color="auto" w:fill="FFFFFF"/>
      <w:spacing w:line="336" w:lineRule="exact"/>
      <w:ind w:hanging="1220"/>
    </w:pPr>
    <w:rPr>
      <w:color w:val="auto"/>
      <w:sz w:val="28"/>
      <w:szCs w:val="28"/>
    </w:rPr>
  </w:style>
  <w:style w:type="paragraph" w:customStyle="1" w:styleId="Bodytext50">
    <w:name w:val="Body text (5)"/>
    <w:basedOn w:val="Normal"/>
    <w:rsid w:val="00423B4D"/>
    <w:pPr>
      <w:shd w:val="clear" w:color="auto" w:fill="FFFFFF"/>
      <w:spacing w:before="4260" w:after="60" w:line="240" w:lineRule="atLeast"/>
    </w:pPr>
    <w:rPr>
      <w:rFonts w:ascii="Arial" w:hAnsi="Arial" w:cs="Arial"/>
      <w:b/>
      <w:bCs/>
      <w:i/>
      <w:iCs/>
      <w:color w:val="auto"/>
      <w:sz w:val="21"/>
      <w:szCs w:val="21"/>
    </w:rPr>
  </w:style>
  <w:style w:type="paragraph" w:customStyle="1" w:styleId="Bodytext7">
    <w:name w:val="Body text (7)"/>
    <w:basedOn w:val="Normal"/>
    <w:rsid w:val="00423B4D"/>
    <w:pPr>
      <w:shd w:val="clear" w:color="auto" w:fill="FFFFFF"/>
      <w:spacing w:line="216" w:lineRule="exact"/>
    </w:pPr>
    <w:rPr>
      <w:rFonts w:ascii="Arial" w:hAnsi="Arial" w:cs="Arial"/>
      <w:b/>
      <w:bCs/>
      <w:color w:val="auto"/>
      <w:sz w:val="21"/>
      <w:szCs w:val="21"/>
    </w:rPr>
  </w:style>
  <w:style w:type="paragraph" w:customStyle="1" w:styleId="Bodytext8">
    <w:name w:val="Body text (8)"/>
    <w:basedOn w:val="Normal"/>
    <w:rsid w:val="00423B4D"/>
    <w:pPr>
      <w:shd w:val="clear" w:color="auto" w:fill="FFFFFF"/>
      <w:spacing w:line="216" w:lineRule="exact"/>
    </w:pPr>
    <w:rPr>
      <w:rFonts w:ascii="Arial" w:hAnsi="Arial" w:cs="Arial"/>
      <w:b/>
      <w:bCs/>
      <w:color w:val="auto"/>
      <w:sz w:val="15"/>
      <w:szCs w:val="15"/>
    </w:rPr>
  </w:style>
  <w:style w:type="paragraph" w:customStyle="1" w:styleId="Bodytext9">
    <w:name w:val="Body text (9)"/>
    <w:basedOn w:val="Normal"/>
    <w:rsid w:val="00423B4D"/>
    <w:pPr>
      <w:shd w:val="clear" w:color="auto" w:fill="FFFFFF"/>
      <w:spacing w:line="216" w:lineRule="exact"/>
    </w:pPr>
    <w:rPr>
      <w:rFonts w:ascii="Arial Narrow" w:hAnsi="Arial Narrow"/>
      <w:b/>
      <w:bCs/>
      <w:i/>
      <w:iCs/>
      <w:color w:val="auto"/>
      <w:spacing w:val="-20"/>
      <w:sz w:val="28"/>
      <w:szCs w:val="28"/>
    </w:rPr>
  </w:style>
  <w:style w:type="paragraph" w:customStyle="1" w:styleId="Bodytext21">
    <w:name w:val="Body text (2)1"/>
    <w:basedOn w:val="Normal"/>
    <w:rsid w:val="00423B4D"/>
    <w:pPr>
      <w:shd w:val="clear" w:color="auto" w:fill="FFFFFF"/>
      <w:spacing w:line="254" w:lineRule="exact"/>
      <w:ind w:hanging="660"/>
      <w:jc w:val="center"/>
    </w:pPr>
    <w:rPr>
      <w:color w:val="auto"/>
      <w:sz w:val="21"/>
      <w:szCs w:val="21"/>
    </w:rPr>
  </w:style>
  <w:style w:type="paragraph" w:customStyle="1" w:styleId="Bodytext60">
    <w:name w:val="Body text (6)"/>
    <w:basedOn w:val="Normal"/>
    <w:rsid w:val="00423B4D"/>
    <w:pPr>
      <w:shd w:val="clear" w:color="auto" w:fill="FFFFFF"/>
      <w:spacing w:after="240" w:line="254" w:lineRule="exact"/>
      <w:jc w:val="center"/>
    </w:pPr>
    <w:rPr>
      <w:rFonts w:ascii="Times New Roman" w:hAnsi="Times New Roman"/>
      <w:color w:val="auto"/>
      <w:sz w:val="21"/>
      <w:szCs w:val="21"/>
    </w:rPr>
  </w:style>
  <w:style w:type="paragraph" w:customStyle="1" w:styleId="Bodytext100">
    <w:name w:val="Body text (10)"/>
    <w:basedOn w:val="Normal"/>
    <w:rsid w:val="00423B4D"/>
    <w:pPr>
      <w:shd w:val="clear" w:color="auto" w:fill="FFFFFF"/>
      <w:spacing w:line="254" w:lineRule="exact"/>
      <w:jc w:val="both"/>
    </w:pPr>
    <w:rPr>
      <w:color w:val="auto"/>
      <w:sz w:val="21"/>
      <w:szCs w:val="21"/>
    </w:rPr>
  </w:style>
  <w:style w:type="paragraph" w:customStyle="1" w:styleId="Bodytext111">
    <w:name w:val="Body text (11)1"/>
    <w:basedOn w:val="Normal"/>
    <w:rsid w:val="00423B4D"/>
    <w:pPr>
      <w:shd w:val="clear" w:color="auto" w:fill="FFFFFF"/>
      <w:spacing w:before="240" w:after="240" w:line="240" w:lineRule="atLeast"/>
      <w:ind w:firstLine="420"/>
      <w:jc w:val="both"/>
    </w:pPr>
    <w:rPr>
      <w:rFonts w:ascii="Arial" w:hAnsi="Arial" w:cs="Arial"/>
      <w:b/>
      <w:bCs/>
      <w:color w:val="auto"/>
      <w:sz w:val="22"/>
      <w:szCs w:val="22"/>
    </w:rPr>
  </w:style>
  <w:style w:type="paragraph" w:customStyle="1" w:styleId="Bodytext121">
    <w:name w:val="Body text (12)1"/>
    <w:basedOn w:val="Normal"/>
    <w:rsid w:val="00423B4D"/>
    <w:pPr>
      <w:shd w:val="clear" w:color="auto" w:fill="FFFFFF"/>
      <w:spacing w:before="480" w:after="540" w:line="240" w:lineRule="atLeast"/>
      <w:jc w:val="both"/>
    </w:pPr>
    <w:rPr>
      <w:rFonts w:ascii="Arial" w:hAnsi="Arial" w:cs="Arial"/>
      <w:b/>
      <w:bCs/>
      <w:color w:val="auto"/>
      <w:sz w:val="22"/>
      <w:szCs w:val="22"/>
    </w:rPr>
  </w:style>
  <w:style w:type="character" w:customStyle="1" w:styleId="RTFNum21">
    <w:name w:val="RTF_Num 2 1"/>
    <w:rsid w:val="00423B4D"/>
    <w:rPr>
      <w:rFonts w:ascii="Times New Roman" w:hAnsi="Times New Roman" w:cs="Times New Roman"/>
      <w:color w:val="000000"/>
      <w:spacing w:val="0"/>
      <w:w w:val="100"/>
      <w:position w:val="0"/>
      <w:sz w:val="22"/>
      <w:u w:val="none"/>
      <w:vertAlign w:val="baseline"/>
    </w:rPr>
  </w:style>
  <w:style w:type="character" w:customStyle="1" w:styleId="RTFNum22">
    <w:name w:val="RTF_Num 2 2"/>
    <w:rsid w:val="00423B4D"/>
    <w:rPr>
      <w:rFonts w:ascii="Times New Roman" w:hAnsi="Times New Roman" w:cs="Times New Roman"/>
      <w:color w:val="000000"/>
      <w:spacing w:val="0"/>
      <w:w w:val="100"/>
      <w:position w:val="0"/>
      <w:sz w:val="22"/>
      <w:u w:val="none"/>
      <w:vertAlign w:val="baseline"/>
    </w:rPr>
  </w:style>
  <w:style w:type="character" w:customStyle="1" w:styleId="RTFNum23">
    <w:name w:val="RTF_Num 2 3"/>
    <w:rsid w:val="00423B4D"/>
    <w:rPr>
      <w:rFonts w:ascii="Times New Roman" w:hAnsi="Times New Roman" w:cs="Times New Roman"/>
      <w:color w:val="000000"/>
      <w:spacing w:val="0"/>
      <w:w w:val="100"/>
      <w:position w:val="0"/>
      <w:sz w:val="22"/>
      <w:u w:val="none"/>
      <w:vertAlign w:val="baseline"/>
    </w:rPr>
  </w:style>
  <w:style w:type="character" w:customStyle="1" w:styleId="RTFNum24">
    <w:name w:val="RTF_Num 2 4"/>
    <w:rsid w:val="00423B4D"/>
    <w:rPr>
      <w:rFonts w:ascii="Times New Roman" w:hAnsi="Times New Roman" w:cs="Times New Roman"/>
      <w:color w:val="000000"/>
      <w:spacing w:val="0"/>
      <w:w w:val="100"/>
      <w:position w:val="0"/>
      <w:sz w:val="22"/>
      <w:u w:val="none"/>
      <w:vertAlign w:val="baseline"/>
    </w:rPr>
  </w:style>
  <w:style w:type="character" w:customStyle="1" w:styleId="RTFNum25">
    <w:name w:val="RTF_Num 2 5"/>
    <w:rsid w:val="00423B4D"/>
    <w:rPr>
      <w:rFonts w:ascii="Times New Roman" w:hAnsi="Times New Roman" w:cs="Times New Roman"/>
      <w:color w:val="000000"/>
      <w:spacing w:val="0"/>
      <w:w w:val="100"/>
      <w:position w:val="0"/>
      <w:sz w:val="22"/>
      <w:u w:val="none"/>
      <w:vertAlign w:val="baseline"/>
    </w:rPr>
  </w:style>
  <w:style w:type="character" w:customStyle="1" w:styleId="RTFNum26">
    <w:name w:val="RTF_Num 2 6"/>
    <w:rsid w:val="00423B4D"/>
    <w:rPr>
      <w:rFonts w:ascii="Times New Roman" w:hAnsi="Times New Roman" w:cs="Times New Roman"/>
      <w:color w:val="000000"/>
      <w:spacing w:val="0"/>
      <w:w w:val="100"/>
      <w:position w:val="0"/>
      <w:sz w:val="22"/>
      <w:u w:val="none"/>
      <w:vertAlign w:val="baseline"/>
    </w:rPr>
  </w:style>
  <w:style w:type="character" w:customStyle="1" w:styleId="RTFNum27">
    <w:name w:val="RTF_Num 2 7"/>
    <w:rsid w:val="00423B4D"/>
    <w:rPr>
      <w:rFonts w:ascii="Times New Roman" w:hAnsi="Times New Roman" w:cs="Times New Roman"/>
      <w:color w:val="000000"/>
      <w:spacing w:val="0"/>
      <w:w w:val="100"/>
      <w:position w:val="0"/>
      <w:sz w:val="22"/>
      <w:u w:val="none"/>
      <w:vertAlign w:val="baseline"/>
    </w:rPr>
  </w:style>
  <w:style w:type="character" w:customStyle="1" w:styleId="RTFNum28">
    <w:name w:val="RTF_Num 2 8"/>
    <w:rsid w:val="00423B4D"/>
    <w:rPr>
      <w:rFonts w:ascii="Times New Roman" w:hAnsi="Times New Roman" w:cs="Times New Roman"/>
      <w:color w:val="000000"/>
      <w:spacing w:val="0"/>
      <w:w w:val="100"/>
      <w:position w:val="0"/>
      <w:sz w:val="22"/>
      <w:u w:val="none"/>
      <w:vertAlign w:val="baseline"/>
    </w:rPr>
  </w:style>
  <w:style w:type="character" w:customStyle="1" w:styleId="RTFNum29">
    <w:name w:val="RTF_Num 2 9"/>
    <w:rsid w:val="00423B4D"/>
    <w:rPr>
      <w:rFonts w:ascii="Times New Roman" w:hAnsi="Times New Roman" w:cs="Times New Roman"/>
      <w:color w:val="000000"/>
      <w:spacing w:val="0"/>
      <w:w w:val="100"/>
      <w:position w:val="0"/>
      <w:sz w:val="22"/>
      <w:u w:val="none"/>
      <w:vertAlign w:val="baseline"/>
    </w:rPr>
  </w:style>
  <w:style w:type="character" w:customStyle="1" w:styleId="RTFNum31">
    <w:name w:val="RTF_Num 3 1"/>
    <w:rsid w:val="00423B4D"/>
    <w:rPr>
      <w:rFonts w:ascii="Times New Roman" w:hAnsi="Times New Roman" w:cs="Times New Roman"/>
      <w:color w:val="000000"/>
      <w:spacing w:val="0"/>
      <w:w w:val="100"/>
      <w:position w:val="0"/>
      <w:sz w:val="22"/>
      <w:u w:val="none"/>
      <w:vertAlign w:val="baseline"/>
    </w:rPr>
  </w:style>
  <w:style w:type="character" w:customStyle="1" w:styleId="RTFNum32">
    <w:name w:val="RTF_Num 3 2"/>
    <w:rsid w:val="00423B4D"/>
    <w:rPr>
      <w:rFonts w:ascii="Times New Roman" w:hAnsi="Times New Roman" w:cs="Times New Roman"/>
      <w:color w:val="000000"/>
      <w:spacing w:val="0"/>
      <w:w w:val="100"/>
      <w:position w:val="0"/>
      <w:sz w:val="22"/>
      <w:u w:val="none"/>
      <w:vertAlign w:val="baseline"/>
    </w:rPr>
  </w:style>
  <w:style w:type="character" w:customStyle="1" w:styleId="RTFNum33">
    <w:name w:val="RTF_Num 3 3"/>
    <w:rsid w:val="00423B4D"/>
    <w:rPr>
      <w:rFonts w:ascii="Times New Roman" w:hAnsi="Times New Roman" w:cs="Times New Roman"/>
      <w:color w:val="000000"/>
      <w:spacing w:val="0"/>
      <w:w w:val="100"/>
      <w:position w:val="0"/>
      <w:sz w:val="22"/>
      <w:u w:val="none"/>
      <w:vertAlign w:val="baseline"/>
    </w:rPr>
  </w:style>
  <w:style w:type="character" w:customStyle="1" w:styleId="RTFNum34">
    <w:name w:val="RTF_Num 3 4"/>
    <w:rsid w:val="00423B4D"/>
    <w:rPr>
      <w:rFonts w:ascii="Times New Roman" w:hAnsi="Times New Roman" w:cs="Times New Roman"/>
      <w:color w:val="000000"/>
      <w:spacing w:val="0"/>
      <w:w w:val="100"/>
      <w:position w:val="0"/>
      <w:sz w:val="22"/>
      <w:u w:val="none"/>
      <w:vertAlign w:val="baseline"/>
    </w:rPr>
  </w:style>
  <w:style w:type="character" w:customStyle="1" w:styleId="RTFNum35">
    <w:name w:val="RTF_Num 3 5"/>
    <w:rsid w:val="00423B4D"/>
    <w:rPr>
      <w:rFonts w:ascii="Times New Roman" w:hAnsi="Times New Roman" w:cs="Times New Roman"/>
      <w:color w:val="000000"/>
      <w:spacing w:val="0"/>
      <w:w w:val="100"/>
      <w:position w:val="0"/>
      <w:sz w:val="22"/>
      <w:u w:val="none"/>
      <w:vertAlign w:val="baseline"/>
    </w:rPr>
  </w:style>
  <w:style w:type="character" w:customStyle="1" w:styleId="RTFNum36">
    <w:name w:val="RTF_Num 3 6"/>
    <w:rsid w:val="00423B4D"/>
    <w:rPr>
      <w:rFonts w:ascii="Times New Roman" w:hAnsi="Times New Roman" w:cs="Times New Roman"/>
      <w:color w:val="000000"/>
      <w:spacing w:val="0"/>
      <w:w w:val="100"/>
      <w:position w:val="0"/>
      <w:sz w:val="22"/>
      <w:u w:val="none"/>
      <w:vertAlign w:val="baseline"/>
    </w:rPr>
  </w:style>
  <w:style w:type="character" w:customStyle="1" w:styleId="RTFNum37">
    <w:name w:val="RTF_Num 3 7"/>
    <w:rsid w:val="00423B4D"/>
    <w:rPr>
      <w:rFonts w:ascii="Times New Roman" w:hAnsi="Times New Roman" w:cs="Times New Roman"/>
      <w:color w:val="000000"/>
      <w:spacing w:val="0"/>
      <w:w w:val="100"/>
      <w:position w:val="0"/>
      <w:sz w:val="22"/>
      <w:u w:val="none"/>
      <w:vertAlign w:val="baseline"/>
    </w:rPr>
  </w:style>
  <w:style w:type="character" w:customStyle="1" w:styleId="RTFNum38">
    <w:name w:val="RTF_Num 3 8"/>
    <w:rsid w:val="00423B4D"/>
    <w:rPr>
      <w:rFonts w:ascii="Times New Roman" w:hAnsi="Times New Roman" w:cs="Times New Roman"/>
      <w:color w:val="000000"/>
      <w:spacing w:val="0"/>
      <w:w w:val="100"/>
      <w:position w:val="0"/>
      <w:sz w:val="22"/>
      <w:u w:val="none"/>
      <w:vertAlign w:val="baseline"/>
    </w:rPr>
  </w:style>
  <w:style w:type="character" w:customStyle="1" w:styleId="RTFNum39">
    <w:name w:val="RTF_Num 3 9"/>
    <w:rsid w:val="00423B4D"/>
    <w:rPr>
      <w:rFonts w:ascii="Times New Roman" w:hAnsi="Times New Roman" w:cs="Times New Roman"/>
      <w:color w:val="000000"/>
      <w:spacing w:val="0"/>
      <w:w w:val="100"/>
      <w:position w:val="0"/>
      <w:sz w:val="22"/>
      <w:u w:val="none"/>
      <w:vertAlign w:val="baseline"/>
    </w:rPr>
  </w:style>
  <w:style w:type="character" w:customStyle="1" w:styleId="RTFNum41">
    <w:name w:val="RTF_Num 4 1"/>
    <w:rsid w:val="00423B4D"/>
    <w:rPr>
      <w:rFonts w:ascii="Times New Roman" w:hAnsi="Times New Roman" w:cs="Times New Roman"/>
      <w:i/>
      <w:color w:val="000000"/>
      <w:spacing w:val="0"/>
      <w:w w:val="100"/>
      <w:position w:val="0"/>
      <w:sz w:val="22"/>
      <w:u w:val="none"/>
      <w:vertAlign w:val="baseline"/>
    </w:rPr>
  </w:style>
  <w:style w:type="character" w:customStyle="1" w:styleId="RTFNum42">
    <w:name w:val="RTF_Num 4 2"/>
    <w:rsid w:val="00423B4D"/>
    <w:rPr>
      <w:rFonts w:ascii="Times New Roman" w:hAnsi="Times New Roman" w:cs="Times New Roman"/>
      <w:i/>
      <w:color w:val="000000"/>
      <w:spacing w:val="0"/>
      <w:w w:val="100"/>
      <w:position w:val="0"/>
      <w:sz w:val="22"/>
      <w:u w:val="none"/>
      <w:vertAlign w:val="baseline"/>
    </w:rPr>
  </w:style>
  <w:style w:type="character" w:customStyle="1" w:styleId="RTFNum43">
    <w:name w:val="RTF_Num 4 3"/>
    <w:rsid w:val="00423B4D"/>
    <w:rPr>
      <w:rFonts w:ascii="Times New Roman" w:hAnsi="Times New Roman" w:cs="Times New Roman"/>
      <w:i/>
      <w:color w:val="000000"/>
      <w:spacing w:val="0"/>
      <w:w w:val="100"/>
      <w:position w:val="0"/>
      <w:sz w:val="22"/>
      <w:u w:val="none"/>
      <w:vertAlign w:val="baseline"/>
    </w:rPr>
  </w:style>
  <w:style w:type="character" w:customStyle="1" w:styleId="RTFNum44">
    <w:name w:val="RTF_Num 4 4"/>
    <w:rsid w:val="00423B4D"/>
    <w:rPr>
      <w:rFonts w:ascii="Times New Roman" w:hAnsi="Times New Roman" w:cs="Times New Roman"/>
      <w:i/>
      <w:color w:val="000000"/>
      <w:spacing w:val="0"/>
      <w:w w:val="100"/>
      <w:position w:val="0"/>
      <w:sz w:val="22"/>
      <w:u w:val="none"/>
      <w:vertAlign w:val="baseline"/>
    </w:rPr>
  </w:style>
  <w:style w:type="character" w:customStyle="1" w:styleId="RTFNum45">
    <w:name w:val="RTF_Num 4 5"/>
    <w:rsid w:val="00423B4D"/>
    <w:rPr>
      <w:rFonts w:ascii="Times New Roman" w:hAnsi="Times New Roman" w:cs="Times New Roman"/>
      <w:i/>
      <w:color w:val="000000"/>
      <w:spacing w:val="0"/>
      <w:w w:val="100"/>
      <w:position w:val="0"/>
      <w:sz w:val="22"/>
      <w:u w:val="none"/>
      <w:vertAlign w:val="baseline"/>
    </w:rPr>
  </w:style>
  <w:style w:type="character" w:customStyle="1" w:styleId="RTFNum46">
    <w:name w:val="RTF_Num 4 6"/>
    <w:rsid w:val="00423B4D"/>
    <w:rPr>
      <w:rFonts w:ascii="Times New Roman" w:hAnsi="Times New Roman" w:cs="Times New Roman"/>
      <w:i/>
      <w:color w:val="000000"/>
      <w:spacing w:val="0"/>
      <w:w w:val="100"/>
      <w:position w:val="0"/>
      <w:sz w:val="22"/>
      <w:u w:val="none"/>
      <w:vertAlign w:val="baseline"/>
    </w:rPr>
  </w:style>
  <w:style w:type="character" w:customStyle="1" w:styleId="RTFNum47">
    <w:name w:val="RTF_Num 4 7"/>
    <w:rsid w:val="00423B4D"/>
    <w:rPr>
      <w:rFonts w:ascii="Times New Roman" w:hAnsi="Times New Roman" w:cs="Times New Roman"/>
      <w:i/>
      <w:color w:val="000000"/>
      <w:spacing w:val="0"/>
      <w:w w:val="100"/>
      <w:position w:val="0"/>
      <w:sz w:val="22"/>
      <w:u w:val="none"/>
      <w:vertAlign w:val="baseline"/>
    </w:rPr>
  </w:style>
  <w:style w:type="character" w:customStyle="1" w:styleId="RTFNum48">
    <w:name w:val="RTF_Num 4 8"/>
    <w:rsid w:val="00423B4D"/>
    <w:rPr>
      <w:rFonts w:ascii="Times New Roman" w:hAnsi="Times New Roman" w:cs="Times New Roman"/>
      <w:i/>
      <w:color w:val="000000"/>
      <w:spacing w:val="0"/>
      <w:w w:val="100"/>
      <w:position w:val="0"/>
      <w:sz w:val="22"/>
      <w:u w:val="none"/>
      <w:vertAlign w:val="baseline"/>
    </w:rPr>
  </w:style>
  <w:style w:type="character" w:customStyle="1" w:styleId="RTFNum49">
    <w:name w:val="RTF_Num 4 9"/>
    <w:rsid w:val="00423B4D"/>
    <w:rPr>
      <w:rFonts w:ascii="Times New Roman" w:hAnsi="Times New Roman" w:cs="Times New Roman"/>
      <w:i/>
      <w:color w:val="000000"/>
      <w:spacing w:val="0"/>
      <w:w w:val="100"/>
      <w:position w:val="0"/>
      <w:sz w:val="22"/>
      <w:u w:val="none"/>
      <w:vertAlign w:val="baseline"/>
    </w:rPr>
  </w:style>
  <w:style w:type="character" w:customStyle="1" w:styleId="RTFNum51">
    <w:name w:val="RTF_Num 5 1"/>
    <w:rsid w:val="00423B4D"/>
    <w:rPr>
      <w:rFonts w:ascii="Times New Roman" w:hAnsi="Times New Roman" w:cs="Times New Roman"/>
    </w:rPr>
  </w:style>
  <w:style w:type="character" w:customStyle="1" w:styleId="RTFNum52">
    <w:name w:val="RTF_Num 5 2"/>
    <w:rsid w:val="00423B4D"/>
    <w:rPr>
      <w:rFonts w:ascii="Times New Roman" w:hAnsi="Times New Roman" w:cs="Times New Roman"/>
    </w:rPr>
  </w:style>
  <w:style w:type="character" w:customStyle="1" w:styleId="RTFNum53">
    <w:name w:val="RTF_Num 5 3"/>
    <w:rsid w:val="00423B4D"/>
    <w:rPr>
      <w:rFonts w:ascii="Times New Roman" w:hAnsi="Times New Roman" w:cs="Times New Roman"/>
    </w:rPr>
  </w:style>
  <w:style w:type="character" w:customStyle="1" w:styleId="RTFNum54">
    <w:name w:val="RTF_Num 5 4"/>
    <w:rsid w:val="00423B4D"/>
    <w:rPr>
      <w:rFonts w:ascii="Times New Roman" w:hAnsi="Times New Roman" w:cs="Times New Roman"/>
    </w:rPr>
  </w:style>
  <w:style w:type="character" w:customStyle="1" w:styleId="RTFNum55">
    <w:name w:val="RTF_Num 5 5"/>
    <w:rsid w:val="00423B4D"/>
    <w:rPr>
      <w:rFonts w:ascii="Times New Roman" w:hAnsi="Times New Roman" w:cs="Times New Roman"/>
    </w:rPr>
  </w:style>
  <w:style w:type="character" w:customStyle="1" w:styleId="RTFNum56">
    <w:name w:val="RTF_Num 5 6"/>
    <w:rsid w:val="00423B4D"/>
    <w:rPr>
      <w:rFonts w:ascii="Times New Roman" w:hAnsi="Times New Roman" w:cs="Times New Roman"/>
    </w:rPr>
  </w:style>
  <w:style w:type="character" w:customStyle="1" w:styleId="RTFNum57">
    <w:name w:val="RTF_Num 5 7"/>
    <w:rsid w:val="00423B4D"/>
    <w:rPr>
      <w:rFonts w:ascii="Times New Roman" w:hAnsi="Times New Roman" w:cs="Times New Roman"/>
    </w:rPr>
  </w:style>
  <w:style w:type="character" w:customStyle="1" w:styleId="RTFNum58">
    <w:name w:val="RTF_Num 5 8"/>
    <w:rsid w:val="00423B4D"/>
    <w:rPr>
      <w:rFonts w:ascii="Times New Roman" w:hAnsi="Times New Roman" w:cs="Times New Roman"/>
    </w:rPr>
  </w:style>
  <w:style w:type="character" w:customStyle="1" w:styleId="RTFNum59">
    <w:name w:val="RTF_Num 5 9"/>
    <w:rsid w:val="00423B4D"/>
    <w:rPr>
      <w:rFonts w:ascii="Times New Roman" w:hAnsi="Times New Roman" w:cs="Times New Roman"/>
    </w:rPr>
  </w:style>
  <w:style w:type="character" w:customStyle="1" w:styleId="RTFNum61">
    <w:name w:val="RTF_Num 6 1"/>
    <w:rsid w:val="00423B4D"/>
    <w:rPr>
      <w:rFonts w:ascii="Times New Roman" w:hAnsi="Times New Roman" w:cs="Times New Roman"/>
    </w:rPr>
  </w:style>
  <w:style w:type="character" w:customStyle="1" w:styleId="RTFNum62">
    <w:name w:val="RTF_Num 6 2"/>
    <w:rsid w:val="00423B4D"/>
    <w:rPr>
      <w:rFonts w:ascii="Times New Roman" w:hAnsi="Times New Roman" w:cs="Times New Roman"/>
    </w:rPr>
  </w:style>
  <w:style w:type="character" w:customStyle="1" w:styleId="RTFNum63">
    <w:name w:val="RTF_Num 6 3"/>
    <w:rsid w:val="00423B4D"/>
    <w:rPr>
      <w:rFonts w:ascii="Times New Roman" w:hAnsi="Times New Roman" w:cs="Times New Roman"/>
    </w:rPr>
  </w:style>
  <w:style w:type="character" w:customStyle="1" w:styleId="RTFNum64">
    <w:name w:val="RTF_Num 6 4"/>
    <w:rsid w:val="00423B4D"/>
    <w:rPr>
      <w:rFonts w:ascii="Times New Roman" w:hAnsi="Times New Roman" w:cs="Times New Roman"/>
    </w:rPr>
  </w:style>
  <w:style w:type="character" w:customStyle="1" w:styleId="RTFNum65">
    <w:name w:val="RTF_Num 6 5"/>
    <w:rsid w:val="00423B4D"/>
    <w:rPr>
      <w:rFonts w:ascii="Times New Roman" w:hAnsi="Times New Roman" w:cs="Times New Roman"/>
    </w:rPr>
  </w:style>
  <w:style w:type="character" w:customStyle="1" w:styleId="RTFNum66">
    <w:name w:val="RTF_Num 6 6"/>
    <w:rsid w:val="00423B4D"/>
    <w:rPr>
      <w:rFonts w:ascii="Times New Roman" w:hAnsi="Times New Roman" w:cs="Times New Roman"/>
    </w:rPr>
  </w:style>
  <w:style w:type="character" w:customStyle="1" w:styleId="RTFNum67">
    <w:name w:val="RTF_Num 6 7"/>
    <w:rsid w:val="00423B4D"/>
    <w:rPr>
      <w:rFonts w:ascii="Times New Roman" w:hAnsi="Times New Roman" w:cs="Times New Roman"/>
    </w:rPr>
  </w:style>
  <w:style w:type="character" w:customStyle="1" w:styleId="RTFNum68">
    <w:name w:val="RTF_Num 6 8"/>
    <w:rsid w:val="00423B4D"/>
    <w:rPr>
      <w:rFonts w:ascii="Times New Roman" w:hAnsi="Times New Roman" w:cs="Times New Roman"/>
    </w:rPr>
  </w:style>
  <w:style w:type="character" w:customStyle="1" w:styleId="RTFNum69">
    <w:name w:val="RTF_Num 6 9"/>
    <w:rsid w:val="00423B4D"/>
    <w:rPr>
      <w:rFonts w:ascii="Times New Roman" w:hAnsi="Times New Roman" w:cs="Times New Roman"/>
    </w:rPr>
  </w:style>
  <w:style w:type="character" w:customStyle="1" w:styleId="Heading2Exact">
    <w:name w:val="Heading #2 Exact"/>
    <w:rsid w:val="00423B4D"/>
    <w:rPr>
      <w:rFonts w:ascii="Arial" w:hAnsi="Arial" w:cs="Arial"/>
      <w:i/>
      <w:iCs/>
      <w:sz w:val="22"/>
      <w:szCs w:val="22"/>
      <w:u w:val="none"/>
    </w:rPr>
  </w:style>
  <w:style w:type="character" w:customStyle="1" w:styleId="Bodytext4Exact">
    <w:name w:val="Body text (4) Exact"/>
    <w:rsid w:val="00423B4D"/>
    <w:rPr>
      <w:rFonts w:ascii="Arial" w:hAnsi="Arial" w:cs="Arial"/>
      <w:i/>
      <w:iCs/>
      <w:sz w:val="22"/>
      <w:szCs w:val="22"/>
      <w:u w:val="none"/>
    </w:rPr>
  </w:style>
  <w:style w:type="character" w:customStyle="1" w:styleId="Bodytext3Arial">
    <w:name w:val="Body text (3) + Arial"/>
    <w:rsid w:val="00423B4D"/>
    <w:rPr>
      <w:rFonts w:ascii="Arial" w:hAnsi="Arial" w:cs="Arial"/>
      <w:i/>
      <w:iCs/>
      <w:color w:val="000000"/>
      <w:spacing w:val="0"/>
      <w:w w:val="100"/>
      <w:position w:val="0"/>
      <w:sz w:val="22"/>
      <w:szCs w:val="22"/>
      <w:u w:val="none"/>
      <w:vertAlign w:val="baseline"/>
    </w:rPr>
  </w:style>
  <w:style w:type="character" w:customStyle="1" w:styleId="Bodytext30">
    <w:name w:val="Body text (3)_"/>
    <w:rsid w:val="00423B4D"/>
    <w:rPr>
      <w:rFonts w:ascii="Times New Roman" w:hAnsi="Times New Roman" w:cs="Times New Roman"/>
      <w:u w:val="none"/>
    </w:rPr>
  </w:style>
  <w:style w:type="character" w:customStyle="1" w:styleId="Headerorfooter8pt">
    <w:name w:val="Header or footer + 8 pt"/>
    <w:rsid w:val="00423B4D"/>
    <w:rPr>
      <w:rFonts w:ascii="Times New Roman" w:hAnsi="Times New Roman" w:cs="Times New Roman"/>
      <w:i/>
      <w:iCs/>
      <w:spacing w:val="20"/>
      <w:sz w:val="16"/>
      <w:szCs w:val="16"/>
      <w:u w:val="none"/>
    </w:rPr>
  </w:style>
  <w:style w:type="character" w:customStyle="1" w:styleId="HeaderorfooterDavid">
    <w:name w:val="Header or footer + David"/>
    <w:rsid w:val="00423B4D"/>
    <w:rPr>
      <w:rFonts w:ascii="Times New Roman" w:hAnsi="Times New Roman" w:cs="David"/>
      <w:spacing w:val="0"/>
      <w:sz w:val="15"/>
      <w:szCs w:val="15"/>
      <w:u w:val="none"/>
      <w:lang w:bidi="he-IL"/>
    </w:rPr>
  </w:style>
  <w:style w:type="character" w:customStyle="1" w:styleId="Heading10">
    <w:name w:val="Heading #1_"/>
    <w:rsid w:val="00423B4D"/>
    <w:rPr>
      <w:rFonts w:ascii="Times New Roman" w:hAnsi="Times New Roman" w:cs="Times New Roman"/>
      <w:sz w:val="30"/>
      <w:szCs w:val="30"/>
      <w:u w:val="none"/>
    </w:rPr>
  </w:style>
  <w:style w:type="character" w:customStyle="1" w:styleId="Bodytext5NotItalic">
    <w:name w:val="Body text (5) + Not Italic"/>
    <w:rsid w:val="00423B4D"/>
    <w:rPr>
      <w:rFonts w:ascii="Times New Roman" w:hAnsi="Times New Roman" w:cs="Times New Roman"/>
      <w:b/>
      <w:bCs/>
      <w:i/>
      <w:iCs/>
      <w:sz w:val="22"/>
      <w:szCs w:val="22"/>
      <w:u w:val="none"/>
    </w:rPr>
  </w:style>
  <w:style w:type="character" w:customStyle="1" w:styleId="Bodytext2Italic">
    <w:name w:val="Body text (2) + Italic"/>
    <w:rsid w:val="00423B4D"/>
    <w:rPr>
      <w:rFonts w:ascii="Times New Roman" w:hAnsi="Times New Roman" w:cs="Times New Roman"/>
      <w:i/>
      <w:iCs/>
      <w:sz w:val="22"/>
      <w:szCs w:val="22"/>
      <w:u w:val="none"/>
    </w:rPr>
  </w:style>
  <w:style w:type="character" w:customStyle="1" w:styleId="Heading20">
    <w:name w:val="Heading #2_"/>
    <w:rsid w:val="00423B4D"/>
    <w:rPr>
      <w:rFonts w:ascii="Arial" w:hAnsi="Arial" w:cs="Arial"/>
      <w:i/>
      <w:iCs/>
      <w:sz w:val="22"/>
      <w:szCs w:val="22"/>
      <w:u w:val="none"/>
    </w:rPr>
  </w:style>
  <w:style w:type="character" w:customStyle="1" w:styleId="Heading2TimesNewRoman">
    <w:name w:val="Heading #2 + Times New Roman"/>
    <w:rsid w:val="00423B4D"/>
    <w:rPr>
      <w:rFonts w:ascii="Times New Roman" w:hAnsi="Times New Roman" w:cs="Times New Roman"/>
      <w:i/>
      <w:iCs/>
      <w:sz w:val="22"/>
      <w:szCs w:val="22"/>
      <w:u w:val="none"/>
    </w:rPr>
  </w:style>
  <w:style w:type="character" w:customStyle="1" w:styleId="Heading2TimesNewRoman1">
    <w:name w:val="Heading #2 + Times New Roman1"/>
    <w:rsid w:val="00423B4D"/>
    <w:rPr>
      <w:rFonts w:ascii="Times New Roman" w:hAnsi="Times New Roman" w:cs="Times New Roman"/>
      <w:i/>
      <w:iCs/>
      <w:sz w:val="22"/>
      <w:szCs w:val="22"/>
      <w:u w:val="single"/>
    </w:rPr>
  </w:style>
  <w:style w:type="character" w:customStyle="1" w:styleId="Headerorfooter7pt">
    <w:name w:val="Header or footer + 7 pt"/>
    <w:rsid w:val="00423B4D"/>
    <w:rPr>
      <w:rFonts w:ascii="Times New Roman" w:hAnsi="Times New Roman" w:cs="Times New Roman"/>
      <w:spacing w:val="0"/>
      <w:sz w:val="14"/>
      <w:szCs w:val="14"/>
      <w:u w:val="none"/>
    </w:rPr>
  </w:style>
  <w:style w:type="character" w:customStyle="1" w:styleId="Bodytext2Candara">
    <w:name w:val="Body text (2) + Candara"/>
    <w:rsid w:val="00423B4D"/>
    <w:rPr>
      <w:rFonts w:ascii="Candara" w:hAnsi="Candara" w:cs="Candara"/>
      <w:sz w:val="21"/>
      <w:szCs w:val="21"/>
      <w:u w:val="none"/>
    </w:rPr>
  </w:style>
  <w:style w:type="character" w:customStyle="1" w:styleId="Bodytext70">
    <w:name w:val="Body text (7)_"/>
    <w:rsid w:val="00423B4D"/>
    <w:rPr>
      <w:rFonts w:ascii="Times New Roman" w:hAnsi="Times New Roman" w:cs="Times New Roman"/>
      <w:i/>
      <w:iCs/>
      <w:sz w:val="15"/>
      <w:szCs w:val="15"/>
      <w:u w:val="none"/>
    </w:rPr>
  </w:style>
  <w:style w:type="character" w:customStyle="1" w:styleId="Headerorfooter10pt">
    <w:name w:val="Header or footer + 10 pt"/>
    <w:rsid w:val="00423B4D"/>
    <w:rPr>
      <w:rFonts w:ascii="Times New Roman" w:hAnsi="Times New Roman" w:cs="Times New Roman"/>
      <w:spacing w:val="-30"/>
      <w:sz w:val="20"/>
      <w:szCs w:val="20"/>
      <w:u w:val="none"/>
    </w:rPr>
  </w:style>
  <w:style w:type="character" w:customStyle="1" w:styleId="Bodytext2Italic2">
    <w:name w:val="Body text (2) + Italic2"/>
    <w:rsid w:val="00423B4D"/>
    <w:rPr>
      <w:rFonts w:ascii="Times New Roman" w:hAnsi="Times New Roman" w:cs="Times New Roman"/>
      <w:i/>
      <w:iCs/>
      <w:sz w:val="22"/>
      <w:szCs w:val="22"/>
      <w:u w:val="single"/>
    </w:rPr>
  </w:style>
  <w:style w:type="character" w:customStyle="1" w:styleId="Bodytext80">
    <w:name w:val="Body text (8)_"/>
    <w:rsid w:val="00423B4D"/>
    <w:rPr>
      <w:rFonts w:ascii="Times New Roman" w:hAnsi="Times New Roman" w:cs="Times New Roman"/>
      <w:i/>
      <w:iCs/>
      <w:sz w:val="15"/>
      <w:szCs w:val="15"/>
      <w:u w:val="none"/>
    </w:rPr>
  </w:style>
  <w:style w:type="character" w:customStyle="1" w:styleId="Bodytext8NotItalic">
    <w:name w:val="Body text (8) + Not Italic"/>
    <w:basedOn w:val="Bodytext80"/>
    <w:rsid w:val="00423B4D"/>
    <w:rPr>
      <w:rFonts w:ascii="Times New Roman" w:hAnsi="Times New Roman" w:cs="Times New Roman"/>
      <w:i/>
      <w:iCs/>
      <w:sz w:val="15"/>
      <w:szCs w:val="15"/>
      <w:u w:val="none"/>
    </w:rPr>
  </w:style>
  <w:style w:type="character" w:customStyle="1" w:styleId="Tablecaption">
    <w:name w:val="Table caption_"/>
    <w:rsid w:val="00423B4D"/>
    <w:rPr>
      <w:rFonts w:ascii="Times New Roman" w:hAnsi="Times New Roman" w:cs="Times New Roman"/>
      <w:sz w:val="22"/>
      <w:szCs w:val="22"/>
      <w:u w:val="none"/>
    </w:rPr>
  </w:style>
  <w:style w:type="character" w:customStyle="1" w:styleId="Bodytext22">
    <w:name w:val="Body text (2)2"/>
    <w:rsid w:val="00423B4D"/>
    <w:rPr>
      <w:rFonts w:ascii="Times New Roman" w:hAnsi="Times New Roman" w:cs="Times New Roman"/>
      <w:sz w:val="22"/>
      <w:szCs w:val="22"/>
      <w:u w:val="none"/>
    </w:rPr>
  </w:style>
  <w:style w:type="character" w:customStyle="1" w:styleId="Bodytext90">
    <w:name w:val="Body text (9)_"/>
    <w:rsid w:val="00423B4D"/>
    <w:rPr>
      <w:rFonts w:ascii="Times New Roman" w:hAnsi="Times New Roman" w:cs="Times New Roman"/>
      <w:b/>
      <w:bCs/>
      <w:sz w:val="22"/>
      <w:szCs w:val="22"/>
      <w:u w:val="none"/>
    </w:rPr>
  </w:style>
  <w:style w:type="character" w:customStyle="1" w:styleId="Bodytext7SmallCaps">
    <w:name w:val="Body text (7) + Small Caps"/>
    <w:rsid w:val="00423B4D"/>
    <w:rPr>
      <w:rFonts w:ascii="Times New Roman" w:hAnsi="Times New Roman" w:cs="Times New Roman"/>
      <w:i/>
      <w:iCs/>
      <w:smallCaps/>
      <w:sz w:val="15"/>
      <w:szCs w:val="15"/>
      <w:u w:val="none"/>
    </w:rPr>
  </w:style>
  <w:style w:type="character" w:customStyle="1" w:styleId="Tablecaption0">
    <w:name w:val="Table caption"/>
    <w:rsid w:val="00423B4D"/>
    <w:rPr>
      <w:rFonts w:ascii="Times New Roman" w:hAnsi="Times New Roman" w:cs="Times New Roman"/>
      <w:sz w:val="22"/>
      <w:szCs w:val="22"/>
      <w:u w:val="single"/>
    </w:rPr>
  </w:style>
  <w:style w:type="character" w:customStyle="1" w:styleId="HeaderorfooterArial">
    <w:name w:val="Header or footer + Arial"/>
    <w:rsid w:val="00423B4D"/>
    <w:rPr>
      <w:rFonts w:ascii="Arial" w:hAnsi="Arial" w:cs="Arial"/>
      <w:i/>
      <w:iCs/>
      <w:spacing w:val="0"/>
      <w:sz w:val="13"/>
      <w:szCs w:val="13"/>
      <w:u w:val="none"/>
    </w:rPr>
  </w:style>
  <w:style w:type="character" w:customStyle="1" w:styleId="HeaderorfooterArial2">
    <w:name w:val="Header or footer + Arial2"/>
    <w:rsid w:val="00423B4D"/>
    <w:rPr>
      <w:rFonts w:ascii="Arial" w:hAnsi="Arial" w:cs="Arial"/>
      <w:spacing w:val="0"/>
      <w:sz w:val="13"/>
      <w:szCs w:val="13"/>
      <w:u w:val="none"/>
    </w:rPr>
  </w:style>
  <w:style w:type="character" w:customStyle="1" w:styleId="HeaderorfooterArial1">
    <w:name w:val="Header or footer + Arial1"/>
    <w:rsid w:val="00423B4D"/>
    <w:rPr>
      <w:rFonts w:ascii="Arial" w:hAnsi="Arial" w:cs="Arial"/>
      <w:spacing w:val="0"/>
      <w:sz w:val="14"/>
      <w:szCs w:val="14"/>
      <w:u w:val="none"/>
    </w:rPr>
  </w:style>
  <w:style w:type="character" w:customStyle="1" w:styleId="Bodytext2Bold">
    <w:name w:val="Body text (2) + Bold"/>
    <w:rsid w:val="00423B4D"/>
    <w:rPr>
      <w:rFonts w:ascii="Times New Roman" w:hAnsi="Times New Roman" w:cs="Times New Roman"/>
      <w:b/>
      <w:bCs/>
      <w:sz w:val="22"/>
      <w:szCs w:val="22"/>
      <w:u w:val="single"/>
    </w:rPr>
  </w:style>
  <w:style w:type="character" w:customStyle="1" w:styleId="Bodytext212pt">
    <w:name w:val="Body text (2) + 12 pt"/>
    <w:rsid w:val="00423B4D"/>
    <w:rPr>
      <w:rFonts w:ascii="Times New Roman" w:hAnsi="Times New Roman" w:cs="Times New Roman"/>
      <w:sz w:val="24"/>
      <w:szCs w:val="24"/>
      <w:u w:val="none"/>
    </w:rPr>
  </w:style>
  <w:style w:type="character" w:customStyle="1" w:styleId="Bodytext5NotItalic1">
    <w:name w:val="Body text (5) + Not Italic1"/>
    <w:rsid w:val="00423B4D"/>
    <w:rPr>
      <w:rFonts w:ascii="Times New Roman" w:hAnsi="Times New Roman" w:cs="Times New Roman"/>
      <w:b/>
      <w:bCs/>
      <w:i/>
      <w:iCs/>
      <w:sz w:val="22"/>
      <w:szCs w:val="22"/>
      <w:u w:val="single"/>
    </w:rPr>
  </w:style>
  <w:style w:type="character" w:customStyle="1" w:styleId="HeaderorfooterSpacing0pt">
    <w:name w:val="Header or footer + Spacing 0 pt"/>
    <w:rsid w:val="00423B4D"/>
    <w:rPr>
      <w:rFonts w:ascii="Times New Roman" w:hAnsi="Times New Roman" w:cs="Times New Roman"/>
      <w:i/>
      <w:iCs/>
      <w:spacing w:val="-10"/>
      <w:sz w:val="15"/>
      <w:szCs w:val="15"/>
      <w:u w:val="none"/>
    </w:rPr>
  </w:style>
  <w:style w:type="character" w:customStyle="1" w:styleId="Bodytext5Arial">
    <w:name w:val="Body text (5) + Arial"/>
    <w:rsid w:val="00423B4D"/>
    <w:rPr>
      <w:rFonts w:ascii="Arial" w:hAnsi="Arial" w:cs="Arial"/>
      <w:b/>
      <w:bCs/>
      <w:i/>
      <w:iCs/>
      <w:sz w:val="22"/>
      <w:szCs w:val="22"/>
      <w:u w:val="none"/>
    </w:rPr>
  </w:style>
  <w:style w:type="character" w:customStyle="1" w:styleId="Bodytext2Italic1">
    <w:name w:val="Body text (2) + Italic1"/>
    <w:rsid w:val="00423B4D"/>
    <w:rPr>
      <w:rFonts w:ascii="Times New Roman" w:hAnsi="Times New Roman" w:cs="Times New Roman"/>
      <w:i/>
      <w:iCs/>
      <w:sz w:val="22"/>
      <w:szCs w:val="22"/>
      <w:u w:val="none"/>
    </w:rPr>
  </w:style>
  <w:style w:type="character" w:customStyle="1" w:styleId="Bodytext2Arial1">
    <w:name w:val="Body text (2) + Arial1"/>
    <w:rsid w:val="00423B4D"/>
    <w:rPr>
      <w:rFonts w:ascii="Arial" w:hAnsi="Arial" w:cs="Arial"/>
      <w:b/>
      <w:bCs/>
      <w:spacing w:val="10"/>
      <w:sz w:val="16"/>
      <w:szCs w:val="16"/>
      <w:u w:val="none"/>
    </w:rPr>
  </w:style>
  <w:style w:type="character" w:customStyle="1" w:styleId="Bodytext2Bold1">
    <w:name w:val="Body text (2) + Bold1"/>
    <w:rsid w:val="00423B4D"/>
    <w:rPr>
      <w:rFonts w:ascii="Times New Roman" w:hAnsi="Times New Roman" w:cs="Times New Roman"/>
      <w:b/>
      <w:bCs/>
      <w:sz w:val="22"/>
      <w:szCs w:val="22"/>
      <w:u w:val="none"/>
    </w:rPr>
  </w:style>
  <w:style w:type="character" w:customStyle="1" w:styleId="AntetCaracter">
    <w:name w:val="Antet Caracter"/>
    <w:rsid w:val="00423B4D"/>
    <w:rPr>
      <w:rFonts w:ascii="Arial Unicode MS" w:eastAsia="Arial Unicode MS" w:hAnsi="Arial Unicode MS" w:cs="Arial Unicode MS"/>
      <w:color w:val="000000"/>
      <w:sz w:val="24"/>
      <w:szCs w:val="24"/>
      <w:lang w:val="en-US"/>
    </w:rPr>
  </w:style>
  <w:style w:type="character" w:customStyle="1" w:styleId="SubsolCaracter">
    <w:name w:val="Subsol Caracter"/>
    <w:uiPriority w:val="99"/>
    <w:rsid w:val="00423B4D"/>
    <w:rPr>
      <w:rFonts w:ascii="Arial Unicode MS" w:eastAsia="Arial Unicode MS" w:hAnsi="Arial Unicode MS" w:cs="Arial Unicode MS"/>
      <w:color w:val="000000"/>
      <w:sz w:val="24"/>
      <w:szCs w:val="24"/>
      <w:lang w:val="en-US"/>
    </w:rPr>
  </w:style>
  <w:style w:type="paragraph" w:customStyle="1" w:styleId="Heading">
    <w:name w:val="Heading"/>
    <w:basedOn w:val="Normal"/>
    <w:next w:val="Corptext"/>
    <w:rsid w:val="00423B4D"/>
    <w:pPr>
      <w:keepNext/>
      <w:suppressAutoHyphens/>
      <w:spacing w:before="240" w:after="120"/>
    </w:pPr>
    <w:rPr>
      <w:rFonts w:ascii="Arial" w:eastAsia="Microsoft YaHei" w:hAnsi="Arial" w:cs="Arial"/>
      <w:kern w:val="1"/>
      <w:sz w:val="28"/>
      <w:szCs w:val="28"/>
      <w:lang w:val="en-US" w:eastAsia="ro-RO"/>
    </w:rPr>
  </w:style>
  <w:style w:type="paragraph" w:styleId="Corptext">
    <w:name w:val="Body Text"/>
    <w:basedOn w:val="Normal"/>
    <w:rsid w:val="00423B4D"/>
    <w:pPr>
      <w:suppressAutoHyphens/>
      <w:spacing w:after="120"/>
    </w:pPr>
    <w:rPr>
      <w:kern w:val="1"/>
      <w:lang w:val="en-US" w:eastAsia="ro-RO"/>
    </w:rPr>
  </w:style>
  <w:style w:type="character" w:customStyle="1" w:styleId="CorptextCaracter">
    <w:name w:val="Corp text Caracter"/>
    <w:rsid w:val="00423B4D"/>
    <w:rPr>
      <w:rFonts w:ascii="Arial Unicode MS" w:eastAsia="Arial Unicode MS" w:hAnsi="Arial Unicode MS" w:cs="Arial Unicode MS"/>
      <w:color w:val="000000"/>
      <w:sz w:val="24"/>
      <w:szCs w:val="24"/>
      <w:lang w:eastAsia="en-US"/>
    </w:rPr>
  </w:style>
  <w:style w:type="paragraph" w:styleId="List">
    <w:name w:val="List"/>
    <w:basedOn w:val="Corptext"/>
    <w:semiHidden/>
    <w:rsid w:val="00423B4D"/>
  </w:style>
  <w:style w:type="paragraph" w:customStyle="1" w:styleId="Caption1">
    <w:name w:val="Caption1"/>
    <w:basedOn w:val="Normal"/>
    <w:rsid w:val="00423B4D"/>
    <w:pPr>
      <w:suppressLineNumbers/>
      <w:suppressAutoHyphens/>
      <w:spacing w:before="120" w:after="120"/>
    </w:pPr>
    <w:rPr>
      <w:i/>
      <w:iCs/>
      <w:kern w:val="1"/>
      <w:lang w:val="en-US" w:eastAsia="ro-RO"/>
    </w:rPr>
  </w:style>
  <w:style w:type="paragraph" w:customStyle="1" w:styleId="Index">
    <w:name w:val="Index"/>
    <w:basedOn w:val="Normal"/>
    <w:rsid w:val="00423B4D"/>
    <w:pPr>
      <w:suppressLineNumbers/>
      <w:suppressAutoHyphens/>
    </w:pPr>
    <w:rPr>
      <w:kern w:val="1"/>
      <w:lang w:val="en-US" w:eastAsia="ro-RO"/>
    </w:rPr>
  </w:style>
  <w:style w:type="paragraph" w:customStyle="1" w:styleId="Heading2">
    <w:name w:val="Heading #2"/>
    <w:basedOn w:val="Normal"/>
    <w:rsid w:val="00423B4D"/>
    <w:pPr>
      <w:numPr>
        <w:ilvl w:val="1"/>
        <w:numId w:val="3"/>
      </w:numPr>
      <w:tabs>
        <w:tab w:val="num" w:pos="576"/>
      </w:tabs>
      <w:suppressAutoHyphens/>
      <w:spacing w:line="240" w:lineRule="atLeast"/>
      <w:ind w:left="576" w:hanging="576"/>
      <w:outlineLvl w:val="1"/>
    </w:pPr>
    <w:rPr>
      <w:rFonts w:ascii="Arial" w:hAnsi="Arial" w:cs="Arial"/>
      <w:i/>
      <w:iCs/>
      <w:color w:val="auto"/>
      <w:kern w:val="1"/>
      <w:sz w:val="22"/>
      <w:szCs w:val="22"/>
      <w:lang w:val="en-US" w:eastAsia="ro-RO"/>
    </w:rPr>
  </w:style>
  <w:style w:type="paragraph" w:customStyle="1" w:styleId="Heading1">
    <w:name w:val="Heading #1"/>
    <w:basedOn w:val="Normal"/>
    <w:rsid w:val="00423B4D"/>
    <w:pPr>
      <w:numPr>
        <w:numId w:val="3"/>
      </w:numPr>
      <w:tabs>
        <w:tab w:val="num" w:pos="432"/>
      </w:tabs>
      <w:suppressAutoHyphens/>
      <w:spacing w:after="360" w:line="240" w:lineRule="atLeast"/>
      <w:ind w:left="432" w:hanging="432"/>
      <w:outlineLvl w:val="0"/>
    </w:pPr>
    <w:rPr>
      <w:rFonts w:ascii="Times New Roman" w:hAnsi="Times New Roman"/>
      <w:color w:val="auto"/>
      <w:kern w:val="1"/>
      <w:sz w:val="30"/>
      <w:szCs w:val="30"/>
      <w:lang w:val="en-US" w:eastAsia="ro-RO"/>
    </w:rPr>
  </w:style>
  <w:style w:type="paragraph" w:customStyle="1" w:styleId="Tablecaption1">
    <w:name w:val="Table caption1"/>
    <w:basedOn w:val="Normal"/>
    <w:rsid w:val="00423B4D"/>
    <w:pPr>
      <w:suppressAutoHyphens/>
      <w:spacing w:line="240" w:lineRule="atLeast"/>
    </w:pPr>
    <w:rPr>
      <w:rFonts w:ascii="Times New Roman" w:hAnsi="Times New Roman"/>
      <w:color w:val="auto"/>
      <w:kern w:val="1"/>
      <w:sz w:val="22"/>
      <w:szCs w:val="22"/>
      <w:lang w:val="en-US" w:eastAsia="ro-RO"/>
    </w:rPr>
  </w:style>
  <w:style w:type="paragraph" w:styleId="Antet">
    <w:name w:val="header"/>
    <w:basedOn w:val="Normal"/>
    <w:rsid w:val="00423B4D"/>
    <w:pPr>
      <w:tabs>
        <w:tab w:val="center" w:pos="4153"/>
        <w:tab w:val="right" w:pos="8306"/>
      </w:tabs>
    </w:pPr>
  </w:style>
  <w:style w:type="character" w:customStyle="1" w:styleId="AntetCaracter1">
    <w:name w:val="Antet Caracter1"/>
    <w:rsid w:val="00423B4D"/>
    <w:rPr>
      <w:rFonts w:ascii="Arial Unicode MS" w:eastAsia="Arial Unicode MS" w:hAnsi="Arial Unicode MS" w:cs="Arial Unicode MS"/>
      <w:color w:val="000000"/>
      <w:sz w:val="24"/>
      <w:szCs w:val="24"/>
      <w:lang w:eastAsia="en-US"/>
    </w:rPr>
  </w:style>
  <w:style w:type="paragraph" w:styleId="Subsol">
    <w:name w:val="footer"/>
    <w:basedOn w:val="Normal"/>
    <w:uiPriority w:val="99"/>
    <w:rsid w:val="00423B4D"/>
    <w:pPr>
      <w:tabs>
        <w:tab w:val="center" w:pos="4153"/>
        <w:tab w:val="right" w:pos="8306"/>
      </w:tabs>
    </w:pPr>
  </w:style>
  <w:style w:type="character" w:customStyle="1" w:styleId="SubsolCaracter1">
    <w:name w:val="Subsol Caracter1"/>
    <w:rsid w:val="00423B4D"/>
    <w:rPr>
      <w:rFonts w:ascii="Arial Unicode MS" w:eastAsia="Arial Unicode MS" w:hAnsi="Arial Unicode MS" w:cs="Arial Unicode MS"/>
      <w:color w:val="000000"/>
      <w:sz w:val="24"/>
      <w:szCs w:val="24"/>
      <w:lang w:eastAsia="en-US"/>
    </w:rPr>
  </w:style>
  <w:style w:type="paragraph" w:customStyle="1" w:styleId="TableContents">
    <w:name w:val="Table Contents"/>
    <w:basedOn w:val="Normal"/>
    <w:rsid w:val="00423B4D"/>
    <w:pPr>
      <w:suppressLineNumbers/>
      <w:suppressAutoHyphens/>
    </w:pPr>
    <w:rPr>
      <w:kern w:val="1"/>
      <w:lang w:val="en-US" w:eastAsia="ro-RO"/>
    </w:rPr>
  </w:style>
  <w:style w:type="paragraph" w:customStyle="1" w:styleId="TableHeading">
    <w:name w:val="Table Heading"/>
    <w:basedOn w:val="TableContents"/>
    <w:rsid w:val="00423B4D"/>
    <w:pPr>
      <w:jc w:val="center"/>
    </w:pPr>
    <w:rPr>
      <w:b/>
      <w:bCs/>
    </w:rPr>
  </w:style>
  <w:style w:type="character" w:customStyle="1" w:styleId="do1">
    <w:name w:val="do1"/>
    <w:rsid w:val="003E2A6B"/>
    <w:rPr>
      <w:b/>
      <w:bCs/>
      <w:sz w:val="26"/>
      <w:szCs w:val="26"/>
    </w:rPr>
  </w:style>
  <w:style w:type="table" w:styleId="Tabelgril">
    <w:name w:val="Table Grid"/>
    <w:basedOn w:val="TabelNormal"/>
    <w:rsid w:val="00015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ntcorptext2">
    <w:name w:val="Body Text Indent 2"/>
    <w:basedOn w:val="Normal"/>
    <w:link w:val="Indentcorptext2Caracter"/>
    <w:rsid w:val="00453DCE"/>
    <w:pPr>
      <w:widowControl/>
      <w:suppressAutoHyphens/>
      <w:spacing w:after="120" w:line="480" w:lineRule="auto"/>
      <w:ind w:left="283"/>
    </w:pPr>
    <w:rPr>
      <w:rFonts w:ascii="Times New Roman" w:eastAsia="Times New Roman" w:hAnsi="Times New Roman"/>
      <w:color w:val="auto"/>
      <w:sz w:val="20"/>
      <w:szCs w:val="20"/>
      <w:lang w:val="en-US" w:eastAsia="ar-SA"/>
    </w:rPr>
  </w:style>
  <w:style w:type="character" w:customStyle="1" w:styleId="Indentcorptext2Caracter">
    <w:name w:val="Indent corp text 2 Caracter"/>
    <w:link w:val="Indentcorptext2"/>
    <w:rsid w:val="00453DCE"/>
    <w:rPr>
      <w:lang w:val="en-US" w:eastAsia="ar-SA"/>
    </w:rPr>
  </w:style>
  <w:style w:type="paragraph" w:styleId="TextnBalon">
    <w:name w:val="Balloon Text"/>
    <w:basedOn w:val="Normal"/>
    <w:link w:val="TextnBalonCaracter"/>
    <w:semiHidden/>
    <w:unhideWhenUsed/>
    <w:rsid w:val="00C343A4"/>
    <w:rPr>
      <w:rFonts w:ascii="Segoe UI" w:hAnsi="Segoe UI"/>
      <w:sz w:val="18"/>
      <w:szCs w:val="18"/>
    </w:rPr>
  </w:style>
  <w:style w:type="character" w:customStyle="1" w:styleId="TextnBalonCaracter">
    <w:name w:val="Text în Balon Caracter"/>
    <w:link w:val="TextnBalon"/>
    <w:uiPriority w:val="99"/>
    <w:semiHidden/>
    <w:rsid w:val="00C343A4"/>
    <w:rPr>
      <w:rFonts w:ascii="Segoe UI" w:eastAsia="Arial Unicode MS" w:hAnsi="Segoe UI" w:cs="Segoe UI"/>
      <w:color w:val="000000"/>
      <w:sz w:val="18"/>
      <w:szCs w:val="18"/>
      <w:lang w:eastAsia="en-US"/>
    </w:rPr>
  </w:style>
  <w:style w:type="character" w:customStyle="1" w:styleId="tal1">
    <w:name w:val="tal1"/>
    <w:rsid w:val="00FF1C0D"/>
    <w:rPr>
      <w:rFonts w:cs="Times New Roman"/>
    </w:rPr>
  </w:style>
  <w:style w:type="paragraph" w:customStyle="1" w:styleId="NoSpacing1">
    <w:name w:val="No Spacing1"/>
    <w:qFormat/>
    <w:rsid w:val="00901EEF"/>
    <w:pPr>
      <w:widowControl w:val="0"/>
      <w:suppressAutoHyphens/>
      <w:spacing w:line="100" w:lineRule="atLeast"/>
    </w:pPr>
    <w:rPr>
      <w:rFonts w:ascii="Calibri" w:eastAsia="SimSun" w:hAnsi="Calibri" w:cs="Calibri"/>
      <w:kern w:val="1"/>
      <w:sz w:val="22"/>
      <w:szCs w:val="22"/>
      <w:lang w:val="en-US" w:eastAsia="ar-SA"/>
    </w:rPr>
  </w:style>
  <w:style w:type="paragraph" w:customStyle="1" w:styleId="NormalWeb1">
    <w:name w:val="Normal (Web)1"/>
    <w:basedOn w:val="Normal"/>
    <w:rsid w:val="00901EEF"/>
    <w:pPr>
      <w:widowControl/>
      <w:suppressAutoHyphens/>
      <w:spacing w:line="100" w:lineRule="atLeast"/>
    </w:pPr>
    <w:rPr>
      <w:rFonts w:ascii="Times New Roman" w:eastAsia="Times New Roman" w:hAnsi="Times New Roman"/>
      <w:kern w:val="1"/>
      <w:lang w:eastAsia="ar-SA"/>
    </w:rPr>
  </w:style>
  <w:style w:type="paragraph" w:styleId="Listparagraf">
    <w:name w:val="List Paragraph"/>
    <w:basedOn w:val="Normal"/>
    <w:qFormat/>
    <w:rsid w:val="00901EEF"/>
    <w:pPr>
      <w:ind w:left="720"/>
      <w:contextualSpacing/>
    </w:pPr>
  </w:style>
  <w:style w:type="character" w:customStyle="1" w:styleId="Titlu4Caracter">
    <w:name w:val="Titlu 4 Caracter"/>
    <w:basedOn w:val="Fontdeparagrafimplicit"/>
    <w:link w:val="Titlu4"/>
    <w:uiPriority w:val="9"/>
    <w:rsid w:val="005A71DE"/>
    <w:rPr>
      <w:rFonts w:ascii="Calibri" w:hAnsi="Calibri"/>
      <w:b/>
      <w:bCs/>
      <w:kern w:val="1"/>
      <w:sz w:val="28"/>
      <w:szCs w:val="28"/>
      <w:lang w:val="en-US" w:eastAsia="ar-SA"/>
    </w:rPr>
  </w:style>
  <w:style w:type="character" w:customStyle="1" w:styleId="l5def2">
    <w:name w:val="l5def2"/>
    <w:basedOn w:val="Fontdeparagrafimplicit"/>
    <w:rsid w:val="002F38E1"/>
    <w:rPr>
      <w:rFonts w:ascii="Arial" w:hAnsi="Arial" w:cs="Arial" w:hint="default"/>
      <w:color w:val="000000"/>
      <w:sz w:val="26"/>
      <w:szCs w:val="26"/>
    </w:rPr>
  </w:style>
  <w:style w:type="character" w:customStyle="1" w:styleId="l5def1">
    <w:name w:val="l5def1"/>
    <w:basedOn w:val="Fontdeparagrafimplicit"/>
    <w:rsid w:val="002F38E1"/>
    <w:rPr>
      <w:rFonts w:ascii="Arial" w:hAnsi="Arial" w:cs="Arial" w:hint="default"/>
      <w:color w:val="000000"/>
      <w:sz w:val="26"/>
      <w:szCs w:val="26"/>
    </w:rPr>
  </w:style>
  <w:style w:type="character" w:customStyle="1" w:styleId="Titlu1Caracter">
    <w:name w:val="Titlu 1 Caracter"/>
    <w:basedOn w:val="Fontdeparagrafimplicit"/>
    <w:link w:val="Titlu1"/>
    <w:rsid w:val="00B35C12"/>
    <w:rPr>
      <w:rFonts w:asciiTheme="majorHAnsi" w:eastAsiaTheme="majorEastAsia" w:hAnsiTheme="majorHAnsi" w:cstheme="majorBidi"/>
      <w:color w:val="365F91" w:themeColor="accent1" w:themeShade="BF"/>
      <w:sz w:val="32"/>
      <w:szCs w:val="32"/>
      <w:lang w:eastAsia="en-US"/>
    </w:rPr>
  </w:style>
  <w:style w:type="paragraph" w:customStyle="1" w:styleId="Titlu21">
    <w:name w:val="Titlu 21"/>
    <w:basedOn w:val="Normal"/>
    <w:next w:val="Normal"/>
    <w:semiHidden/>
    <w:unhideWhenUsed/>
    <w:qFormat/>
    <w:rsid w:val="00B35C12"/>
    <w:pPr>
      <w:keepNext/>
      <w:keepLines/>
      <w:widowControl/>
      <w:spacing w:before="40"/>
      <w:outlineLvl w:val="1"/>
    </w:pPr>
    <w:rPr>
      <w:rFonts w:ascii="Calibri Light" w:eastAsia="Times New Roman" w:hAnsi="Calibri Light"/>
      <w:color w:val="2F5496"/>
      <w:sz w:val="26"/>
      <w:szCs w:val="26"/>
      <w:lang w:eastAsia="ro-RO"/>
    </w:rPr>
  </w:style>
  <w:style w:type="character" w:customStyle="1" w:styleId="Titlu3Caracter">
    <w:name w:val="Titlu 3 Caracter"/>
    <w:basedOn w:val="Fontdeparagrafimplicit"/>
    <w:link w:val="Titlu3"/>
    <w:rsid w:val="00B35C12"/>
    <w:rPr>
      <w:b/>
      <w:bCs/>
      <w:szCs w:val="24"/>
      <w:lang w:eastAsia="en-US"/>
    </w:rPr>
  </w:style>
  <w:style w:type="character" w:customStyle="1" w:styleId="Titlu5Caracter">
    <w:name w:val="Titlu 5 Caracter"/>
    <w:basedOn w:val="Fontdeparagrafimplicit"/>
    <w:link w:val="Titlu5"/>
    <w:rsid w:val="00B35C12"/>
    <w:rPr>
      <w:b/>
      <w:bCs/>
      <w:i/>
      <w:iCs/>
      <w:sz w:val="26"/>
      <w:szCs w:val="26"/>
    </w:rPr>
  </w:style>
  <w:style w:type="paragraph" w:customStyle="1" w:styleId="Titlu81">
    <w:name w:val="Titlu 81"/>
    <w:basedOn w:val="Normal"/>
    <w:next w:val="Normal"/>
    <w:semiHidden/>
    <w:unhideWhenUsed/>
    <w:qFormat/>
    <w:rsid w:val="00B35C12"/>
    <w:pPr>
      <w:keepNext/>
      <w:keepLines/>
      <w:widowControl/>
      <w:spacing w:before="40"/>
      <w:outlineLvl w:val="7"/>
    </w:pPr>
    <w:rPr>
      <w:rFonts w:ascii="Calibri Light" w:eastAsia="Times New Roman" w:hAnsi="Calibri Light"/>
      <w:color w:val="272727"/>
      <w:sz w:val="21"/>
      <w:szCs w:val="21"/>
      <w:lang w:eastAsia="ro-RO"/>
    </w:rPr>
  </w:style>
  <w:style w:type="numbering" w:customStyle="1" w:styleId="FrListare1">
    <w:name w:val="Fără Listare1"/>
    <w:next w:val="FrListare"/>
    <w:uiPriority w:val="99"/>
    <w:semiHidden/>
    <w:unhideWhenUsed/>
    <w:rsid w:val="00B35C12"/>
  </w:style>
  <w:style w:type="paragraph" w:styleId="Indentcorptext">
    <w:name w:val="Body Text Indent"/>
    <w:basedOn w:val="Normal"/>
    <w:link w:val="IndentcorptextCaracter"/>
    <w:rsid w:val="00B35C12"/>
    <w:pPr>
      <w:widowControl/>
      <w:ind w:left="360" w:firstLine="1080"/>
    </w:pPr>
    <w:rPr>
      <w:rFonts w:ascii="Times New Roman" w:eastAsia="Times New Roman" w:hAnsi="Times New Roman"/>
      <w:color w:val="auto"/>
      <w:lang w:eastAsia="ro-RO"/>
    </w:rPr>
  </w:style>
  <w:style w:type="character" w:customStyle="1" w:styleId="IndentcorptextCaracter">
    <w:name w:val="Indent corp text Caracter"/>
    <w:basedOn w:val="Fontdeparagrafimplicit"/>
    <w:link w:val="Indentcorptext"/>
    <w:rsid w:val="00B35C12"/>
    <w:rPr>
      <w:sz w:val="24"/>
      <w:szCs w:val="24"/>
    </w:rPr>
  </w:style>
  <w:style w:type="paragraph" w:styleId="Indentcorptext3">
    <w:name w:val="Body Text Indent 3"/>
    <w:basedOn w:val="Normal"/>
    <w:link w:val="Indentcorptext3Caracter"/>
    <w:rsid w:val="00B35C12"/>
    <w:pPr>
      <w:widowControl/>
      <w:spacing w:line="360" w:lineRule="auto"/>
      <w:ind w:firstLine="708"/>
      <w:jc w:val="both"/>
    </w:pPr>
    <w:rPr>
      <w:rFonts w:ascii="Times New Roman" w:eastAsia="Times New Roman" w:hAnsi="Times New Roman"/>
      <w:color w:val="auto"/>
      <w:lang w:eastAsia="ro-RO"/>
    </w:rPr>
  </w:style>
  <w:style w:type="character" w:customStyle="1" w:styleId="Indentcorptext3Caracter">
    <w:name w:val="Indent corp text 3 Caracter"/>
    <w:basedOn w:val="Fontdeparagrafimplicit"/>
    <w:link w:val="Indentcorptext3"/>
    <w:rsid w:val="00B35C12"/>
    <w:rPr>
      <w:sz w:val="24"/>
      <w:szCs w:val="24"/>
    </w:rPr>
  </w:style>
  <w:style w:type="character" w:styleId="Robust">
    <w:name w:val="Strong"/>
    <w:uiPriority w:val="22"/>
    <w:qFormat/>
    <w:rsid w:val="00B35C12"/>
    <w:rPr>
      <w:b/>
      <w:bCs/>
    </w:rPr>
  </w:style>
  <w:style w:type="paragraph" w:styleId="NormalWeb">
    <w:name w:val="Normal (Web)"/>
    <w:basedOn w:val="Normal"/>
    <w:uiPriority w:val="99"/>
    <w:unhideWhenUsed/>
    <w:rsid w:val="00B35C12"/>
    <w:pPr>
      <w:widowControl/>
      <w:spacing w:before="100" w:beforeAutospacing="1" w:after="100" w:afterAutospacing="1"/>
    </w:pPr>
    <w:rPr>
      <w:rFonts w:ascii="Times New Roman" w:eastAsia="Times New Roman" w:hAnsi="Times New Roman"/>
      <w:color w:val="auto"/>
      <w:lang w:val="en-US"/>
    </w:rPr>
  </w:style>
  <w:style w:type="character" w:styleId="MeniuneNerezolvat">
    <w:name w:val="Unresolved Mention"/>
    <w:basedOn w:val="Fontdeparagrafimplicit"/>
    <w:uiPriority w:val="99"/>
    <w:semiHidden/>
    <w:unhideWhenUsed/>
    <w:rsid w:val="00B35C12"/>
    <w:rPr>
      <w:color w:val="808080"/>
      <w:shd w:val="clear" w:color="auto" w:fill="E6E6E6"/>
    </w:rPr>
  </w:style>
  <w:style w:type="character" w:styleId="Accentuat">
    <w:name w:val="Emphasis"/>
    <w:basedOn w:val="Fontdeparagrafimplicit"/>
    <w:uiPriority w:val="20"/>
    <w:qFormat/>
    <w:rsid w:val="00B35C12"/>
    <w:rPr>
      <w:i/>
      <w:iCs/>
    </w:rPr>
  </w:style>
  <w:style w:type="character" w:customStyle="1" w:styleId="Titlu2Caracter">
    <w:name w:val="Titlu 2 Caracter"/>
    <w:basedOn w:val="Fontdeparagrafimplicit"/>
    <w:link w:val="Titlu2"/>
    <w:semiHidden/>
    <w:rsid w:val="00B35C12"/>
    <w:rPr>
      <w:rFonts w:ascii="Calibri Light" w:eastAsia="Times New Roman" w:hAnsi="Calibri Light" w:cs="Times New Roman"/>
      <w:color w:val="2F5496"/>
      <w:sz w:val="26"/>
      <w:szCs w:val="26"/>
      <w:lang w:val="ro-RO" w:eastAsia="ro-RO"/>
    </w:rPr>
  </w:style>
  <w:style w:type="character" w:customStyle="1" w:styleId="Titlu8Caracter">
    <w:name w:val="Titlu 8 Caracter"/>
    <w:basedOn w:val="Fontdeparagrafimplicit"/>
    <w:link w:val="Titlu8"/>
    <w:semiHidden/>
    <w:rsid w:val="00B35C12"/>
    <w:rPr>
      <w:rFonts w:ascii="Calibri Light" w:eastAsia="Times New Roman" w:hAnsi="Calibri Light" w:cs="Times New Roman"/>
      <w:color w:val="272727"/>
      <w:sz w:val="21"/>
      <w:szCs w:val="21"/>
      <w:lang w:val="ro-RO" w:eastAsia="ro-RO"/>
    </w:rPr>
  </w:style>
  <w:style w:type="paragraph" w:customStyle="1" w:styleId="DefaultText">
    <w:name w:val="Default Text"/>
    <w:basedOn w:val="Normal"/>
    <w:rsid w:val="00B35C12"/>
    <w:pPr>
      <w:widowControl/>
    </w:pPr>
    <w:rPr>
      <w:rFonts w:ascii="Times New Roman" w:eastAsia="Times New Roman" w:hAnsi="Times New Roman"/>
      <w:noProof/>
      <w:color w:val="auto"/>
      <w:szCs w:val="20"/>
      <w:lang w:val="en-US"/>
    </w:rPr>
  </w:style>
  <w:style w:type="paragraph" w:styleId="Frspaiere">
    <w:name w:val="No Spacing"/>
    <w:link w:val="FrspaiereCaracter"/>
    <w:uiPriority w:val="1"/>
    <w:qFormat/>
    <w:rsid w:val="00B35C12"/>
    <w:pPr>
      <w:suppressAutoHyphens/>
      <w:jc w:val="both"/>
    </w:pPr>
    <w:rPr>
      <w:rFonts w:ascii="Arial" w:hAnsi="Arial"/>
      <w:sz w:val="24"/>
      <w:lang w:eastAsia="ar-SA"/>
    </w:rPr>
  </w:style>
  <w:style w:type="character" w:styleId="Numrdepagin">
    <w:name w:val="page number"/>
    <w:basedOn w:val="Fontdeparagrafimplicit"/>
    <w:rsid w:val="00B35C12"/>
  </w:style>
  <w:style w:type="character" w:customStyle="1" w:styleId="FrspaiereCaracter">
    <w:name w:val="Fără spațiere Caracter"/>
    <w:link w:val="Frspaiere"/>
    <w:uiPriority w:val="1"/>
    <w:rsid w:val="00B35C12"/>
    <w:rPr>
      <w:rFonts w:ascii="Arial" w:hAnsi="Arial"/>
      <w:sz w:val="24"/>
      <w:lang w:eastAsia="ar-SA"/>
    </w:rPr>
  </w:style>
  <w:style w:type="character" w:customStyle="1" w:styleId="Titlu2Caracter1">
    <w:name w:val="Titlu 2 Caracter1"/>
    <w:basedOn w:val="Fontdeparagrafimplicit"/>
    <w:uiPriority w:val="9"/>
    <w:semiHidden/>
    <w:rsid w:val="00B35C12"/>
    <w:rPr>
      <w:rFonts w:asciiTheme="majorHAnsi" w:eastAsiaTheme="majorEastAsia" w:hAnsiTheme="majorHAnsi" w:cstheme="majorBidi"/>
      <w:color w:val="365F91" w:themeColor="accent1" w:themeShade="BF"/>
      <w:sz w:val="26"/>
      <w:szCs w:val="26"/>
      <w:lang w:eastAsia="en-US"/>
    </w:rPr>
  </w:style>
  <w:style w:type="character" w:customStyle="1" w:styleId="Titlu8Caracter1">
    <w:name w:val="Titlu 8 Caracter1"/>
    <w:basedOn w:val="Fontdeparagrafimplicit"/>
    <w:uiPriority w:val="9"/>
    <w:semiHidden/>
    <w:rsid w:val="00B35C12"/>
    <w:rPr>
      <w:rFonts w:asciiTheme="majorHAnsi" w:eastAsiaTheme="majorEastAsia" w:hAnsiTheme="majorHAnsi" w:cstheme="majorBidi"/>
      <w:color w:val="272727" w:themeColor="text1" w:themeTint="D8"/>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giurgiu.rosilva.ro"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rosilva.ro" TargetMode="Externa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377</TotalTime>
  <Pages>14</Pages>
  <Words>4716</Words>
  <Characters>27353</Characters>
  <Application>Microsoft Office Word</Application>
  <DocSecurity>0</DocSecurity>
  <Lines>227</Lines>
  <Paragraphs>64</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32005</CharactersWithSpaces>
  <SharedDoc>false</SharedDoc>
  <HLinks>
    <vt:vector size="6" baseType="variant">
      <vt:variant>
        <vt:i4>3080312</vt:i4>
      </vt:variant>
      <vt:variant>
        <vt:i4>0</vt:i4>
      </vt:variant>
      <vt:variant>
        <vt:i4>0</vt:i4>
      </vt:variant>
      <vt:variant>
        <vt:i4>5</vt:i4>
      </vt:variant>
      <vt:variant>
        <vt:lpwstr>C:\Users\Documents and Settings\Mecanizare\sintact 4.0\cache\Legislatie\temp2688414\00163941.htm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Dana.Clinovschi</dc:creator>
  <cp:lastModifiedBy>Alexandra MATEI</cp:lastModifiedBy>
  <cp:revision>25</cp:revision>
  <cp:lastPrinted>2022-09-20T09:32:00Z</cp:lastPrinted>
  <dcterms:created xsi:type="dcterms:W3CDTF">2021-12-06T06:56:00Z</dcterms:created>
  <dcterms:modified xsi:type="dcterms:W3CDTF">2026-06-11T07:02:00Z</dcterms:modified>
</cp:coreProperties>
</file>